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1D0" w:rsidRPr="009641D0" w:rsidRDefault="009641D0" w:rsidP="009641D0">
      <w:pPr>
        <w:widowControl w:val="0"/>
        <w:autoSpaceDE w:val="0"/>
        <w:autoSpaceDN w:val="0"/>
        <w:spacing w:before="68" w:after="0" w:line="240" w:lineRule="auto"/>
        <w:ind w:right="288"/>
        <w:jc w:val="right"/>
        <w:rPr>
          <w:rFonts w:ascii="Times New Roman" w:eastAsia="Times New Roman" w:hAnsi="Times New Roman" w:cs="Times New Roman"/>
          <w:sz w:val="24"/>
        </w:rPr>
      </w:pPr>
      <w:r w:rsidRPr="009641D0">
        <w:rPr>
          <w:rFonts w:ascii="Times New Roman" w:eastAsia="Times New Roman" w:hAnsi="Times New Roman" w:cs="Times New Roman"/>
          <w:sz w:val="24"/>
        </w:rPr>
        <w:t>Приложение</w:t>
      </w:r>
      <w:r w:rsidRPr="009641D0">
        <w:rPr>
          <w:rFonts w:ascii="Times New Roman" w:eastAsia="Times New Roman" w:hAnsi="Times New Roman" w:cs="Times New Roman"/>
          <w:spacing w:val="-4"/>
          <w:sz w:val="24"/>
        </w:rPr>
        <w:t xml:space="preserve"> </w:t>
      </w:r>
      <w:r w:rsidRPr="009641D0">
        <w:rPr>
          <w:rFonts w:ascii="Times New Roman" w:eastAsia="Times New Roman" w:hAnsi="Times New Roman" w:cs="Times New Roman"/>
          <w:sz w:val="24"/>
        </w:rPr>
        <w:t>9</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before="169" w:after="0" w:line="240" w:lineRule="auto"/>
        <w:ind w:left="3246" w:right="3322"/>
        <w:jc w:val="center"/>
        <w:rPr>
          <w:rFonts w:ascii="Times New Roman" w:eastAsia="Times New Roman" w:hAnsi="Times New Roman" w:cs="Times New Roman"/>
          <w:b/>
          <w:sz w:val="32"/>
        </w:rPr>
      </w:pPr>
      <w:r w:rsidRPr="009641D0">
        <w:rPr>
          <w:rFonts w:ascii="Times New Roman" w:eastAsia="Times New Roman" w:hAnsi="Times New Roman" w:cs="Times New Roman"/>
          <w:b/>
          <w:sz w:val="32"/>
        </w:rPr>
        <w:t>РАБОЧАЯ</w:t>
      </w:r>
      <w:r w:rsidRPr="009641D0">
        <w:rPr>
          <w:rFonts w:ascii="Times New Roman" w:eastAsia="Times New Roman" w:hAnsi="Times New Roman" w:cs="Times New Roman"/>
          <w:b/>
          <w:spacing w:val="-2"/>
          <w:sz w:val="32"/>
        </w:rPr>
        <w:t xml:space="preserve"> </w:t>
      </w:r>
      <w:r w:rsidRPr="009641D0">
        <w:rPr>
          <w:rFonts w:ascii="Times New Roman" w:eastAsia="Times New Roman" w:hAnsi="Times New Roman" w:cs="Times New Roman"/>
          <w:b/>
          <w:sz w:val="32"/>
        </w:rPr>
        <w:t>ПРОГРАММА</w:t>
      </w:r>
    </w:p>
    <w:p w:rsidR="009641D0" w:rsidRPr="009641D0" w:rsidRDefault="009641D0" w:rsidP="009641D0">
      <w:pPr>
        <w:widowControl w:val="0"/>
        <w:autoSpaceDE w:val="0"/>
        <w:autoSpaceDN w:val="0"/>
        <w:spacing w:before="185" w:after="0" w:line="240" w:lineRule="auto"/>
        <w:ind w:left="3244" w:right="3322"/>
        <w:jc w:val="center"/>
        <w:rPr>
          <w:rFonts w:ascii="Times New Roman" w:eastAsia="Times New Roman" w:hAnsi="Times New Roman" w:cs="Times New Roman"/>
          <w:b/>
          <w:sz w:val="32"/>
        </w:rPr>
      </w:pPr>
      <w:r w:rsidRPr="009641D0">
        <w:rPr>
          <w:rFonts w:ascii="Times New Roman" w:eastAsia="Times New Roman" w:hAnsi="Times New Roman" w:cs="Times New Roman"/>
          <w:b/>
          <w:sz w:val="32"/>
        </w:rPr>
        <w:t>учебного</w:t>
      </w:r>
      <w:r w:rsidRPr="009641D0">
        <w:rPr>
          <w:rFonts w:ascii="Times New Roman" w:eastAsia="Times New Roman" w:hAnsi="Times New Roman" w:cs="Times New Roman"/>
          <w:b/>
          <w:spacing w:val="-4"/>
          <w:sz w:val="32"/>
        </w:rPr>
        <w:t xml:space="preserve"> </w:t>
      </w:r>
      <w:r w:rsidRPr="009641D0">
        <w:rPr>
          <w:rFonts w:ascii="Times New Roman" w:eastAsia="Times New Roman" w:hAnsi="Times New Roman" w:cs="Times New Roman"/>
          <w:b/>
          <w:sz w:val="32"/>
        </w:rPr>
        <w:t>предмета</w:t>
      </w:r>
    </w:p>
    <w:p w:rsidR="009641D0" w:rsidRPr="009641D0" w:rsidRDefault="009641D0" w:rsidP="009641D0">
      <w:pPr>
        <w:widowControl w:val="0"/>
        <w:autoSpaceDE w:val="0"/>
        <w:autoSpaceDN w:val="0"/>
        <w:spacing w:before="184" w:after="0" w:line="360" w:lineRule="auto"/>
        <w:ind w:left="1533" w:right="1616"/>
        <w:jc w:val="center"/>
        <w:rPr>
          <w:rFonts w:ascii="Times New Roman" w:eastAsia="Times New Roman" w:hAnsi="Times New Roman" w:cs="Times New Roman"/>
          <w:b/>
          <w:sz w:val="32"/>
        </w:rPr>
      </w:pPr>
      <w:r w:rsidRPr="009641D0">
        <w:rPr>
          <w:rFonts w:ascii="Times New Roman" w:eastAsia="Times New Roman" w:hAnsi="Times New Roman" w:cs="Times New Roman"/>
          <w:b/>
          <w:sz w:val="32"/>
        </w:rPr>
        <w:t>«Основы</w:t>
      </w:r>
      <w:r w:rsidRPr="009641D0">
        <w:rPr>
          <w:rFonts w:ascii="Times New Roman" w:eastAsia="Times New Roman" w:hAnsi="Times New Roman" w:cs="Times New Roman"/>
          <w:b/>
          <w:spacing w:val="-7"/>
          <w:sz w:val="32"/>
        </w:rPr>
        <w:t xml:space="preserve"> </w:t>
      </w:r>
      <w:r w:rsidRPr="009641D0">
        <w:rPr>
          <w:rFonts w:ascii="Times New Roman" w:eastAsia="Times New Roman" w:hAnsi="Times New Roman" w:cs="Times New Roman"/>
          <w:b/>
          <w:sz w:val="32"/>
        </w:rPr>
        <w:t>религиозных</w:t>
      </w:r>
      <w:r w:rsidRPr="009641D0">
        <w:rPr>
          <w:rFonts w:ascii="Times New Roman" w:eastAsia="Times New Roman" w:hAnsi="Times New Roman" w:cs="Times New Roman"/>
          <w:b/>
          <w:spacing w:val="-7"/>
          <w:sz w:val="32"/>
        </w:rPr>
        <w:t xml:space="preserve"> </w:t>
      </w:r>
      <w:r w:rsidRPr="009641D0">
        <w:rPr>
          <w:rFonts w:ascii="Times New Roman" w:eastAsia="Times New Roman" w:hAnsi="Times New Roman" w:cs="Times New Roman"/>
          <w:b/>
          <w:sz w:val="32"/>
        </w:rPr>
        <w:t>культур</w:t>
      </w:r>
      <w:r w:rsidRPr="009641D0">
        <w:rPr>
          <w:rFonts w:ascii="Times New Roman" w:eastAsia="Times New Roman" w:hAnsi="Times New Roman" w:cs="Times New Roman"/>
          <w:b/>
          <w:spacing w:val="-6"/>
          <w:sz w:val="32"/>
        </w:rPr>
        <w:t xml:space="preserve"> </w:t>
      </w:r>
      <w:r w:rsidRPr="009641D0">
        <w:rPr>
          <w:rFonts w:ascii="Times New Roman" w:eastAsia="Times New Roman" w:hAnsi="Times New Roman" w:cs="Times New Roman"/>
          <w:b/>
          <w:sz w:val="32"/>
        </w:rPr>
        <w:t>и</w:t>
      </w:r>
      <w:r w:rsidRPr="009641D0">
        <w:rPr>
          <w:rFonts w:ascii="Times New Roman" w:eastAsia="Times New Roman" w:hAnsi="Times New Roman" w:cs="Times New Roman"/>
          <w:b/>
          <w:spacing w:val="-3"/>
          <w:sz w:val="32"/>
        </w:rPr>
        <w:t xml:space="preserve"> </w:t>
      </w:r>
      <w:r w:rsidRPr="009641D0">
        <w:rPr>
          <w:rFonts w:ascii="Times New Roman" w:eastAsia="Times New Roman" w:hAnsi="Times New Roman" w:cs="Times New Roman"/>
          <w:b/>
          <w:sz w:val="32"/>
        </w:rPr>
        <w:t>светской</w:t>
      </w:r>
      <w:r w:rsidRPr="009641D0">
        <w:rPr>
          <w:rFonts w:ascii="Times New Roman" w:eastAsia="Times New Roman" w:hAnsi="Times New Roman" w:cs="Times New Roman"/>
          <w:b/>
          <w:spacing w:val="-7"/>
          <w:sz w:val="32"/>
        </w:rPr>
        <w:t xml:space="preserve"> </w:t>
      </w:r>
      <w:r w:rsidRPr="009641D0">
        <w:rPr>
          <w:rFonts w:ascii="Times New Roman" w:eastAsia="Times New Roman" w:hAnsi="Times New Roman" w:cs="Times New Roman"/>
          <w:b/>
          <w:sz w:val="32"/>
        </w:rPr>
        <w:t>этики»</w:t>
      </w:r>
      <w:r w:rsidRPr="009641D0">
        <w:rPr>
          <w:rFonts w:ascii="Times New Roman" w:eastAsia="Times New Roman" w:hAnsi="Times New Roman" w:cs="Times New Roman"/>
          <w:b/>
          <w:spacing w:val="-77"/>
          <w:sz w:val="32"/>
        </w:rPr>
        <w:t xml:space="preserve"> </w:t>
      </w:r>
      <w:r w:rsidRPr="009641D0">
        <w:rPr>
          <w:rFonts w:ascii="Times New Roman" w:eastAsia="Times New Roman" w:hAnsi="Times New Roman" w:cs="Times New Roman"/>
          <w:b/>
          <w:sz w:val="32"/>
        </w:rPr>
        <w:t>Срок</w:t>
      </w:r>
      <w:r w:rsidRPr="009641D0">
        <w:rPr>
          <w:rFonts w:ascii="Times New Roman" w:eastAsia="Times New Roman" w:hAnsi="Times New Roman" w:cs="Times New Roman"/>
          <w:b/>
          <w:spacing w:val="-3"/>
          <w:sz w:val="32"/>
        </w:rPr>
        <w:t xml:space="preserve"> </w:t>
      </w:r>
      <w:r w:rsidRPr="009641D0">
        <w:rPr>
          <w:rFonts w:ascii="Times New Roman" w:eastAsia="Times New Roman" w:hAnsi="Times New Roman" w:cs="Times New Roman"/>
          <w:b/>
          <w:sz w:val="32"/>
        </w:rPr>
        <w:t>освоения</w:t>
      </w:r>
      <w:r w:rsidRPr="009641D0">
        <w:rPr>
          <w:rFonts w:ascii="Times New Roman" w:eastAsia="Times New Roman" w:hAnsi="Times New Roman" w:cs="Times New Roman"/>
          <w:b/>
          <w:spacing w:val="-2"/>
          <w:sz w:val="32"/>
        </w:rPr>
        <w:t xml:space="preserve"> </w:t>
      </w:r>
      <w:r w:rsidRPr="009641D0">
        <w:rPr>
          <w:rFonts w:ascii="Times New Roman" w:eastAsia="Times New Roman" w:hAnsi="Times New Roman" w:cs="Times New Roman"/>
          <w:b/>
          <w:sz w:val="32"/>
        </w:rPr>
        <w:t>программы:</w:t>
      </w:r>
      <w:r w:rsidRPr="009641D0">
        <w:rPr>
          <w:rFonts w:ascii="Times New Roman" w:eastAsia="Times New Roman" w:hAnsi="Times New Roman" w:cs="Times New Roman"/>
          <w:b/>
          <w:spacing w:val="-1"/>
          <w:sz w:val="32"/>
        </w:rPr>
        <w:t xml:space="preserve"> </w:t>
      </w:r>
      <w:r w:rsidRPr="009641D0">
        <w:rPr>
          <w:rFonts w:ascii="Times New Roman" w:eastAsia="Times New Roman" w:hAnsi="Times New Roman" w:cs="Times New Roman"/>
          <w:b/>
          <w:sz w:val="32"/>
        </w:rPr>
        <w:t>1</w:t>
      </w:r>
      <w:r w:rsidRPr="009641D0">
        <w:rPr>
          <w:rFonts w:ascii="Times New Roman" w:eastAsia="Times New Roman" w:hAnsi="Times New Roman" w:cs="Times New Roman"/>
          <w:b/>
          <w:spacing w:val="-1"/>
          <w:sz w:val="32"/>
        </w:rPr>
        <w:t xml:space="preserve"> </w:t>
      </w:r>
      <w:r w:rsidRPr="009641D0">
        <w:rPr>
          <w:rFonts w:ascii="Times New Roman" w:eastAsia="Times New Roman" w:hAnsi="Times New Roman" w:cs="Times New Roman"/>
          <w:b/>
          <w:sz w:val="32"/>
        </w:rPr>
        <w:t>год</w:t>
      </w:r>
      <w:r w:rsidRPr="009641D0">
        <w:rPr>
          <w:rFonts w:ascii="Times New Roman" w:eastAsia="Times New Roman" w:hAnsi="Times New Roman" w:cs="Times New Roman"/>
          <w:b/>
          <w:spacing w:val="-1"/>
          <w:sz w:val="32"/>
        </w:rPr>
        <w:t xml:space="preserve"> </w:t>
      </w:r>
      <w:r w:rsidRPr="009641D0">
        <w:rPr>
          <w:rFonts w:ascii="Times New Roman" w:eastAsia="Times New Roman" w:hAnsi="Times New Roman" w:cs="Times New Roman"/>
          <w:b/>
          <w:sz w:val="32"/>
        </w:rPr>
        <w:t>(1</w:t>
      </w:r>
      <w:r w:rsidRPr="009641D0">
        <w:rPr>
          <w:rFonts w:ascii="Times New Roman" w:eastAsia="Times New Roman" w:hAnsi="Times New Roman" w:cs="Times New Roman"/>
          <w:b/>
          <w:spacing w:val="-1"/>
          <w:sz w:val="32"/>
        </w:rPr>
        <w:t xml:space="preserve"> </w:t>
      </w:r>
      <w:r w:rsidRPr="009641D0">
        <w:rPr>
          <w:rFonts w:ascii="Times New Roman" w:eastAsia="Times New Roman" w:hAnsi="Times New Roman" w:cs="Times New Roman"/>
          <w:b/>
          <w:sz w:val="32"/>
        </w:rPr>
        <w:t>-</w:t>
      </w:r>
      <w:r w:rsidRPr="009641D0">
        <w:rPr>
          <w:rFonts w:ascii="Times New Roman" w:eastAsia="Times New Roman" w:hAnsi="Times New Roman" w:cs="Times New Roman"/>
          <w:b/>
          <w:spacing w:val="-3"/>
          <w:sz w:val="32"/>
        </w:rPr>
        <w:t xml:space="preserve"> </w:t>
      </w:r>
      <w:r w:rsidRPr="009641D0">
        <w:rPr>
          <w:rFonts w:ascii="Times New Roman" w:eastAsia="Times New Roman" w:hAnsi="Times New Roman" w:cs="Times New Roman"/>
          <w:b/>
          <w:sz w:val="32"/>
        </w:rPr>
        <w:t>4</w:t>
      </w:r>
      <w:r w:rsidRPr="009641D0">
        <w:rPr>
          <w:rFonts w:ascii="Times New Roman" w:eastAsia="Times New Roman" w:hAnsi="Times New Roman" w:cs="Times New Roman"/>
          <w:b/>
          <w:spacing w:val="-2"/>
          <w:sz w:val="32"/>
        </w:rPr>
        <w:t xml:space="preserve"> </w:t>
      </w:r>
      <w:r w:rsidRPr="009641D0">
        <w:rPr>
          <w:rFonts w:ascii="Times New Roman" w:eastAsia="Times New Roman" w:hAnsi="Times New Roman" w:cs="Times New Roman"/>
          <w:b/>
          <w:sz w:val="32"/>
        </w:rPr>
        <w:t>классы)</w:t>
      </w:r>
    </w:p>
    <w:p w:rsidR="009641D0" w:rsidRPr="009641D0" w:rsidRDefault="009641D0" w:rsidP="009641D0">
      <w:pPr>
        <w:widowControl w:val="0"/>
        <w:autoSpaceDE w:val="0"/>
        <w:autoSpaceDN w:val="0"/>
        <w:spacing w:after="0" w:line="360" w:lineRule="auto"/>
        <w:jc w:val="center"/>
        <w:rPr>
          <w:rFonts w:ascii="Times New Roman" w:eastAsia="Times New Roman" w:hAnsi="Times New Roman" w:cs="Times New Roman"/>
          <w:sz w:val="32"/>
        </w:rPr>
        <w:sectPr w:rsidR="009641D0" w:rsidRPr="009641D0">
          <w:footerReference w:type="default" r:id="rId5"/>
          <w:pgSz w:w="11910" w:h="16840"/>
          <w:pgMar w:top="1040" w:right="560" w:bottom="280" w:left="920" w:header="0" w:footer="0" w:gutter="0"/>
          <w:cols w:space="720"/>
        </w:sectPr>
      </w:pPr>
    </w:p>
    <w:p w:rsidR="009641D0" w:rsidRPr="009641D0" w:rsidRDefault="009641D0" w:rsidP="009641D0">
      <w:pPr>
        <w:widowControl w:val="0"/>
        <w:autoSpaceDE w:val="0"/>
        <w:autoSpaceDN w:val="0"/>
        <w:spacing w:before="73" w:after="0" w:line="240" w:lineRule="auto"/>
        <w:ind w:left="3246" w:right="3322"/>
        <w:jc w:val="center"/>
        <w:outlineLvl w:val="0"/>
        <w:rPr>
          <w:rFonts w:ascii="Times New Roman" w:eastAsia="Times New Roman" w:hAnsi="Times New Roman" w:cs="Times New Roman"/>
          <w:b/>
          <w:bCs/>
          <w:sz w:val="28"/>
          <w:szCs w:val="28"/>
          <w:u w:color="000000"/>
        </w:rPr>
      </w:pPr>
      <w:r w:rsidRPr="009641D0">
        <w:rPr>
          <w:rFonts w:ascii="Times New Roman" w:eastAsia="Times New Roman" w:hAnsi="Times New Roman" w:cs="Times New Roman"/>
          <w:b/>
          <w:bCs/>
          <w:sz w:val="28"/>
          <w:szCs w:val="28"/>
          <w:u w:color="000000"/>
        </w:rPr>
        <w:lastRenderedPageBreak/>
        <w:t>СОДЕРЖАНИЕ</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3" w:after="1" w:line="240" w:lineRule="auto"/>
        <w:rPr>
          <w:rFonts w:ascii="Times New Roman" w:eastAsia="Times New Roman" w:hAnsi="Times New Roman" w:cs="Times New Roman"/>
          <w:b/>
          <w:sz w:val="16"/>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91"/>
        <w:gridCol w:w="2014"/>
      </w:tblGrid>
      <w:tr w:rsidR="009641D0" w:rsidRPr="009641D0" w:rsidTr="00EF0B46">
        <w:trPr>
          <w:trHeight w:val="345"/>
        </w:trPr>
        <w:tc>
          <w:tcPr>
            <w:tcW w:w="8191" w:type="dxa"/>
          </w:tcPr>
          <w:p w:rsidR="009641D0" w:rsidRPr="009641D0" w:rsidRDefault="009641D0" w:rsidP="009641D0">
            <w:pPr>
              <w:ind w:left="2723" w:right="2716"/>
              <w:jc w:val="center"/>
              <w:rPr>
                <w:rFonts w:ascii="Times New Roman" w:eastAsia="Times New Roman" w:hAnsi="Times New Roman" w:cs="Times New Roman"/>
                <w:b/>
                <w:sz w:val="26"/>
              </w:rPr>
            </w:pPr>
            <w:proofErr w:type="spellStart"/>
            <w:r w:rsidRPr="009641D0">
              <w:rPr>
                <w:rFonts w:ascii="Times New Roman" w:eastAsia="Times New Roman" w:hAnsi="Times New Roman" w:cs="Times New Roman"/>
                <w:b/>
                <w:sz w:val="26"/>
              </w:rPr>
              <w:t>Наименование</w:t>
            </w:r>
            <w:proofErr w:type="spellEnd"/>
            <w:r w:rsidRPr="009641D0">
              <w:rPr>
                <w:rFonts w:ascii="Times New Roman" w:eastAsia="Times New Roman" w:hAnsi="Times New Roman" w:cs="Times New Roman"/>
                <w:b/>
                <w:spacing w:val="-5"/>
                <w:sz w:val="26"/>
              </w:rPr>
              <w:t xml:space="preserve"> </w:t>
            </w:r>
            <w:proofErr w:type="spellStart"/>
            <w:r w:rsidRPr="009641D0">
              <w:rPr>
                <w:rFonts w:ascii="Times New Roman" w:eastAsia="Times New Roman" w:hAnsi="Times New Roman" w:cs="Times New Roman"/>
                <w:b/>
                <w:sz w:val="26"/>
              </w:rPr>
              <w:t>раздела</w:t>
            </w:r>
            <w:proofErr w:type="spellEnd"/>
          </w:p>
        </w:tc>
        <w:tc>
          <w:tcPr>
            <w:tcW w:w="2014" w:type="dxa"/>
          </w:tcPr>
          <w:p w:rsidR="009641D0" w:rsidRPr="009641D0" w:rsidRDefault="009641D0" w:rsidP="009641D0">
            <w:pPr>
              <w:ind w:left="596" w:right="590"/>
              <w:jc w:val="center"/>
              <w:rPr>
                <w:rFonts w:ascii="Times New Roman" w:eastAsia="Times New Roman" w:hAnsi="Times New Roman" w:cs="Times New Roman"/>
                <w:b/>
                <w:sz w:val="26"/>
              </w:rPr>
            </w:pPr>
            <w:r w:rsidRPr="009641D0">
              <w:rPr>
                <w:rFonts w:ascii="Times New Roman" w:eastAsia="Times New Roman" w:hAnsi="Times New Roman" w:cs="Times New Roman"/>
                <w:b/>
                <w:sz w:val="26"/>
              </w:rPr>
              <w:t>№</w:t>
            </w:r>
            <w:r w:rsidRPr="009641D0">
              <w:rPr>
                <w:rFonts w:ascii="Times New Roman" w:eastAsia="Times New Roman" w:hAnsi="Times New Roman" w:cs="Times New Roman"/>
                <w:b/>
                <w:spacing w:val="-1"/>
                <w:sz w:val="26"/>
              </w:rPr>
              <w:t xml:space="preserve"> </w:t>
            </w:r>
            <w:proofErr w:type="spellStart"/>
            <w:r w:rsidRPr="009641D0">
              <w:rPr>
                <w:rFonts w:ascii="Times New Roman" w:eastAsia="Times New Roman" w:hAnsi="Times New Roman" w:cs="Times New Roman"/>
                <w:b/>
                <w:sz w:val="26"/>
              </w:rPr>
              <w:t>стр</w:t>
            </w:r>
            <w:proofErr w:type="spellEnd"/>
            <w:r w:rsidRPr="009641D0">
              <w:rPr>
                <w:rFonts w:ascii="Times New Roman" w:eastAsia="Times New Roman" w:hAnsi="Times New Roman" w:cs="Times New Roman"/>
                <w:b/>
                <w:sz w:val="26"/>
              </w:rPr>
              <w:t>.</w:t>
            </w:r>
          </w:p>
        </w:tc>
      </w:tr>
      <w:tr w:rsidR="009641D0" w:rsidRPr="009641D0" w:rsidTr="00EF0B46">
        <w:trPr>
          <w:trHeight w:val="342"/>
        </w:trPr>
        <w:tc>
          <w:tcPr>
            <w:tcW w:w="8191" w:type="dxa"/>
          </w:tcPr>
          <w:p w:rsidR="009641D0" w:rsidRPr="009641D0" w:rsidRDefault="009641D0" w:rsidP="009641D0">
            <w:pPr>
              <w:spacing w:line="298" w:lineRule="exact"/>
              <w:ind w:left="2678"/>
              <w:rPr>
                <w:rFonts w:ascii="Times New Roman" w:eastAsia="Times New Roman" w:hAnsi="Times New Roman" w:cs="Times New Roman"/>
                <w:b/>
                <w:sz w:val="26"/>
              </w:rPr>
            </w:pPr>
            <w:r w:rsidRPr="009641D0">
              <w:rPr>
                <w:rFonts w:ascii="Times New Roman" w:eastAsia="Times New Roman" w:hAnsi="Times New Roman" w:cs="Times New Roman"/>
                <w:b/>
                <w:sz w:val="26"/>
              </w:rPr>
              <w:t>1.</w:t>
            </w:r>
            <w:r w:rsidRPr="009641D0">
              <w:rPr>
                <w:rFonts w:ascii="Times New Roman" w:eastAsia="Times New Roman" w:hAnsi="Times New Roman" w:cs="Times New Roman"/>
                <w:b/>
                <w:spacing w:val="31"/>
                <w:sz w:val="26"/>
              </w:rPr>
              <w:t xml:space="preserve"> </w:t>
            </w:r>
            <w:proofErr w:type="spellStart"/>
            <w:r w:rsidRPr="009641D0">
              <w:rPr>
                <w:rFonts w:ascii="Times New Roman" w:eastAsia="Times New Roman" w:hAnsi="Times New Roman" w:cs="Times New Roman"/>
                <w:b/>
                <w:sz w:val="26"/>
              </w:rPr>
              <w:t>Пояснительная</w:t>
            </w:r>
            <w:proofErr w:type="spellEnd"/>
            <w:r w:rsidRPr="009641D0">
              <w:rPr>
                <w:rFonts w:ascii="Times New Roman" w:eastAsia="Times New Roman" w:hAnsi="Times New Roman" w:cs="Times New Roman"/>
                <w:b/>
                <w:spacing w:val="-5"/>
                <w:sz w:val="26"/>
              </w:rPr>
              <w:t xml:space="preserve"> </w:t>
            </w:r>
            <w:proofErr w:type="spellStart"/>
            <w:r w:rsidRPr="009641D0">
              <w:rPr>
                <w:rFonts w:ascii="Times New Roman" w:eastAsia="Times New Roman" w:hAnsi="Times New Roman" w:cs="Times New Roman"/>
                <w:b/>
                <w:sz w:val="26"/>
              </w:rPr>
              <w:t>записка</w:t>
            </w:r>
            <w:proofErr w:type="spellEnd"/>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3</w:t>
            </w:r>
          </w:p>
        </w:tc>
      </w:tr>
      <w:tr w:rsidR="009641D0" w:rsidRPr="009641D0" w:rsidTr="00EF0B46">
        <w:trPr>
          <w:trHeight w:val="887"/>
        </w:trPr>
        <w:tc>
          <w:tcPr>
            <w:tcW w:w="8191" w:type="dxa"/>
          </w:tcPr>
          <w:p w:rsidR="009641D0" w:rsidRPr="009641D0" w:rsidRDefault="009641D0" w:rsidP="009641D0">
            <w:pPr>
              <w:spacing w:line="298" w:lineRule="exact"/>
              <w:ind w:left="926"/>
              <w:rPr>
                <w:rFonts w:ascii="Times New Roman" w:eastAsia="Times New Roman" w:hAnsi="Times New Roman" w:cs="Times New Roman"/>
                <w:b/>
                <w:sz w:val="26"/>
                <w:lang w:val="ru-RU"/>
              </w:rPr>
            </w:pPr>
            <w:r w:rsidRPr="009641D0">
              <w:rPr>
                <w:rFonts w:ascii="Times New Roman" w:eastAsia="Times New Roman" w:hAnsi="Times New Roman" w:cs="Times New Roman"/>
                <w:b/>
                <w:sz w:val="26"/>
                <w:lang w:val="ru-RU"/>
              </w:rPr>
              <w:t>2.</w:t>
            </w:r>
            <w:r w:rsidRPr="009641D0">
              <w:rPr>
                <w:rFonts w:ascii="Times New Roman" w:eastAsia="Times New Roman" w:hAnsi="Times New Roman" w:cs="Times New Roman"/>
                <w:b/>
                <w:spacing w:val="28"/>
                <w:sz w:val="26"/>
                <w:lang w:val="ru-RU"/>
              </w:rPr>
              <w:t xml:space="preserve"> </w:t>
            </w:r>
            <w:r w:rsidRPr="009641D0">
              <w:rPr>
                <w:rFonts w:ascii="Times New Roman" w:eastAsia="Times New Roman" w:hAnsi="Times New Roman" w:cs="Times New Roman"/>
                <w:b/>
                <w:sz w:val="26"/>
                <w:lang w:val="ru-RU"/>
              </w:rPr>
              <w:t>Содержание</w:t>
            </w:r>
            <w:r w:rsidRPr="009641D0">
              <w:rPr>
                <w:rFonts w:ascii="Times New Roman" w:eastAsia="Times New Roman" w:hAnsi="Times New Roman" w:cs="Times New Roman"/>
                <w:b/>
                <w:spacing w:val="-2"/>
                <w:sz w:val="26"/>
                <w:lang w:val="ru-RU"/>
              </w:rPr>
              <w:t xml:space="preserve"> </w:t>
            </w:r>
            <w:r w:rsidRPr="009641D0">
              <w:rPr>
                <w:rFonts w:ascii="Times New Roman" w:eastAsia="Times New Roman" w:hAnsi="Times New Roman" w:cs="Times New Roman"/>
                <w:b/>
                <w:sz w:val="26"/>
                <w:lang w:val="ru-RU"/>
              </w:rPr>
              <w:t>предметной</w:t>
            </w:r>
            <w:r w:rsidRPr="009641D0">
              <w:rPr>
                <w:rFonts w:ascii="Times New Roman" w:eastAsia="Times New Roman" w:hAnsi="Times New Roman" w:cs="Times New Roman"/>
                <w:b/>
                <w:spacing w:val="-3"/>
                <w:sz w:val="26"/>
                <w:lang w:val="ru-RU"/>
              </w:rPr>
              <w:t xml:space="preserve"> </w:t>
            </w:r>
            <w:r w:rsidRPr="009641D0">
              <w:rPr>
                <w:rFonts w:ascii="Times New Roman" w:eastAsia="Times New Roman" w:hAnsi="Times New Roman" w:cs="Times New Roman"/>
                <w:b/>
                <w:sz w:val="26"/>
                <w:lang w:val="ru-RU"/>
              </w:rPr>
              <w:t>области</w:t>
            </w:r>
            <w:r w:rsidRPr="009641D0">
              <w:rPr>
                <w:rFonts w:ascii="Times New Roman" w:eastAsia="Times New Roman" w:hAnsi="Times New Roman" w:cs="Times New Roman"/>
                <w:b/>
                <w:spacing w:val="-2"/>
                <w:sz w:val="26"/>
                <w:lang w:val="ru-RU"/>
              </w:rPr>
              <w:t xml:space="preserve"> </w:t>
            </w:r>
            <w:r w:rsidRPr="009641D0">
              <w:rPr>
                <w:rFonts w:ascii="Times New Roman" w:eastAsia="Times New Roman" w:hAnsi="Times New Roman" w:cs="Times New Roman"/>
                <w:b/>
                <w:sz w:val="26"/>
                <w:lang w:val="ru-RU"/>
              </w:rPr>
              <w:t>(учебного</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предмета)</w:t>
            </w:r>
          </w:p>
          <w:p w:rsidR="009641D0" w:rsidRPr="009641D0" w:rsidRDefault="009641D0" w:rsidP="009641D0">
            <w:pPr>
              <w:spacing w:before="46"/>
              <w:ind w:left="1495"/>
              <w:rPr>
                <w:rFonts w:ascii="Times New Roman" w:eastAsia="Times New Roman" w:hAnsi="Times New Roman" w:cs="Times New Roman"/>
                <w:b/>
                <w:sz w:val="26"/>
                <w:lang w:val="ru-RU"/>
              </w:rPr>
            </w:pPr>
            <w:r w:rsidRPr="009641D0">
              <w:rPr>
                <w:rFonts w:ascii="Times New Roman" w:eastAsia="Times New Roman" w:hAnsi="Times New Roman" w:cs="Times New Roman"/>
                <w:b/>
                <w:sz w:val="26"/>
                <w:lang w:val="ru-RU"/>
              </w:rPr>
              <w:t>«Основы</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религиозных</w:t>
            </w:r>
            <w:r w:rsidRPr="009641D0">
              <w:rPr>
                <w:rFonts w:ascii="Times New Roman" w:eastAsia="Times New Roman" w:hAnsi="Times New Roman" w:cs="Times New Roman"/>
                <w:b/>
                <w:spacing w:val="-5"/>
                <w:sz w:val="26"/>
                <w:lang w:val="ru-RU"/>
              </w:rPr>
              <w:t xml:space="preserve"> </w:t>
            </w:r>
            <w:r w:rsidRPr="009641D0">
              <w:rPr>
                <w:rFonts w:ascii="Times New Roman" w:eastAsia="Times New Roman" w:hAnsi="Times New Roman" w:cs="Times New Roman"/>
                <w:b/>
                <w:sz w:val="26"/>
                <w:lang w:val="ru-RU"/>
              </w:rPr>
              <w:t>культур</w:t>
            </w:r>
            <w:r w:rsidRPr="009641D0">
              <w:rPr>
                <w:rFonts w:ascii="Times New Roman" w:eastAsia="Times New Roman" w:hAnsi="Times New Roman" w:cs="Times New Roman"/>
                <w:b/>
                <w:spacing w:val="-3"/>
                <w:sz w:val="26"/>
                <w:lang w:val="ru-RU"/>
              </w:rPr>
              <w:t xml:space="preserve"> </w:t>
            </w:r>
            <w:r w:rsidRPr="009641D0">
              <w:rPr>
                <w:rFonts w:ascii="Times New Roman" w:eastAsia="Times New Roman" w:hAnsi="Times New Roman" w:cs="Times New Roman"/>
                <w:b/>
                <w:sz w:val="26"/>
                <w:lang w:val="ru-RU"/>
              </w:rPr>
              <w:t>и</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светской</w:t>
            </w:r>
            <w:r w:rsidRPr="009641D0">
              <w:rPr>
                <w:rFonts w:ascii="Times New Roman" w:eastAsia="Times New Roman" w:hAnsi="Times New Roman" w:cs="Times New Roman"/>
                <w:b/>
                <w:spacing w:val="-5"/>
                <w:sz w:val="26"/>
                <w:lang w:val="ru-RU"/>
              </w:rPr>
              <w:t xml:space="preserve"> </w:t>
            </w:r>
            <w:r w:rsidRPr="009641D0">
              <w:rPr>
                <w:rFonts w:ascii="Times New Roman" w:eastAsia="Times New Roman" w:hAnsi="Times New Roman" w:cs="Times New Roman"/>
                <w:b/>
                <w:sz w:val="26"/>
                <w:lang w:val="ru-RU"/>
              </w:rPr>
              <w:t>этики»</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5</w:t>
            </w:r>
          </w:p>
        </w:tc>
      </w:tr>
      <w:tr w:rsidR="009641D0" w:rsidRPr="009641D0" w:rsidTr="00EF0B46">
        <w:trPr>
          <w:trHeight w:val="338"/>
        </w:trPr>
        <w:tc>
          <w:tcPr>
            <w:tcW w:w="8191" w:type="dxa"/>
          </w:tcPr>
          <w:p w:rsidR="009641D0" w:rsidRPr="009641D0" w:rsidRDefault="009641D0" w:rsidP="009641D0">
            <w:pPr>
              <w:spacing w:before="2"/>
              <w:ind w:left="173"/>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православной</w:t>
            </w:r>
            <w:proofErr w:type="spellEnd"/>
            <w:r w:rsidRPr="009641D0">
              <w:rPr>
                <w:rFonts w:ascii="Times New Roman" w:eastAsia="Times New Roman" w:hAnsi="Times New Roman" w:cs="Times New Roman"/>
                <w:spacing w:val="-7"/>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5</w:t>
            </w:r>
          </w:p>
        </w:tc>
      </w:tr>
      <w:tr w:rsidR="009641D0" w:rsidRPr="009641D0" w:rsidTr="00EF0B46">
        <w:trPr>
          <w:trHeight w:val="297"/>
        </w:trPr>
        <w:tc>
          <w:tcPr>
            <w:tcW w:w="8191" w:type="dxa"/>
          </w:tcPr>
          <w:p w:rsidR="009641D0" w:rsidRPr="009641D0" w:rsidRDefault="009641D0" w:rsidP="009641D0">
            <w:pPr>
              <w:spacing w:line="277" w:lineRule="exact"/>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исламской</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культуры</w:t>
            </w:r>
            <w:proofErr w:type="spellEnd"/>
          </w:p>
        </w:tc>
        <w:tc>
          <w:tcPr>
            <w:tcW w:w="2014" w:type="dxa"/>
          </w:tcPr>
          <w:p w:rsidR="009641D0" w:rsidRPr="009641D0" w:rsidRDefault="009641D0" w:rsidP="009641D0">
            <w:pPr>
              <w:spacing w:line="277"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5</w:t>
            </w:r>
          </w:p>
        </w:tc>
      </w:tr>
      <w:tr w:rsidR="009641D0" w:rsidRPr="009641D0" w:rsidTr="00EF0B46">
        <w:trPr>
          <w:trHeight w:val="299"/>
        </w:trPr>
        <w:tc>
          <w:tcPr>
            <w:tcW w:w="8191" w:type="dxa"/>
          </w:tcPr>
          <w:p w:rsidR="009641D0" w:rsidRPr="009641D0" w:rsidRDefault="009641D0" w:rsidP="009641D0">
            <w:pPr>
              <w:spacing w:before="2" w:line="278" w:lineRule="exact"/>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буддийской</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before="2" w:line="27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6</w:t>
            </w:r>
          </w:p>
        </w:tc>
      </w:tr>
      <w:tr w:rsidR="009641D0" w:rsidRPr="009641D0" w:rsidTr="00EF0B46">
        <w:trPr>
          <w:trHeight w:val="364"/>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иудейской</w:t>
            </w:r>
            <w:proofErr w:type="spellEnd"/>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6</w:t>
            </w:r>
          </w:p>
        </w:tc>
      </w:tr>
      <w:tr w:rsidR="009641D0" w:rsidRPr="009641D0" w:rsidTr="00EF0B46">
        <w:trPr>
          <w:trHeight w:val="299"/>
        </w:trPr>
        <w:tc>
          <w:tcPr>
            <w:tcW w:w="8191" w:type="dxa"/>
          </w:tcPr>
          <w:p w:rsidR="009641D0" w:rsidRPr="009641D0" w:rsidRDefault="009641D0" w:rsidP="009641D0">
            <w:pPr>
              <w:spacing w:before="2" w:line="278" w:lineRule="exact"/>
              <w:ind w:left="107"/>
              <w:rPr>
                <w:rFonts w:ascii="Times New Roman" w:eastAsia="Times New Roman" w:hAnsi="Times New Roman" w:cs="Times New Roman"/>
                <w:sz w:val="26"/>
                <w:lang w:val="ru-RU"/>
              </w:rPr>
            </w:pPr>
            <w:r w:rsidRPr="009641D0">
              <w:rPr>
                <w:rFonts w:ascii="Times New Roman" w:eastAsia="Times New Roman" w:hAnsi="Times New Roman" w:cs="Times New Roman"/>
                <w:sz w:val="26"/>
                <w:lang w:val="ru-RU"/>
              </w:rPr>
              <w:t>Модуль</w:t>
            </w:r>
            <w:r w:rsidRPr="009641D0">
              <w:rPr>
                <w:rFonts w:ascii="Times New Roman" w:eastAsia="Times New Roman" w:hAnsi="Times New Roman" w:cs="Times New Roman"/>
                <w:spacing w:val="-3"/>
                <w:sz w:val="26"/>
                <w:lang w:val="ru-RU"/>
              </w:rPr>
              <w:t xml:space="preserve"> </w:t>
            </w:r>
            <w:r w:rsidRPr="009641D0">
              <w:rPr>
                <w:rFonts w:ascii="Times New Roman" w:eastAsia="Times New Roman" w:hAnsi="Times New Roman" w:cs="Times New Roman"/>
                <w:sz w:val="26"/>
                <w:lang w:val="ru-RU"/>
              </w:rPr>
              <w:t>«Основы</w:t>
            </w:r>
            <w:r w:rsidRPr="009641D0">
              <w:rPr>
                <w:rFonts w:ascii="Times New Roman" w:eastAsia="Times New Roman" w:hAnsi="Times New Roman" w:cs="Times New Roman"/>
                <w:spacing w:val="-3"/>
                <w:sz w:val="26"/>
                <w:lang w:val="ru-RU"/>
              </w:rPr>
              <w:t xml:space="preserve"> </w:t>
            </w:r>
            <w:r w:rsidRPr="009641D0">
              <w:rPr>
                <w:rFonts w:ascii="Times New Roman" w:eastAsia="Times New Roman" w:hAnsi="Times New Roman" w:cs="Times New Roman"/>
                <w:sz w:val="26"/>
                <w:lang w:val="ru-RU"/>
              </w:rPr>
              <w:t>религиозных</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культур</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народов</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России»</w:t>
            </w:r>
          </w:p>
        </w:tc>
        <w:tc>
          <w:tcPr>
            <w:tcW w:w="2014" w:type="dxa"/>
          </w:tcPr>
          <w:p w:rsidR="009641D0" w:rsidRPr="009641D0" w:rsidRDefault="009641D0" w:rsidP="009641D0">
            <w:pPr>
              <w:spacing w:before="2" w:line="27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6</w:t>
            </w:r>
          </w:p>
        </w:tc>
      </w:tr>
      <w:tr w:rsidR="009641D0" w:rsidRPr="009641D0" w:rsidTr="00EF0B46">
        <w:trPr>
          <w:trHeight w:val="388"/>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светской</w:t>
            </w:r>
            <w:proofErr w:type="spellEnd"/>
            <w:r w:rsidRPr="009641D0">
              <w:rPr>
                <w:rFonts w:ascii="Times New Roman" w:eastAsia="Times New Roman" w:hAnsi="Times New Roman" w:cs="Times New Roman"/>
                <w:spacing w:val="-6"/>
                <w:sz w:val="26"/>
              </w:rPr>
              <w:t xml:space="preserve"> </w:t>
            </w:r>
            <w:proofErr w:type="spellStart"/>
            <w:r w:rsidRPr="009641D0">
              <w:rPr>
                <w:rFonts w:ascii="Times New Roman" w:eastAsia="Times New Roman" w:hAnsi="Times New Roman" w:cs="Times New Roman"/>
                <w:sz w:val="26"/>
              </w:rPr>
              <w:t>этики</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6</w:t>
            </w:r>
          </w:p>
        </w:tc>
      </w:tr>
      <w:tr w:rsidR="009641D0" w:rsidRPr="009641D0" w:rsidTr="00EF0B46">
        <w:trPr>
          <w:trHeight w:val="897"/>
        </w:trPr>
        <w:tc>
          <w:tcPr>
            <w:tcW w:w="8191" w:type="dxa"/>
          </w:tcPr>
          <w:p w:rsidR="009641D0" w:rsidRPr="009641D0" w:rsidRDefault="009641D0" w:rsidP="009641D0">
            <w:pPr>
              <w:spacing w:before="2"/>
              <w:ind w:left="1269" w:hanging="516"/>
              <w:rPr>
                <w:rFonts w:ascii="Times New Roman" w:eastAsia="Times New Roman" w:hAnsi="Times New Roman" w:cs="Times New Roman"/>
                <w:b/>
                <w:sz w:val="26"/>
                <w:lang w:val="ru-RU"/>
              </w:rPr>
            </w:pPr>
            <w:r w:rsidRPr="009641D0">
              <w:rPr>
                <w:rFonts w:ascii="Times New Roman" w:eastAsia="Times New Roman" w:hAnsi="Times New Roman" w:cs="Times New Roman"/>
                <w:b/>
                <w:sz w:val="26"/>
                <w:lang w:val="ru-RU"/>
              </w:rPr>
              <w:t>3.</w:t>
            </w:r>
            <w:r w:rsidRPr="009641D0">
              <w:rPr>
                <w:rFonts w:ascii="Times New Roman" w:eastAsia="Times New Roman" w:hAnsi="Times New Roman" w:cs="Times New Roman"/>
                <w:b/>
                <w:spacing w:val="30"/>
                <w:sz w:val="26"/>
                <w:lang w:val="ru-RU"/>
              </w:rPr>
              <w:t xml:space="preserve"> </w:t>
            </w:r>
            <w:r w:rsidRPr="009641D0">
              <w:rPr>
                <w:rFonts w:ascii="Times New Roman" w:eastAsia="Times New Roman" w:hAnsi="Times New Roman" w:cs="Times New Roman"/>
                <w:b/>
                <w:sz w:val="26"/>
                <w:lang w:val="ru-RU"/>
              </w:rPr>
              <w:t>Планируемые</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результаты</w:t>
            </w:r>
            <w:r w:rsidRPr="009641D0">
              <w:rPr>
                <w:rFonts w:ascii="Times New Roman" w:eastAsia="Times New Roman" w:hAnsi="Times New Roman" w:cs="Times New Roman"/>
                <w:b/>
                <w:spacing w:val="-3"/>
                <w:sz w:val="26"/>
                <w:lang w:val="ru-RU"/>
              </w:rPr>
              <w:t xml:space="preserve"> </w:t>
            </w:r>
            <w:r w:rsidRPr="009641D0">
              <w:rPr>
                <w:rFonts w:ascii="Times New Roman" w:eastAsia="Times New Roman" w:hAnsi="Times New Roman" w:cs="Times New Roman"/>
                <w:b/>
                <w:sz w:val="26"/>
                <w:lang w:val="ru-RU"/>
              </w:rPr>
              <w:t>освоения</w:t>
            </w:r>
            <w:r w:rsidRPr="009641D0">
              <w:rPr>
                <w:rFonts w:ascii="Times New Roman" w:eastAsia="Times New Roman" w:hAnsi="Times New Roman" w:cs="Times New Roman"/>
                <w:b/>
                <w:spacing w:val="-2"/>
                <w:sz w:val="26"/>
                <w:lang w:val="ru-RU"/>
              </w:rPr>
              <w:t xml:space="preserve"> </w:t>
            </w:r>
            <w:r w:rsidRPr="009641D0">
              <w:rPr>
                <w:rFonts w:ascii="Times New Roman" w:eastAsia="Times New Roman" w:hAnsi="Times New Roman" w:cs="Times New Roman"/>
                <w:b/>
                <w:sz w:val="26"/>
                <w:lang w:val="ru-RU"/>
              </w:rPr>
              <w:t>предметной</w:t>
            </w:r>
            <w:r w:rsidRPr="009641D0">
              <w:rPr>
                <w:rFonts w:ascii="Times New Roman" w:eastAsia="Times New Roman" w:hAnsi="Times New Roman" w:cs="Times New Roman"/>
                <w:b/>
                <w:spacing w:val="-5"/>
                <w:sz w:val="26"/>
                <w:lang w:val="ru-RU"/>
              </w:rPr>
              <w:t xml:space="preserve"> </w:t>
            </w:r>
            <w:r w:rsidRPr="009641D0">
              <w:rPr>
                <w:rFonts w:ascii="Times New Roman" w:eastAsia="Times New Roman" w:hAnsi="Times New Roman" w:cs="Times New Roman"/>
                <w:b/>
                <w:sz w:val="26"/>
                <w:lang w:val="ru-RU"/>
              </w:rPr>
              <w:t>области</w:t>
            </w:r>
            <w:r w:rsidRPr="009641D0">
              <w:rPr>
                <w:rFonts w:ascii="Times New Roman" w:eastAsia="Times New Roman" w:hAnsi="Times New Roman" w:cs="Times New Roman"/>
                <w:b/>
                <w:spacing w:val="-62"/>
                <w:sz w:val="26"/>
                <w:lang w:val="ru-RU"/>
              </w:rPr>
              <w:t xml:space="preserve"> </w:t>
            </w:r>
            <w:r w:rsidRPr="009641D0">
              <w:rPr>
                <w:rFonts w:ascii="Times New Roman" w:eastAsia="Times New Roman" w:hAnsi="Times New Roman" w:cs="Times New Roman"/>
                <w:b/>
                <w:sz w:val="26"/>
                <w:lang w:val="ru-RU"/>
              </w:rPr>
              <w:t>(учебного</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предмета)</w:t>
            </w:r>
            <w:r w:rsidRPr="009641D0">
              <w:rPr>
                <w:rFonts w:ascii="Times New Roman" w:eastAsia="Times New Roman" w:hAnsi="Times New Roman" w:cs="Times New Roman"/>
                <w:b/>
                <w:spacing w:val="-1"/>
                <w:sz w:val="26"/>
                <w:lang w:val="ru-RU"/>
              </w:rPr>
              <w:t xml:space="preserve"> </w:t>
            </w:r>
            <w:r w:rsidRPr="009641D0">
              <w:rPr>
                <w:rFonts w:ascii="Times New Roman" w:eastAsia="Times New Roman" w:hAnsi="Times New Roman" w:cs="Times New Roman"/>
                <w:b/>
                <w:sz w:val="26"/>
                <w:lang w:val="ru-RU"/>
              </w:rPr>
              <w:t>«Основы</w:t>
            </w:r>
            <w:r w:rsidRPr="009641D0">
              <w:rPr>
                <w:rFonts w:ascii="Times New Roman" w:eastAsia="Times New Roman" w:hAnsi="Times New Roman" w:cs="Times New Roman"/>
                <w:b/>
                <w:spacing w:val="-2"/>
                <w:sz w:val="26"/>
                <w:lang w:val="ru-RU"/>
              </w:rPr>
              <w:t xml:space="preserve"> </w:t>
            </w:r>
            <w:r w:rsidRPr="009641D0">
              <w:rPr>
                <w:rFonts w:ascii="Times New Roman" w:eastAsia="Times New Roman" w:hAnsi="Times New Roman" w:cs="Times New Roman"/>
                <w:b/>
                <w:sz w:val="26"/>
                <w:lang w:val="ru-RU"/>
              </w:rPr>
              <w:t>религиозных</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культур</w:t>
            </w:r>
            <w:r w:rsidRPr="009641D0">
              <w:rPr>
                <w:rFonts w:ascii="Times New Roman" w:eastAsia="Times New Roman" w:hAnsi="Times New Roman" w:cs="Times New Roman"/>
                <w:b/>
                <w:spacing w:val="-1"/>
                <w:sz w:val="26"/>
                <w:lang w:val="ru-RU"/>
              </w:rPr>
              <w:t xml:space="preserve"> </w:t>
            </w:r>
            <w:r w:rsidRPr="009641D0">
              <w:rPr>
                <w:rFonts w:ascii="Times New Roman" w:eastAsia="Times New Roman" w:hAnsi="Times New Roman" w:cs="Times New Roman"/>
                <w:b/>
                <w:sz w:val="26"/>
                <w:lang w:val="ru-RU"/>
              </w:rPr>
              <w:t>и</w:t>
            </w:r>
          </w:p>
          <w:p w:rsidR="009641D0" w:rsidRPr="009641D0" w:rsidRDefault="009641D0" w:rsidP="009641D0">
            <w:pPr>
              <w:spacing w:line="278" w:lineRule="exact"/>
              <w:ind w:left="936"/>
              <w:rPr>
                <w:rFonts w:ascii="Times New Roman" w:eastAsia="Times New Roman" w:hAnsi="Times New Roman" w:cs="Times New Roman"/>
                <w:b/>
                <w:sz w:val="26"/>
                <w:lang w:val="ru-RU"/>
              </w:rPr>
            </w:pPr>
            <w:r w:rsidRPr="009641D0">
              <w:rPr>
                <w:rFonts w:ascii="Times New Roman" w:eastAsia="Times New Roman" w:hAnsi="Times New Roman" w:cs="Times New Roman"/>
                <w:b/>
                <w:sz w:val="26"/>
                <w:lang w:val="ru-RU"/>
              </w:rPr>
              <w:t>светской</w:t>
            </w:r>
            <w:r w:rsidRPr="009641D0">
              <w:rPr>
                <w:rFonts w:ascii="Times New Roman" w:eastAsia="Times New Roman" w:hAnsi="Times New Roman" w:cs="Times New Roman"/>
                <w:b/>
                <w:spacing w:val="-4"/>
                <w:sz w:val="26"/>
                <w:lang w:val="ru-RU"/>
              </w:rPr>
              <w:t xml:space="preserve"> </w:t>
            </w:r>
            <w:r w:rsidRPr="009641D0">
              <w:rPr>
                <w:rFonts w:ascii="Times New Roman" w:eastAsia="Times New Roman" w:hAnsi="Times New Roman" w:cs="Times New Roman"/>
                <w:b/>
                <w:sz w:val="26"/>
                <w:lang w:val="ru-RU"/>
              </w:rPr>
              <w:t>этики»</w:t>
            </w:r>
            <w:r w:rsidRPr="009641D0">
              <w:rPr>
                <w:rFonts w:ascii="Times New Roman" w:eastAsia="Times New Roman" w:hAnsi="Times New Roman" w:cs="Times New Roman"/>
                <w:b/>
                <w:spacing w:val="-3"/>
                <w:sz w:val="26"/>
                <w:lang w:val="ru-RU"/>
              </w:rPr>
              <w:t xml:space="preserve"> </w:t>
            </w:r>
            <w:r w:rsidRPr="009641D0">
              <w:rPr>
                <w:rFonts w:ascii="Times New Roman" w:eastAsia="Times New Roman" w:hAnsi="Times New Roman" w:cs="Times New Roman"/>
                <w:b/>
                <w:sz w:val="26"/>
                <w:lang w:val="ru-RU"/>
              </w:rPr>
              <w:t>на</w:t>
            </w:r>
            <w:r w:rsidRPr="009641D0">
              <w:rPr>
                <w:rFonts w:ascii="Times New Roman" w:eastAsia="Times New Roman" w:hAnsi="Times New Roman" w:cs="Times New Roman"/>
                <w:b/>
                <w:spacing w:val="-1"/>
                <w:sz w:val="26"/>
                <w:lang w:val="ru-RU"/>
              </w:rPr>
              <w:t xml:space="preserve"> </w:t>
            </w:r>
            <w:r w:rsidRPr="009641D0">
              <w:rPr>
                <w:rFonts w:ascii="Times New Roman" w:eastAsia="Times New Roman" w:hAnsi="Times New Roman" w:cs="Times New Roman"/>
                <w:b/>
                <w:sz w:val="26"/>
                <w:lang w:val="ru-RU"/>
              </w:rPr>
              <w:t>уровне</w:t>
            </w:r>
            <w:r w:rsidRPr="009641D0">
              <w:rPr>
                <w:rFonts w:ascii="Times New Roman" w:eastAsia="Times New Roman" w:hAnsi="Times New Roman" w:cs="Times New Roman"/>
                <w:b/>
                <w:spacing w:val="-2"/>
                <w:sz w:val="26"/>
                <w:lang w:val="ru-RU"/>
              </w:rPr>
              <w:t xml:space="preserve"> </w:t>
            </w:r>
            <w:r w:rsidRPr="009641D0">
              <w:rPr>
                <w:rFonts w:ascii="Times New Roman" w:eastAsia="Times New Roman" w:hAnsi="Times New Roman" w:cs="Times New Roman"/>
                <w:b/>
                <w:sz w:val="26"/>
                <w:lang w:val="ru-RU"/>
              </w:rPr>
              <w:t>начального</w:t>
            </w:r>
            <w:r w:rsidRPr="009641D0">
              <w:rPr>
                <w:rFonts w:ascii="Times New Roman" w:eastAsia="Times New Roman" w:hAnsi="Times New Roman" w:cs="Times New Roman"/>
                <w:b/>
                <w:spacing w:val="-3"/>
                <w:sz w:val="26"/>
                <w:lang w:val="ru-RU"/>
              </w:rPr>
              <w:t xml:space="preserve"> </w:t>
            </w:r>
            <w:r w:rsidRPr="009641D0">
              <w:rPr>
                <w:rFonts w:ascii="Times New Roman" w:eastAsia="Times New Roman" w:hAnsi="Times New Roman" w:cs="Times New Roman"/>
                <w:b/>
                <w:sz w:val="26"/>
                <w:lang w:val="ru-RU"/>
              </w:rPr>
              <w:t>общего</w:t>
            </w:r>
            <w:r w:rsidRPr="009641D0">
              <w:rPr>
                <w:rFonts w:ascii="Times New Roman" w:eastAsia="Times New Roman" w:hAnsi="Times New Roman" w:cs="Times New Roman"/>
                <w:b/>
                <w:spacing w:val="-3"/>
                <w:sz w:val="26"/>
                <w:lang w:val="ru-RU"/>
              </w:rPr>
              <w:t xml:space="preserve"> </w:t>
            </w:r>
            <w:r w:rsidRPr="009641D0">
              <w:rPr>
                <w:rFonts w:ascii="Times New Roman" w:eastAsia="Times New Roman" w:hAnsi="Times New Roman" w:cs="Times New Roman"/>
                <w:b/>
                <w:sz w:val="26"/>
                <w:lang w:val="ru-RU"/>
              </w:rPr>
              <w:t>образования</w:t>
            </w:r>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7</w:t>
            </w:r>
          </w:p>
        </w:tc>
      </w:tr>
      <w:tr w:rsidR="009641D0" w:rsidRPr="009641D0" w:rsidTr="00EF0B46">
        <w:trPr>
          <w:trHeight w:val="345"/>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Личностные</w:t>
            </w:r>
            <w:proofErr w:type="spellEnd"/>
            <w:r w:rsidRPr="009641D0">
              <w:rPr>
                <w:rFonts w:ascii="Times New Roman" w:eastAsia="Times New Roman" w:hAnsi="Times New Roman" w:cs="Times New Roman"/>
                <w:spacing w:val="-5"/>
                <w:sz w:val="26"/>
              </w:rPr>
              <w:t xml:space="preserve"> </w:t>
            </w:r>
            <w:proofErr w:type="spellStart"/>
            <w:r w:rsidRPr="009641D0">
              <w:rPr>
                <w:rFonts w:ascii="Times New Roman" w:eastAsia="Times New Roman" w:hAnsi="Times New Roman" w:cs="Times New Roman"/>
                <w:sz w:val="26"/>
              </w:rPr>
              <w:t>результаты</w:t>
            </w:r>
            <w:proofErr w:type="spellEnd"/>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7</w:t>
            </w:r>
          </w:p>
        </w:tc>
      </w:tr>
      <w:tr w:rsidR="009641D0" w:rsidRPr="009641D0" w:rsidTr="00EF0B46">
        <w:trPr>
          <w:trHeight w:val="357"/>
        </w:trPr>
        <w:tc>
          <w:tcPr>
            <w:tcW w:w="8191" w:type="dxa"/>
          </w:tcPr>
          <w:p w:rsidR="009641D0" w:rsidRPr="009641D0" w:rsidRDefault="009641D0" w:rsidP="009641D0">
            <w:pPr>
              <w:spacing w:line="298" w:lineRule="exact"/>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Метапредметные</w:t>
            </w:r>
            <w:proofErr w:type="spellEnd"/>
            <w:r w:rsidRPr="009641D0">
              <w:rPr>
                <w:rFonts w:ascii="Times New Roman" w:eastAsia="Times New Roman" w:hAnsi="Times New Roman" w:cs="Times New Roman"/>
                <w:spacing w:val="-7"/>
                <w:sz w:val="26"/>
              </w:rPr>
              <w:t xml:space="preserve"> </w:t>
            </w:r>
            <w:proofErr w:type="spellStart"/>
            <w:r w:rsidRPr="009641D0">
              <w:rPr>
                <w:rFonts w:ascii="Times New Roman" w:eastAsia="Times New Roman" w:hAnsi="Times New Roman" w:cs="Times New Roman"/>
                <w:sz w:val="26"/>
              </w:rPr>
              <w:t>результаты</w:t>
            </w:r>
            <w:proofErr w:type="spellEnd"/>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8</w:t>
            </w:r>
          </w:p>
        </w:tc>
      </w:tr>
      <w:tr w:rsidR="009641D0" w:rsidRPr="009641D0" w:rsidTr="00EF0B46">
        <w:trPr>
          <w:trHeight w:val="364"/>
        </w:trPr>
        <w:tc>
          <w:tcPr>
            <w:tcW w:w="8191" w:type="dxa"/>
          </w:tcPr>
          <w:p w:rsidR="009641D0" w:rsidRPr="009641D0" w:rsidRDefault="009641D0" w:rsidP="009641D0">
            <w:pPr>
              <w:spacing w:line="298" w:lineRule="exact"/>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Предметные</w:t>
            </w:r>
            <w:proofErr w:type="spellEnd"/>
            <w:r w:rsidRPr="009641D0">
              <w:rPr>
                <w:rFonts w:ascii="Times New Roman" w:eastAsia="Times New Roman" w:hAnsi="Times New Roman" w:cs="Times New Roman"/>
                <w:spacing w:val="-6"/>
                <w:sz w:val="26"/>
              </w:rPr>
              <w:t xml:space="preserve"> </w:t>
            </w:r>
            <w:proofErr w:type="spellStart"/>
            <w:r w:rsidRPr="009641D0">
              <w:rPr>
                <w:rFonts w:ascii="Times New Roman" w:eastAsia="Times New Roman" w:hAnsi="Times New Roman" w:cs="Times New Roman"/>
                <w:sz w:val="26"/>
              </w:rPr>
              <w:t>результаты</w:t>
            </w:r>
            <w:proofErr w:type="spellEnd"/>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9</w:t>
            </w:r>
          </w:p>
        </w:tc>
      </w:tr>
      <w:tr w:rsidR="009641D0" w:rsidRPr="009641D0" w:rsidTr="00EF0B46">
        <w:trPr>
          <w:trHeight w:val="342"/>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православной</w:t>
            </w:r>
            <w:proofErr w:type="spellEnd"/>
            <w:r w:rsidRPr="009641D0">
              <w:rPr>
                <w:rFonts w:ascii="Times New Roman" w:eastAsia="Times New Roman" w:hAnsi="Times New Roman" w:cs="Times New Roman"/>
                <w:spacing w:val="-7"/>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9</w:t>
            </w:r>
          </w:p>
        </w:tc>
      </w:tr>
      <w:tr w:rsidR="009641D0" w:rsidRPr="009641D0" w:rsidTr="00EF0B46">
        <w:trPr>
          <w:trHeight w:val="345"/>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исламской</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10</w:t>
            </w:r>
          </w:p>
        </w:tc>
      </w:tr>
      <w:tr w:rsidR="009641D0" w:rsidRPr="009641D0" w:rsidTr="00EF0B46">
        <w:trPr>
          <w:trHeight w:val="342"/>
        </w:trPr>
        <w:tc>
          <w:tcPr>
            <w:tcW w:w="8191" w:type="dxa"/>
          </w:tcPr>
          <w:p w:rsidR="009641D0" w:rsidRPr="009641D0" w:rsidRDefault="009641D0" w:rsidP="009641D0">
            <w:pPr>
              <w:spacing w:line="298" w:lineRule="exact"/>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буддийской</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11</w:t>
            </w:r>
          </w:p>
        </w:tc>
      </w:tr>
      <w:tr w:rsidR="009641D0" w:rsidRPr="009641D0" w:rsidTr="00EF0B46">
        <w:trPr>
          <w:trHeight w:val="342"/>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иудейской</w:t>
            </w:r>
            <w:proofErr w:type="spellEnd"/>
            <w:r w:rsidRPr="009641D0">
              <w:rPr>
                <w:rFonts w:ascii="Times New Roman" w:eastAsia="Times New Roman" w:hAnsi="Times New Roman" w:cs="Times New Roman"/>
                <w:spacing w:val="-5"/>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13</w:t>
            </w:r>
          </w:p>
        </w:tc>
      </w:tr>
      <w:tr w:rsidR="009641D0" w:rsidRPr="009641D0" w:rsidTr="00EF0B46">
        <w:trPr>
          <w:trHeight w:val="345"/>
        </w:trPr>
        <w:tc>
          <w:tcPr>
            <w:tcW w:w="8191" w:type="dxa"/>
          </w:tcPr>
          <w:p w:rsidR="009641D0" w:rsidRPr="009641D0" w:rsidRDefault="009641D0" w:rsidP="009641D0">
            <w:pPr>
              <w:spacing w:before="2"/>
              <w:ind w:left="107"/>
              <w:rPr>
                <w:rFonts w:ascii="Times New Roman" w:eastAsia="Times New Roman" w:hAnsi="Times New Roman" w:cs="Times New Roman"/>
                <w:sz w:val="26"/>
                <w:lang w:val="ru-RU"/>
              </w:rPr>
            </w:pPr>
            <w:r w:rsidRPr="009641D0">
              <w:rPr>
                <w:rFonts w:ascii="Times New Roman" w:eastAsia="Times New Roman" w:hAnsi="Times New Roman" w:cs="Times New Roman"/>
                <w:sz w:val="26"/>
                <w:lang w:val="ru-RU"/>
              </w:rPr>
              <w:t>Модуль</w:t>
            </w:r>
            <w:r w:rsidRPr="009641D0">
              <w:rPr>
                <w:rFonts w:ascii="Times New Roman" w:eastAsia="Times New Roman" w:hAnsi="Times New Roman" w:cs="Times New Roman"/>
                <w:spacing w:val="-3"/>
                <w:sz w:val="26"/>
                <w:lang w:val="ru-RU"/>
              </w:rPr>
              <w:t xml:space="preserve"> </w:t>
            </w:r>
            <w:r w:rsidRPr="009641D0">
              <w:rPr>
                <w:rFonts w:ascii="Times New Roman" w:eastAsia="Times New Roman" w:hAnsi="Times New Roman" w:cs="Times New Roman"/>
                <w:sz w:val="26"/>
                <w:lang w:val="ru-RU"/>
              </w:rPr>
              <w:t>«Основы</w:t>
            </w:r>
            <w:r w:rsidRPr="009641D0">
              <w:rPr>
                <w:rFonts w:ascii="Times New Roman" w:eastAsia="Times New Roman" w:hAnsi="Times New Roman" w:cs="Times New Roman"/>
                <w:spacing w:val="-3"/>
                <w:sz w:val="26"/>
                <w:lang w:val="ru-RU"/>
              </w:rPr>
              <w:t xml:space="preserve"> </w:t>
            </w:r>
            <w:r w:rsidRPr="009641D0">
              <w:rPr>
                <w:rFonts w:ascii="Times New Roman" w:eastAsia="Times New Roman" w:hAnsi="Times New Roman" w:cs="Times New Roman"/>
                <w:sz w:val="26"/>
                <w:lang w:val="ru-RU"/>
              </w:rPr>
              <w:t>религиозных</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культур</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народов</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России»</w:t>
            </w:r>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15</w:t>
            </w:r>
          </w:p>
        </w:tc>
      </w:tr>
      <w:tr w:rsidR="009641D0" w:rsidRPr="009641D0" w:rsidTr="00EF0B46">
        <w:trPr>
          <w:trHeight w:val="343"/>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светской</w:t>
            </w:r>
            <w:proofErr w:type="spellEnd"/>
            <w:r w:rsidRPr="009641D0">
              <w:rPr>
                <w:rFonts w:ascii="Times New Roman" w:eastAsia="Times New Roman" w:hAnsi="Times New Roman" w:cs="Times New Roman"/>
                <w:spacing w:val="-6"/>
                <w:sz w:val="26"/>
              </w:rPr>
              <w:t xml:space="preserve"> </w:t>
            </w:r>
            <w:proofErr w:type="spellStart"/>
            <w:r w:rsidRPr="009641D0">
              <w:rPr>
                <w:rFonts w:ascii="Times New Roman" w:eastAsia="Times New Roman" w:hAnsi="Times New Roman" w:cs="Times New Roman"/>
                <w:sz w:val="26"/>
              </w:rPr>
              <w:t>этики</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16</w:t>
            </w:r>
          </w:p>
        </w:tc>
      </w:tr>
      <w:tr w:rsidR="009641D0" w:rsidRPr="009641D0" w:rsidTr="00EF0B46">
        <w:trPr>
          <w:trHeight w:val="354"/>
        </w:trPr>
        <w:tc>
          <w:tcPr>
            <w:tcW w:w="8191" w:type="dxa"/>
          </w:tcPr>
          <w:p w:rsidR="009641D0" w:rsidRPr="009641D0" w:rsidRDefault="009641D0" w:rsidP="009641D0">
            <w:pPr>
              <w:spacing w:before="2"/>
              <w:ind w:left="2265"/>
              <w:rPr>
                <w:rFonts w:ascii="Times New Roman" w:eastAsia="Times New Roman" w:hAnsi="Times New Roman" w:cs="Times New Roman"/>
                <w:b/>
                <w:sz w:val="26"/>
              </w:rPr>
            </w:pPr>
            <w:r w:rsidRPr="009641D0">
              <w:rPr>
                <w:rFonts w:ascii="Times New Roman" w:eastAsia="Times New Roman" w:hAnsi="Times New Roman" w:cs="Times New Roman"/>
                <w:b/>
                <w:sz w:val="26"/>
              </w:rPr>
              <w:t>4.</w:t>
            </w:r>
            <w:r w:rsidRPr="009641D0">
              <w:rPr>
                <w:rFonts w:ascii="Times New Roman" w:eastAsia="Times New Roman" w:hAnsi="Times New Roman" w:cs="Times New Roman"/>
                <w:b/>
                <w:spacing w:val="-6"/>
                <w:sz w:val="26"/>
              </w:rPr>
              <w:t xml:space="preserve"> </w:t>
            </w:r>
            <w:proofErr w:type="spellStart"/>
            <w:r w:rsidRPr="009641D0">
              <w:rPr>
                <w:rFonts w:ascii="Times New Roman" w:eastAsia="Times New Roman" w:hAnsi="Times New Roman" w:cs="Times New Roman"/>
                <w:b/>
                <w:sz w:val="26"/>
              </w:rPr>
              <w:t>Тематическое</w:t>
            </w:r>
            <w:proofErr w:type="spellEnd"/>
            <w:r w:rsidRPr="009641D0">
              <w:rPr>
                <w:rFonts w:ascii="Times New Roman" w:eastAsia="Times New Roman" w:hAnsi="Times New Roman" w:cs="Times New Roman"/>
                <w:b/>
                <w:spacing w:val="-4"/>
                <w:sz w:val="26"/>
              </w:rPr>
              <w:t xml:space="preserve"> </w:t>
            </w:r>
            <w:proofErr w:type="spellStart"/>
            <w:r w:rsidRPr="009641D0">
              <w:rPr>
                <w:rFonts w:ascii="Times New Roman" w:eastAsia="Times New Roman" w:hAnsi="Times New Roman" w:cs="Times New Roman"/>
                <w:b/>
                <w:sz w:val="26"/>
              </w:rPr>
              <w:t>планирование</w:t>
            </w:r>
            <w:proofErr w:type="spellEnd"/>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18</w:t>
            </w:r>
          </w:p>
        </w:tc>
      </w:tr>
      <w:tr w:rsidR="009641D0" w:rsidRPr="009641D0" w:rsidTr="00EF0B46">
        <w:trPr>
          <w:trHeight w:val="448"/>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православной</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18</w:t>
            </w:r>
          </w:p>
        </w:tc>
      </w:tr>
      <w:tr w:rsidR="009641D0" w:rsidRPr="009641D0" w:rsidTr="00EF0B46">
        <w:trPr>
          <w:trHeight w:val="342"/>
        </w:trPr>
        <w:tc>
          <w:tcPr>
            <w:tcW w:w="8191" w:type="dxa"/>
          </w:tcPr>
          <w:p w:rsidR="009641D0" w:rsidRPr="009641D0" w:rsidRDefault="009641D0" w:rsidP="009641D0">
            <w:pPr>
              <w:spacing w:line="298" w:lineRule="exact"/>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исламской</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24</w:t>
            </w:r>
          </w:p>
        </w:tc>
      </w:tr>
      <w:tr w:rsidR="009641D0" w:rsidRPr="009641D0" w:rsidTr="00EF0B46">
        <w:trPr>
          <w:trHeight w:val="369"/>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буддийской</w:t>
            </w:r>
            <w:proofErr w:type="spellEnd"/>
            <w:r w:rsidRPr="009641D0">
              <w:rPr>
                <w:rFonts w:ascii="Times New Roman" w:eastAsia="Times New Roman" w:hAnsi="Times New Roman" w:cs="Times New Roman"/>
                <w:spacing w:val="-4"/>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35</w:t>
            </w:r>
          </w:p>
        </w:tc>
      </w:tr>
      <w:tr w:rsidR="009641D0" w:rsidRPr="009641D0" w:rsidTr="00EF0B46">
        <w:trPr>
          <w:trHeight w:val="342"/>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иудейской</w:t>
            </w:r>
            <w:proofErr w:type="spellEnd"/>
            <w:r w:rsidRPr="009641D0">
              <w:rPr>
                <w:rFonts w:ascii="Times New Roman" w:eastAsia="Times New Roman" w:hAnsi="Times New Roman" w:cs="Times New Roman"/>
                <w:spacing w:val="-5"/>
                <w:sz w:val="26"/>
              </w:rPr>
              <w:t xml:space="preserve"> </w:t>
            </w:r>
            <w:proofErr w:type="spellStart"/>
            <w:r w:rsidRPr="009641D0">
              <w:rPr>
                <w:rFonts w:ascii="Times New Roman" w:eastAsia="Times New Roman" w:hAnsi="Times New Roman" w:cs="Times New Roman"/>
                <w:sz w:val="26"/>
              </w:rPr>
              <w:t>культуры</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54</w:t>
            </w:r>
          </w:p>
        </w:tc>
      </w:tr>
      <w:tr w:rsidR="009641D0" w:rsidRPr="009641D0" w:rsidTr="00EF0B46">
        <w:trPr>
          <w:trHeight w:val="352"/>
        </w:trPr>
        <w:tc>
          <w:tcPr>
            <w:tcW w:w="8191" w:type="dxa"/>
          </w:tcPr>
          <w:p w:rsidR="009641D0" w:rsidRPr="009641D0" w:rsidRDefault="009641D0" w:rsidP="009641D0">
            <w:pPr>
              <w:spacing w:before="2"/>
              <w:ind w:left="107"/>
              <w:rPr>
                <w:rFonts w:ascii="Times New Roman" w:eastAsia="Times New Roman" w:hAnsi="Times New Roman" w:cs="Times New Roman"/>
                <w:sz w:val="26"/>
                <w:lang w:val="ru-RU"/>
              </w:rPr>
            </w:pPr>
            <w:r w:rsidRPr="009641D0">
              <w:rPr>
                <w:rFonts w:ascii="Times New Roman" w:eastAsia="Times New Roman" w:hAnsi="Times New Roman" w:cs="Times New Roman"/>
                <w:sz w:val="26"/>
                <w:lang w:val="ru-RU"/>
              </w:rPr>
              <w:t>Модуль</w:t>
            </w:r>
            <w:r w:rsidRPr="009641D0">
              <w:rPr>
                <w:rFonts w:ascii="Times New Roman" w:eastAsia="Times New Roman" w:hAnsi="Times New Roman" w:cs="Times New Roman"/>
                <w:spacing w:val="-3"/>
                <w:sz w:val="26"/>
                <w:lang w:val="ru-RU"/>
              </w:rPr>
              <w:t xml:space="preserve"> </w:t>
            </w:r>
            <w:r w:rsidRPr="009641D0">
              <w:rPr>
                <w:rFonts w:ascii="Times New Roman" w:eastAsia="Times New Roman" w:hAnsi="Times New Roman" w:cs="Times New Roman"/>
                <w:sz w:val="26"/>
                <w:lang w:val="ru-RU"/>
              </w:rPr>
              <w:t>«Основы</w:t>
            </w:r>
            <w:r w:rsidRPr="009641D0">
              <w:rPr>
                <w:rFonts w:ascii="Times New Roman" w:eastAsia="Times New Roman" w:hAnsi="Times New Roman" w:cs="Times New Roman"/>
                <w:spacing w:val="-3"/>
                <w:sz w:val="26"/>
                <w:lang w:val="ru-RU"/>
              </w:rPr>
              <w:t xml:space="preserve"> </w:t>
            </w:r>
            <w:r w:rsidRPr="009641D0">
              <w:rPr>
                <w:rFonts w:ascii="Times New Roman" w:eastAsia="Times New Roman" w:hAnsi="Times New Roman" w:cs="Times New Roman"/>
                <w:sz w:val="26"/>
                <w:lang w:val="ru-RU"/>
              </w:rPr>
              <w:t>религиозных</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культур</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народов</w:t>
            </w:r>
            <w:r w:rsidRPr="009641D0">
              <w:rPr>
                <w:rFonts w:ascii="Times New Roman" w:eastAsia="Times New Roman" w:hAnsi="Times New Roman" w:cs="Times New Roman"/>
                <w:spacing w:val="-5"/>
                <w:sz w:val="26"/>
                <w:lang w:val="ru-RU"/>
              </w:rPr>
              <w:t xml:space="preserve"> </w:t>
            </w:r>
            <w:r w:rsidRPr="009641D0">
              <w:rPr>
                <w:rFonts w:ascii="Times New Roman" w:eastAsia="Times New Roman" w:hAnsi="Times New Roman" w:cs="Times New Roman"/>
                <w:sz w:val="26"/>
                <w:lang w:val="ru-RU"/>
              </w:rPr>
              <w:t>России»</w:t>
            </w:r>
          </w:p>
        </w:tc>
        <w:tc>
          <w:tcPr>
            <w:tcW w:w="2014" w:type="dxa"/>
          </w:tcPr>
          <w:p w:rsidR="009641D0" w:rsidRPr="009641D0" w:rsidRDefault="009641D0" w:rsidP="009641D0">
            <w:pPr>
              <w:spacing w:before="2"/>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71</w:t>
            </w:r>
          </w:p>
        </w:tc>
      </w:tr>
      <w:tr w:rsidR="009641D0" w:rsidRPr="009641D0" w:rsidTr="00EF0B46">
        <w:trPr>
          <w:trHeight w:val="342"/>
        </w:trPr>
        <w:tc>
          <w:tcPr>
            <w:tcW w:w="8191" w:type="dxa"/>
          </w:tcPr>
          <w:p w:rsidR="009641D0" w:rsidRPr="009641D0" w:rsidRDefault="009641D0" w:rsidP="009641D0">
            <w:pPr>
              <w:spacing w:before="2"/>
              <w:ind w:left="107"/>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Модуль</w:t>
            </w:r>
            <w:proofErr w:type="spellEnd"/>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Основы</w:t>
            </w:r>
            <w:proofErr w:type="spellEnd"/>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светской</w:t>
            </w:r>
            <w:proofErr w:type="spellEnd"/>
            <w:r w:rsidRPr="009641D0">
              <w:rPr>
                <w:rFonts w:ascii="Times New Roman" w:eastAsia="Times New Roman" w:hAnsi="Times New Roman" w:cs="Times New Roman"/>
                <w:spacing w:val="-6"/>
                <w:sz w:val="26"/>
              </w:rPr>
              <w:t xml:space="preserve"> </w:t>
            </w:r>
            <w:proofErr w:type="spellStart"/>
            <w:r w:rsidRPr="009641D0">
              <w:rPr>
                <w:rFonts w:ascii="Times New Roman" w:eastAsia="Times New Roman" w:hAnsi="Times New Roman" w:cs="Times New Roman"/>
                <w:sz w:val="26"/>
              </w:rPr>
              <w:t>этики</w:t>
            </w:r>
            <w:proofErr w:type="spellEnd"/>
            <w:r w:rsidRPr="009641D0">
              <w:rPr>
                <w:rFonts w:ascii="Times New Roman" w:eastAsia="Times New Roman" w:hAnsi="Times New Roman" w:cs="Times New Roman"/>
                <w:sz w:val="26"/>
              </w:rPr>
              <w:t>»</w:t>
            </w:r>
          </w:p>
        </w:tc>
        <w:tc>
          <w:tcPr>
            <w:tcW w:w="2014" w:type="dxa"/>
          </w:tcPr>
          <w:p w:rsidR="009641D0" w:rsidRPr="009641D0" w:rsidRDefault="009641D0" w:rsidP="009641D0">
            <w:pPr>
              <w:spacing w:line="298" w:lineRule="exact"/>
              <w:ind w:left="594" w:right="590"/>
              <w:jc w:val="center"/>
              <w:rPr>
                <w:rFonts w:ascii="Times New Roman" w:eastAsia="Times New Roman" w:hAnsi="Times New Roman" w:cs="Times New Roman"/>
                <w:sz w:val="26"/>
              </w:rPr>
            </w:pPr>
            <w:proofErr w:type="spellStart"/>
            <w:r w:rsidRPr="009641D0">
              <w:rPr>
                <w:rFonts w:ascii="Times New Roman" w:eastAsia="Times New Roman" w:hAnsi="Times New Roman" w:cs="Times New Roman"/>
                <w:sz w:val="26"/>
              </w:rPr>
              <w:t>стр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81</w:t>
            </w:r>
          </w:p>
        </w:tc>
      </w:tr>
    </w:tbl>
    <w:p w:rsidR="009641D0" w:rsidRPr="009641D0" w:rsidRDefault="009641D0" w:rsidP="009641D0">
      <w:pPr>
        <w:widowControl w:val="0"/>
        <w:autoSpaceDE w:val="0"/>
        <w:autoSpaceDN w:val="0"/>
        <w:spacing w:after="0" w:line="298" w:lineRule="exact"/>
        <w:jc w:val="center"/>
        <w:rPr>
          <w:rFonts w:ascii="Times New Roman" w:eastAsia="Times New Roman" w:hAnsi="Times New Roman" w:cs="Times New Roman"/>
          <w:sz w:val="26"/>
        </w:rPr>
        <w:sectPr w:rsidR="009641D0" w:rsidRPr="009641D0">
          <w:footerReference w:type="default" r:id="rId6"/>
          <w:pgSz w:w="11910" w:h="16840"/>
          <w:pgMar w:top="760" w:right="560" w:bottom="1200" w:left="920" w:header="0" w:footer="1000" w:gutter="0"/>
          <w:pgNumType w:start="2"/>
          <w:cols w:space="720"/>
        </w:sectPr>
      </w:pPr>
    </w:p>
    <w:p w:rsidR="009641D0" w:rsidRPr="009641D0" w:rsidRDefault="009641D0" w:rsidP="009641D0">
      <w:pPr>
        <w:widowControl w:val="0"/>
        <w:tabs>
          <w:tab w:val="left" w:pos="934"/>
        </w:tabs>
        <w:autoSpaceDE w:val="0"/>
        <w:autoSpaceDN w:val="0"/>
        <w:spacing w:before="73" w:after="0" w:line="240" w:lineRule="auto"/>
        <w:ind w:left="933"/>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lastRenderedPageBreak/>
        <w:t xml:space="preserve">                                      ПОЯСНИТЕЛЬНАЯ</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ЗАПИСКА</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b/>
          <w:sz w:val="25"/>
          <w:szCs w:val="26"/>
        </w:rPr>
      </w:pPr>
    </w:p>
    <w:p w:rsidR="009641D0" w:rsidRPr="009641D0" w:rsidRDefault="009641D0" w:rsidP="009641D0">
      <w:pPr>
        <w:widowControl w:val="0"/>
        <w:autoSpaceDE w:val="0"/>
        <w:autoSpaceDN w:val="0"/>
        <w:spacing w:after="0" w:line="240" w:lineRule="auto"/>
        <w:ind w:left="212" w:right="287"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Рабочая программа по учебному курсу «Основы религиозных культур и светской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этики»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4</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классов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разработана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соответствии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нормативно-правовыми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инструктивно –</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методическими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документами:</w:t>
      </w:r>
    </w:p>
    <w:p w:rsidR="009641D0" w:rsidRPr="009641D0" w:rsidRDefault="009641D0" w:rsidP="009641D0">
      <w:pPr>
        <w:widowControl w:val="0"/>
        <w:numPr>
          <w:ilvl w:val="0"/>
          <w:numId w:val="8"/>
        </w:numPr>
        <w:tabs>
          <w:tab w:val="left" w:pos="497"/>
        </w:tabs>
        <w:autoSpaceDE w:val="0"/>
        <w:autoSpaceDN w:val="0"/>
        <w:spacing w:before="1"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Федеральный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государственный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образовательный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стандарт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начального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образования</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(приказ</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Министерства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просвещения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РФ</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от</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31 мая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2021</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года №</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286)</w:t>
      </w:r>
    </w:p>
    <w:p w:rsidR="009641D0" w:rsidRPr="009641D0" w:rsidRDefault="009641D0" w:rsidP="009641D0">
      <w:pPr>
        <w:widowControl w:val="0"/>
        <w:numPr>
          <w:ilvl w:val="0"/>
          <w:numId w:val="8"/>
        </w:numPr>
        <w:tabs>
          <w:tab w:val="left" w:pos="497"/>
        </w:tabs>
        <w:autoSpaceDE w:val="0"/>
        <w:autoSpaceDN w:val="0"/>
        <w:spacing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Примерная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программа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начального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образования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(одобрена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решением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ФУМО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общему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образованию,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протокол</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1/22</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18.03.2022</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w:t>
      </w:r>
    </w:p>
    <w:p w:rsidR="009641D0" w:rsidRPr="009641D0" w:rsidRDefault="009641D0" w:rsidP="009641D0">
      <w:pPr>
        <w:widowControl w:val="0"/>
        <w:numPr>
          <w:ilvl w:val="0"/>
          <w:numId w:val="8"/>
        </w:numPr>
        <w:tabs>
          <w:tab w:val="left" w:pos="497"/>
        </w:tabs>
        <w:autoSpaceDE w:val="0"/>
        <w:autoSpaceDN w:val="0"/>
        <w:spacing w:before="1" w:after="0" w:line="298" w:lineRule="exact"/>
        <w:ind w:left="496" w:hanging="285"/>
        <w:jc w:val="both"/>
        <w:rPr>
          <w:rFonts w:ascii="Wingdings" w:eastAsia="Times New Roman" w:hAnsi="Wingdings" w:cs="Times New Roman"/>
          <w:sz w:val="26"/>
        </w:rPr>
      </w:pPr>
      <w:r w:rsidRPr="009641D0">
        <w:rPr>
          <w:rFonts w:ascii="Times New Roman" w:eastAsia="Times New Roman" w:hAnsi="Times New Roman" w:cs="Times New Roman"/>
          <w:sz w:val="26"/>
        </w:rPr>
        <w:t>Примерная</w:t>
      </w:r>
      <w:r w:rsidRPr="009641D0">
        <w:rPr>
          <w:rFonts w:ascii="Times New Roman" w:eastAsia="Times New Roman" w:hAnsi="Times New Roman" w:cs="Times New Roman"/>
          <w:spacing w:val="-6"/>
          <w:sz w:val="26"/>
        </w:rPr>
        <w:t xml:space="preserve"> </w:t>
      </w:r>
      <w:r w:rsidRPr="009641D0">
        <w:rPr>
          <w:rFonts w:ascii="Times New Roman" w:eastAsia="Times New Roman" w:hAnsi="Times New Roman" w:cs="Times New Roman"/>
          <w:sz w:val="26"/>
        </w:rPr>
        <w:t>программа</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воспитания;</w:t>
      </w:r>
    </w:p>
    <w:p w:rsidR="009641D0" w:rsidRPr="009641D0" w:rsidRDefault="009641D0" w:rsidP="009641D0">
      <w:pPr>
        <w:widowControl w:val="0"/>
        <w:numPr>
          <w:ilvl w:val="0"/>
          <w:numId w:val="8"/>
        </w:numPr>
        <w:tabs>
          <w:tab w:val="left" w:pos="497"/>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УМК: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православной</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Костюкова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Воскресенский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Савченко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под</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редакцией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Шапошниковой</w:t>
      </w:r>
      <w:r w:rsidRPr="009641D0">
        <w:rPr>
          <w:rFonts w:ascii="Times New Roman" w:eastAsia="Times New Roman" w:hAnsi="Times New Roman" w:cs="Times New Roman"/>
          <w:spacing w:val="-2"/>
          <w:sz w:val="26"/>
        </w:rPr>
        <w:t xml:space="preserve"> </w:t>
      </w:r>
      <w:proofErr w:type="gramStart"/>
      <w:r w:rsidRPr="009641D0">
        <w:rPr>
          <w:rFonts w:ascii="Times New Roman" w:eastAsia="Times New Roman" w:hAnsi="Times New Roman" w:cs="Times New Roman"/>
          <w:sz w:val="26"/>
        </w:rPr>
        <w:t>Т.Д.(</w:t>
      </w:r>
      <w:proofErr w:type="gramEnd"/>
      <w:r w:rsidRPr="009641D0">
        <w:rPr>
          <w:rFonts w:ascii="Times New Roman" w:eastAsia="Times New Roman" w:hAnsi="Times New Roman" w:cs="Times New Roman"/>
          <w:sz w:val="26"/>
        </w:rPr>
        <w:t>АО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«Издательство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«Просвещение»);</w:t>
      </w:r>
    </w:p>
    <w:p w:rsidR="009641D0" w:rsidRPr="009641D0" w:rsidRDefault="009641D0" w:rsidP="009641D0">
      <w:pPr>
        <w:widowControl w:val="0"/>
        <w:numPr>
          <w:ilvl w:val="0"/>
          <w:numId w:val="8"/>
        </w:numPr>
        <w:tabs>
          <w:tab w:val="left" w:pos="497"/>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УМК: Основы религиозных культур и светской этики. Основы исламской культуры.</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Латышина</w:t>
      </w:r>
      <w:proofErr w:type="spellEnd"/>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Д.И.,</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Муртазин</w:t>
      </w:r>
      <w:proofErr w:type="spellEnd"/>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М.Ф.</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«Издательство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«Просвещение»);</w:t>
      </w:r>
    </w:p>
    <w:p w:rsidR="009641D0" w:rsidRPr="009641D0" w:rsidRDefault="009641D0" w:rsidP="009641D0">
      <w:pPr>
        <w:widowControl w:val="0"/>
        <w:numPr>
          <w:ilvl w:val="0"/>
          <w:numId w:val="8"/>
        </w:numPr>
        <w:tabs>
          <w:tab w:val="left" w:pos="497"/>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УМК: Основы религиозных культур и светской этики. Основы буддийской культуры.</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Китинов</w:t>
      </w:r>
      <w:proofErr w:type="spellEnd"/>
      <w:r w:rsidRPr="009641D0">
        <w:rPr>
          <w:rFonts w:ascii="Times New Roman" w:eastAsia="Times New Roman" w:hAnsi="Times New Roman" w:cs="Times New Roman"/>
          <w:spacing w:val="21"/>
          <w:sz w:val="26"/>
        </w:rPr>
        <w:t xml:space="preserve"> </w:t>
      </w:r>
      <w:r w:rsidRPr="009641D0">
        <w:rPr>
          <w:rFonts w:ascii="Times New Roman" w:eastAsia="Times New Roman" w:hAnsi="Times New Roman" w:cs="Times New Roman"/>
          <w:sz w:val="26"/>
        </w:rPr>
        <w:t>Б.У.,</w:t>
      </w:r>
      <w:r w:rsidRPr="009641D0">
        <w:rPr>
          <w:rFonts w:ascii="Times New Roman" w:eastAsia="Times New Roman" w:hAnsi="Times New Roman" w:cs="Times New Roman"/>
          <w:spacing w:val="22"/>
          <w:sz w:val="26"/>
        </w:rPr>
        <w:t xml:space="preserve"> </w:t>
      </w:r>
      <w:r w:rsidRPr="009641D0">
        <w:rPr>
          <w:rFonts w:ascii="Times New Roman" w:eastAsia="Times New Roman" w:hAnsi="Times New Roman" w:cs="Times New Roman"/>
          <w:sz w:val="26"/>
        </w:rPr>
        <w:t>Савченко</w:t>
      </w:r>
      <w:r w:rsidRPr="009641D0">
        <w:rPr>
          <w:rFonts w:ascii="Times New Roman" w:eastAsia="Times New Roman" w:hAnsi="Times New Roman" w:cs="Times New Roman"/>
          <w:spacing w:val="22"/>
          <w:sz w:val="26"/>
        </w:rPr>
        <w:t xml:space="preserve"> </w:t>
      </w:r>
      <w:r w:rsidRPr="009641D0">
        <w:rPr>
          <w:rFonts w:ascii="Times New Roman" w:eastAsia="Times New Roman" w:hAnsi="Times New Roman" w:cs="Times New Roman"/>
          <w:sz w:val="26"/>
        </w:rPr>
        <w:t>К.В.,</w:t>
      </w:r>
      <w:r w:rsidRPr="009641D0">
        <w:rPr>
          <w:rFonts w:ascii="Times New Roman" w:eastAsia="Times New Roman" w:hAnsi="Times New Roman" w:cs="Times New Roman"/>
          <w:spacing w:val="25"/>
          <w:sz w:val="26"/>
        </w:rPr>
        <w:t xml:space="preserve"> </w:t>
      </w:r>
      <w:r w:rsidRPr="009641D0">
        <w:rPr>
          <w:rFonts w:ascii="Times New Roman" w:eastAsia="Times New Roman" w:hAnsi="Times New Roman" w:cs="Times New Roman"/>
          <w:sz w:val="26"/>
        </w:rPr>
        <w:t>Якушкина</w:t>
      </w:r>
      <w:r w:rsidRPr="009641D0">
        <w:rPr>
          <w:rFonts w:ascii="Times New Roman" w:eastAsia="Times New Roman" w:hAnsi="Times New Roman" w:cs="Times New Roman"/>
          <w:spacing w:val="25"/>
          <w:sz w:val="26"/>
        </w:rPr>
        <w:t xml:space="preserve"> </w:t>
      </w:r>
      <w:r w:rsidRPr="009641D0">
        <w:rPr>
          <w:rFonts w:ascii="Times New Roman" w:eastAsia="Times New Roman" w:hAnsi="Times New Roman" w:cs="Times New Roman"/>
          <w:sz w:val="26"/>
        </w:rPr>
        <w:t>М.С.;</w:t>
      </w:r>
      <w:r w:rsidRPr="009641D0">
        <w:rPr>
          <w:rFonts w:ascii="Times New Roman" w:eastAsia="Times New Roman" w:hAnsi="Times New Roman" w:cs="Times New Roman"/>
          <w:spacing w:val="22"/>
          <w:sz w:val="26"/>
        </w:rPr>
        <w:t xml:space="preserve"> </w:t>
      </w:r>
      <w:r w:rsidRPr="009641D0">
        <w:rPr>
          <w:rFonts w:ascii="Times New Roman" w:eastAsia="Times New Roman" w:hAnsi="Times New Roman" w:cs="Times New Roman"/>
          <w:sz w:val="26"/>
        </w:rPr>
        <w:t>под</w:t>
      </w:r>
      <w:r w:rsidRPr="009641D0">
        <w:rPr>
          <w:rFonts w:ascii="Times New Roman" w:eastAsia="Times New Roman" w:hAnsi="Times New Roman" w:cs="Times New Roman"/>
          <w:spacing w:val="25"/>
          <w:sz w:val="26"/>
        </w:rPr>
        <w:t xml:space="preserve"> </w:t>
      </w:r>
      <w:r w:rsidRPr="009641D0">
        <w:rPr>
          <w:rFonts w:ascii="Times New Roman" w:eastAsia="Times New Roman" w:hAnsi="Times New Roman" w:cs="Times New Roman"/>
          <w:sz w:val="26"/>
        </w:rPr>
        <w:t>редакцией</w:t>
      </w:r>
      <w:r w:rsidRPr="009641D0">
        <w:rPr>
          <w:rFonts w:ascii="Times New Roman" w:eastAsia="Times New Roman" w:hAnsi="Times New Roman" w:cs="Times New Roman"/>
          <w:spacing w:val="26"/>
          <w:sz w:val="26"/>
        </w:rPr>
        <w:t xml:space="preserve"> </w:t>
      </w:r>
      <w:r w:rsidRPr="009641D0">
        <w:rPr>
          <w:rFonts w:ascii="Times New Roman" w:eastAsia="Times New Roman" w:hAnsi="Times New Roman" w:cs="Times New Roman"/>
          <w:sz w:val="26"/>
        </w:rPr>
        <w:t>Шапошниковой</w:t>
      </w:r>
      <w:r w:rsidRPr="009641D0">
        <w:rPr>
          <w:rFonts w:ascii="Times New Roman" w:eastAsia="Times New Roman" w:hAnsi="Times New Roman" w:cs="Times New Roman"/>
          <w:spacing w:val="25"/>
          <w:sz w:val="26"/>
        </w:rPr>
        <w:t xml:space="preserve"> </w:t>
      </w:r>
      <w:proofErr w:type="gramStart"/>
      <w:r w:rsidRPr="009641D0">
        <w:rPr>
          <w:rFonts w:ascii="Times New Roman" w:eastAsia="Times New Roman" w:hAnsi="Times New Roman" w:cs="Times New Roman"/>
          <w:sz w:val="26"/>
        </w:rPr>
        <w:t>Т.Д.(</w:t>
      </w:r>
      <w:proofErr w:type="gramEnd"/>
      <w:r w:rsidRPr="009641D0">
        <w:rPr>
          <w:rFonts w:ascii="Times New Roman" w:eastAsia="Times New Roman" w:hAnsi="Times New Roman" w:cs="Times New Roman"/>
          <w:sz w:val="26"/>
        </w:rPr>
        <w:t>АО</w:t>
      </w:r>
    </w:p>
    <w:p w:rsidR="009641D0" w:rsidRPr="009641D0" w:rsidRDefault="009641D0" w:rsidP="009641D0">
      <w:pPr>
        <w:widowControl w:val="0"/>
        <w:autoSpaceDE w:val="0"/>
        <w:autoSpaceDN w:val="0"/>
        <w:spacing w:after="0" w:line="299" w:lineRule="exact"/>
        <w:ind w:left="212"/>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«Издательство</w:t>
      </w:r>
      <w:r w:rsidRPr="009641D0">
        <w:rPr>
          <w:rFonts w:ascii="Times New Roman" w:eastAsia="Times New Roman" w:hAnsi="Times New Roman" w:cs="Times New Roman"/>
          <w:spacing w:val="-8"/>
          <w:sz w:val="26"/>
          <w:szCs w:val="26"/>
        </w:rPr>
        <w:t xml:space="preserve"> </w:t>
      </w:r>
      <w:r w:rsidRPr="009641D0">
        <w:rPr>
          <w:rFonts w:ascii="Times New Roman" w:eastAsia="Times New Roman" w:hAnsi="Times New Roman" w:cs="Times New Roman"/>
          <w:sz w:val="26"/>
          <w:szCs w:val="26"/>
        </w:rPr>
        <w:t>«Просвещение»);</w:t>
      </w:r>
    </w:p>
    <w:p w:rsidR="009641D0" w:rsidRPr="009641D0" w:rsidRDefault="009641D0" w:rsidP="009641D0">
      <w:pPr>
        <w:widowControl w:val="0"/>
        <w:numPr>
          <w:ilvl w:val="0"/>
          <w:numId w:val="8"/>
        </w:numPr>
        <w:tabs>
          <w:tab w:val="left" w:pos="497"/>
        </w:tabs>
        <w:autoSpaceDE w:val="0"/>
        <w:autoSpaceDN w:val="0"/>
        <w:spacing w:before="1" w:after="0" w:line="240" w:lineRule="auto"/>
        <w:ind w:left="212" w:right="295"/>
        <w:rPr>
          <w:rFonts w:ascii="Wingdings" w:eastAsia="Times New Roman" w:hAnsi="Wingdings" w:cs="Times New Roman"/>
          <w:sz w:val="26"/>
        </w:rPr>
      </w:pPr>
      <w:r w:rsidRPr="009641D0">
        <w:rPr>
          <w:rFonts w:ascii="Times New Roman" w:eastAsia="Times New Roman" w:hAnsi="Times New Roman" w:cs="Times New Roman"/>
          <w:sz w:val="26"/>
        </w:rPr>
        <w:t>УМК:</w:t>
      </w:r>
      <w:r w:rsidRPr="009641D0">
        <w:rPr>
          <w:rFonts w:ascii="Times New Roman" w:eastAsia="Times New Roman" w:hAnsi="Times New Roman" w:cs="Times New Roman"/>
          <w:spacing w:val="12"/>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4"/>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3"/>
          <w:sz w:val="26"/>
        </w:rPr>
        <w:t xml:space="preserve"> </w:t>
      </w:r>
      <w:r w:rsidRPr="009641D0">
        <w:rPr>
          <w:rFonts w:ascii="Times New Roman" w:eastAsia="Times New Roman" w:hAnsi="Times New Roman" w:cs="Times New Roman"/>
          <w:sz w:val="26"/>
        </w:rPr>
        <w:t>культур</w:t>
      </w:r>
      <w:r w:rsidRPr="009641D0">
        <w:rPr>
          <w:rFonts w:ascii="Times New Roman" w:eastAsia="Times New Roman" w:hAnsi="Times New Roman" w:cs="Times New Roman"/>
          <w:spacing w:val="16"/>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3"/>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2"/>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3"/>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7"/>
          <w:sz w:val="26"/>
        </w:rPr>
        <w:t xml:space="preserve"> </w:t>
      </w:r>
      <w:r w:rsidRPr="009641D0">
        <w:rPr>
          <w:rFonts w:ascii="Times New Roman" w:eastAsia="Times New Roman" w:hAnsi="Times New Roman" w:cs="Times New Roman"/>
          <w:sz w:val="26"/>
        </w:rPr>
        <w:t>иудейской</w:t>
      </w:r>
      <w:r w:rsidRPr="009641D0">
        <w:rPr>
          <w:rFonts w:ascii="Times New Roman" w:eastAsia="Times New Roman" w:hAnsi="Times New Roman" w:cs="Times New Roman"/>
          <w:spacing w:val="28"/>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62"/>
          <w:sz w:val="26"/>
        </w:rPr>
        <w:t xml:space="preserve"> </w:t>
      </w:r>
      <w:proofErr w:type="spellStart"/>
      <w:r w:rsidRPr="009641D0">
        <w:rPr>
          <w:rFonts w:ascii="Times New Roman" w:eastAsia="Times New Roman" w:hAnsi="Times New Roman" w:cs="Times New Roman"/>
          <w:sz w:val="26"/>
        </w:rPr>
        <w:t>Пропирный</w:t>
      </w:r>
      <w:proofErr w:type="spellEnd"/>
      <w:r w:rsidRPr="009641D0">
        <w:rPr>
          <w:rFonts w:ascii="Times New Roman" w:eastAsia="Times New Roman" w:hAnsi="Times New Roman" w:cs="Times New Roman"/>
          <w:sz w:val="26"/>
        </w:rPr>
        <w:t xml:space="preserve"> Н.Г., Савченко К.В., </w:t>
      </w:r>
      <w:proofErr w:type="spellStart"/>
      <w:r w:rsidRPr="009641D0">
        <w:rPr>
          <w:rFonts w:ascii="Times New Roman" w:eastAsia="Times New Roman" w:hAnsi="Times New Roman" w:cs="Times New Roman"/>
          <w:sz w:val="26"/>
        </w:rPr>
        <w:t>Бурмина</w:t>
      </w:r>
      <w:proofErr w:type="spellEnd"/>
      <w:r w:rsidRPr="009641D0">
        <w:rPr>
          <w:rFonts w:ascii="Times New Roman" w:eastAsia="Times New Roman" w:hAnsi="Times New Roman" w:cs="Times New Roman"/>
          <w:sz w:val="26"/>
        </w:rPr>
        <w:t xml:space="preserve"> Т.Ю.</w:t>
      </w:r>
      <w:r w:rsidRPr="009641D0">
        <w:rPr>
          <w:rFonts w:ascii="Times New Roman" w:eastAsia="Times New Roman" w:hAnsi="Times New Roman" w:cs="Times New Roman"/>
          <w:spacing w:val="65"/>
          <w:sz w:val="26"/>
        </w:rPr>
        <w:t xml:space="preserve"> </w:t>
      </w:r>
      <w:r w:rsidRPr="009641D0">
        <w:rPr>
          <w:rFonts w:ascii="Times New Roman" w:eastAsia="Times New Roman" w:hAnsi="Times New Roman" w:cs="Times New Roman"/>
          <w:sz w:val="26"/>
        </w:rPr>
        <w:t>под редакцией Шапошниковой Т.Д.</w:t>
      </w:r>
      <w:r w:rsidRPr="009641D0">
        <w:rPr>
          <w:rFonts w:ascii="Calibri" w:eastAsia="Times New Roman" w:hAnsi="Calibri" w:cs="Times New Roman"/>
          <w:sz w:val="26"/>
        </w:rPr>
        <w:t>;</w:t>
      </w:r>
      <w:r w:rsidRPr="009641D0">
        <w:rPr>
          <w:rFonts w:ascii="Calibri" w:eastAsia="Times New Roman" w:hAnsi="Calibri" w:cs="Times New Roman"/>
          <w:spacing w:val="1"/>
          <w:sz w:val="26"/>
        </w:rPr>
        <w:t xml:space="preserve"> </w:t>
      </w:r>
      <w:r w:rsidRPr="009641D0">
        <w:rPr>
          <w:rFonts w:ascii="Times New Roman" w:eastAsia="Times New Roman" w:hAnsi="Times New Roman" w:cs="Times New Roman"/>
          <w:sz w:val="26"/>
        </w:rPr>
        <w:t>(АО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«Издательство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«Просвещение»);</w:t>
      </w:r>
    </w:p>
    <w:p w:rsidR="009641D0" w:rsidRPr="009641D0" w:rsidRDefault="009641D0" w:rsidP="009641D0">
      <w:pPr>
        <w:widowControl w:val="0"/>
        <w:numPr>
          <w:ilvl w:val="0"/>
          <w:numId w:val="8"/>
        </w:numPr>
        <w:tabs>
          <w:tab w:val="left" w:pos="497"/>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УМК: Основы религиозных культур и светской этики. Основы мировых 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культур </w:t>
      </w:r>
      <w:proofErr w:type="spellStart"/>
      <w:r w:rsidRPr="009641D0">
        <w:rPr>
          <w:rFonts w:ascii="Times New Roman" w:eastAsia="Times New Roman" w:hAnsi="Times New Roman" w:cs="Times New Roman"/>
          <w:sz w:val="26"/>
        </w:rPr>
        <w:t>Амиров</w:t>
      </w:r>
      <w:proofErr w:type="spellEnd"/>
      <w:r w:rsidRPr="009641D0">
        <w:rPr>
          <w:rFonts w:ascii="Times New Roman" w:eastAsia="Times New Roman" w:hAnsi="Times New Roman" w:cs="Times New Roman"/>
          <w:sz w:val="26"/>
        </w:rPr>
        <w:t xml:space="preserve"> Р.Б., Воскресенский О.В., Горбачева Т.М. и другие; под редакцией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Шапошниковой</w:t>
      </w:r>
      <w:r w:rsidRPr="009641D0">
        <w:rPr>
          <w:rFonts w:ascii="Times New Roman" w:eastAsia="Times New Roman" w:hAnsi="Times New Roman" w:cs="Times New Roman"/>
          <w:spacing w:val="-2"/>
          <w:sz w:val="26"/>
        </w:rPr>
        <w:t xml:space="preserve"> </w:t>
      </w:r>
      <w:proofErr w:type="gramStart"/>
      <w:r w:rsidRPr="009641D0">
        <w:rPr>
          <w:rFonts w:ascii="Times New Roman" w:eastAsia="Times New Roman" w:hAnsi="Times New Roman" w:cs="Times New Roman"/>
          <w:sz w:val="26"/>
        </w:rPr>
        <w:t>Т.Д.(</w:t>
      </w:r>
      <w:proofErr w:type="gramEnd"/>
      <w:r w:rsidRPr="009641D0">
        <w:rPr>
          <w:rFonts w:ascii="Times New Roman" w:eastAsia="Times New Roman" w:hAnsi="Times New Roman" w:cs="Times New Roman"/>
          <w:sz w:val="26"/>
        </w:rPr>
        <w:t>АО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«Издательство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«Просвещение»);</w:t>
      </w:r>
    </w:p>
    <w:p w:rsidR="009641D0" w:rsidRPr="009641D0" w:rsidRDefault="009641D0" w:rsidP="009641D0">
      <w:pPr>
        <w:widowControl w:val="0"/>
        <w:numPr>
          <w:ilvl w:val="0"/>
          <w:numId w:val="8"/>
        </w:numPr>
        <w:tabs>
          <w:tab w:val="left" w:pos="497"/>
        </w:tabs>
        <w:autoSpaceDE w:val="0"/>
        <w:autoSpaceDN w:val="0"/>
        <w:spacing w:after="0" w:line="240" w:lineRule="auto"/>
        <w:ind w:left="212" w:right="299"/>
        <w:jc w:val="both"/>
        <w:rPr>
          <w:rFonts w:ascii="Wingdings" w:eastAsia="Times New Roman" w:hAnsi="Wingdings" w:cs="Times New Roman"/>
          <w:sz w:val="26"/>
        </w:rPr>
      </w:pPr>
      <w:r w:rsidRPr="009641D0">
        <w:rPr>
          <w:rFonts w:ascii="Times New Roman" w:eastAsia="Times New Roman" w:hAnsi="Times New Roman" w:cs="Times New Roman"/>
          <w:sz w:val="26"/>
        </w:rPr>
        <w:t>УМК: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Шемшурина</w:t>
      </w:r>
      <w:proofErr w:type="spellEnd"/>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«Издательство»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Просвещение»);</w:t>
      </w:r>
    </w:p>
    <w:p w:rsidR="009641D0" w:rsidRPr="009641D0" w:rsidRDefault="009641D0" w:rsidP="009641D0">
      <w:pPr>
        <w:widowControl w:val="0"/>
        <w:numPr>
          <w:ilvl w:val="0"/>
          <w:numId w:val="8"/>
        </w:numPr>
        <w:tabs>
          <w:tab w:val="left" w:pos="497"/>
        </w:tabs>
        <w:autoSpaceDE w:val="0"/>
        <w:autoSpaceDN w:val="0"/>
        <w:spacing w:after="0" w:line="299" w:lineRule="exact"/>
        <w:ind w:left="496" w:hanging="285"/>
        <w:jc w:val="both"/>
        <w:rPr>
          <w:rFonts w:ascii="Wingdings" w:eastAsia="Times New Roman" w:hAnsi="Wingdings" w:cs="Times New Roman"/>
          <w:sz w:val="26"/>
        </w:rPr>
      </w:pPr>
      <w:r w:rsidRPr="009641D0">
        <w:rPr>
          <w:rFonts w:ascii="Times New Roman" w:eastAsia="Times New Roman" w:hAnsi="Times New Roman" w:cs="Times New Roman"/>
          <w:sz w:val="26"/>
        </w:rPr>
        <w:t>Учебный</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план</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МБОУ «СОШ№33»</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г.</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Грозного;</w:t>
      </w:r>
    </w:p>
    <w:p w:rsidR="009641D0" w:rsidRPr="009641D0" w:rsidRDefault="009641D0" w:rsidP="009641D0">
      <w:pPr>
        <w:widowControl w:val="0"/>
        <w:numPr>
          <w:ilvl w:val="0"/>
          <w:numId w:val="8"/>
        </w:numPr>
        <w:tabs>
          <w:tab w:val="left" w:pos="497"/>
        </w:tabs>
        <w:autoSpaceDE w:val="0"/>
        <w:autoSpaceDN w:val="0"/>
        <w:spacing w:before="1" w:after="0" w:line="298" w:lineRule="exact"/>
        <w:ind w:left="496" w:hanging="285"/>
        <w:jc w:val="both"/>
        <w:rPr>
          <w:rFonts w:ascii="Wingdings" w:eastAsia="Times New Roman" w:hAnsi="Wingdings" w:cs="Times New Roman"/>
          <w:sz w:val="26"/>
        </w:rPr>
      </w:pPr>
      <w:r w:rsidRPr="009641D0">
        <w:rPr>
          <w:rFonts w:ascii="Times New Roman" w:eastAsia="Times New Roman" w:hAnsi="Times New Roman" w:cs="Times New Roman"/>
          <w:sz w:val="26"/>
        </w:rPr>
        <w:t>Положение</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рабочей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программе МБОУ</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«СОШ№33»</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г.</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Грозного.</w:t>
      </w:r>
    </w:p>
    <w:p w:rsidR="009641D0" w:rsidRPr="009641D0" w:rsidRDefault="009641D0" w:rsidP="009641D0">
      <w:pPr>
        <w:widowControl w:val="0"/>
        <w:autoSpaceDE w:val="0"/>
        <w:autoSpaceDN w:val="0"/>
        <w:spacing w:after="0" w:line="240" w:lineRule="auto"/>
        <w:ind w:left="212" w:right="290" w:firstLine="708"/>
        <w:jc w:val="both"/>
        <w:rPr>
          <w:rFonts w:ascii="Times New Roman" w:eastAsia="Times New Roman" w:hAnsi="Times New Roman" w:cs="Times New Roman"/>
          <w:sz w:val="26"/>
        </w:rPr>
      </w:pPr>
      <w:r w:rsidRPr="009641D0">
        <w:rPr>
          <w:rFonts w:ascii="Times New Roman" w:eastAsia="Times New Roman" w:hAnsi="Times New Roman" w:cs="Times New Roman"/>
          <w:b/>
          <w:sz w:val="26"/>
        </w:rPr>
        <w:t>Планируемые</w:t>
      </w:r>
      <w:r w:rsidRPr="009641D0">
        <w:rPr>
          <w:rFonts w:ascii="Times New Roman" w:eastAsia="Times New Roman" w:hAnsi="Times New Roman" w:cs="Times New Roman"/>
          <w:b/>
          <w:spacing w:val="1"/>
          <w:sz w:val="26"/>
        </w:rPr>
        <w:t xml:space="preserve"> </w:t>
      </w:r>
      <w:r w:rsidRPr="009641D0">
        <w:rPr>
          <w:rFonts w:ascii="Times New Roman" w:eastAsia="Times New Roman" w:hAnsi="Times New Roman" w:cs="Times New Roman"/>
          <w:b/>
          <w:sz w:val="26"/>
        </w:rPr>
        <w:t>результаты</w:t>
      </w:r>
      <w:r w:rsidRPr="009641D0">
        <w:rPr>
          <w:rFonts w:ascii="Times New Roman" w:eastAsia="Times New Roman" w:hAnsi="Times New Roman" w:cs="Times New Roman"/>
          <w:b/>
          <w:spacing w:val="1"/>
          <w:sz w:val="26"/>
        </w:rPr>
        <w:t xml:space="preserve"> </w:t>
      </w:r>
      <w:r w:rsidRPr="009641D0">
        <w:rPr>
          <w:rFonts w:ascii="Times New Roman" w:eastAsia="Times New Roman" w:hAnsi="Times New Roman" w:cs="Times New Roman"/>
          <w:b/>
          <w:sz w:val="26"/>
        </w:rPr>
        <w:t>освоения</w:t>
      </w:r>
      <w:r w:rsidRPr="009641D0">
        <w:rPr>
          <w:rFonts w:ascii="Times New Roman" w:eastAsia="Times New Roman" w:hAnsi="Times New Roman" w:cs="Times New Roman"/>
          <w:b/>
          <w:spacing w:val="1"/>
          <w:sz w:val="26"/>
        </w:rPr>
        <w:t xml:space="preserve"> </w:t>
      </w:r>
      <w:r w:rsidRPr="009641D0">
        <w:rPr>
          <w:rFonts w:ascii="Times New Roman" w:eastAsia="Times New Roman" w:hAnsi="Times New Roman" w:cs="Times New Roman"/>
          <w:b/>
          <w:sz w:val="26"/>
        </w:rPr>
        <w:t>программы</w:t>
      </w:r>
      <w:r w:rsidRPr="009641D0">
        <w:rPr>
          <w:rFonts w:ascii="Times New Roman" w:eastAsia="Times New Roman" w:hAnsi="Times New Roman" w:cs="Times New Roman"/>
          <w:b/>
          <w:spacing w:val="1"/>
          <w:sz w:val="26"/>
        </w:rPr>
        <w:t xml:space="preserve"> </w:t>
      </w:r>
      <w:r w:rsidRPr="009641D0">
        <w:rPr>
          <w:rFonts w:ascii="Times New Roman" w:eastAsia="Times New Roman" w:hAnsi="Times New Roman" w:cs="Times New Roman"/>
          <w:b/>
          <w:sz w:val="26"/>
        </w:rPr>
        <w:t>ОРКСЭ</w:t>
      </w:r>
      <w:r w:rsidRPr="009641D0">
        <w:rPr>
          <w:rFonts w:ascii="Times New Roman" w:eastAsia="Times New Roman" w:hAnsi="Times New Roman" w:cs="Times New Roman"/>
          <w:b/>
          <w:spacing w:val="1"/>
          <w:sz w:val="26"/>
        </w:rPr>
        <w:t xml:space="preserve"> </w:t>
      </w:r>
      <w:r w:rsidRPr="009641D0">
        <w:rPr>
          <w:rFonts w:ascii="Times New Roman" w:eastAsia="Times New Roman" w:hAnsi="Times New Roman" w:cs="Times New Roman"/>
          <w:sz w:val="26"/>
        </w:rPr>
        <w:t>включают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личностные,</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метапредметные</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предметные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результаты</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за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период</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обучения.</w:t>
      </w:r>
    </w:p>
    <w:p w:rsidR="009641D0" w:rsidRPr="009641D0" w:rsidRDefault="009641D0" w:rsidP="009641D0">
      <w:pPr>
        <w:widowControl w:val="0"/>
        <w:autoSpaceDE w:val="0"/>
        <w:autoSpaceDN w:val="0"/>
        <w:spacing w:before="1" w:after="0" w:line="240" w:lineRule="auto"/>
        <w:ind w:left="212" w:right="285"/>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Здесь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же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представлен</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перечень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универсальных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действий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(УУД)</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познавательных, коммуникативных и регулятивных, которые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возможно формировать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средствами предметной области (учебного предмета) «Основы религиозных культур 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светской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этики»</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с</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учётом</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возрастных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особенностей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четвероклассников.</w:t>
      </w:r>
    </w:p>
    <w:p w:rsidR="009641D0" w:rsidRPr="009641D0" w:rsidRDefault="009641D0" w:rsidP="009641D0">
      <w:pPr>
        <w:widowControl w:val="0"/>
        <w:autoSpaceDE w:val="0"/>
        <w:autoSpaceDN w:val="0"/>
        <w:spacing w:after="0" w:line="240" w:lineRule="auto"/>
        <w:ind w:left="212" w:right="29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Содержание обучения раскрывает содержательные линии, которые предлагаются для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обязательного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изучения 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4</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классе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начальной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школы.</w:t>
      </w:r>
    </w:p>
    <w:p w:rsidR="009641D0" w:rsidRPr="009641D0" w:rsidRDefault="009641D0" w:rsidP="009641D0">
      <w:pPr>
        <w:widowControl w:val="0"/>
        <w:autoSpaceDE w:val="0"/>
        <w:autoSpaceDN w:val="0"/>
        <w:spacing w:after="0" w:line="240" w:lineRule="auto"/>
        <w:ind w:left="212" w:right="293"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b/>
          <w:sz w:val="26"/>
          <w:szCs w:val="26"/>
        </w:rPr>
        <w:t>В</w:t>
      </w:r>
      <w:r w:rsidRPr="009641D0">
        <w:rPr>
          <w:rFonts w:ascii="Times New Roman" w:eastAsia="Times New Roman" w:hAnsi="Times New Roman" w:cs="Times New Roman"/>
          <w:b/>
          <w:spacing w:val="1"/>
          <w:sz w:val="26"/>
          <w:szCs w:val="26"/>
        </w:rPr>
        <w:t xml:space="preserve"> </w:t>
      </w:r>
      <w:r w:rsidRPr="009641D0">
        <w:rPr>
          <w:rFonts w:ascii="Times New Roman" w:eastAsia="Times New Roman" w:hAnsi="Times New Roman" w:cs="Times New Roman"/>
          <w:b/>
          <w:sz w:val="26"/>
          <w:szCs w:val="26"/>
        </w:rPr>
        <w:t>тематическом</w:t>
      </w:r>
      <w:r w:rsidRPr="009641D0">
        <w:rPr>
          <w:rFonts w:ascii="Times New Roman" w:eastAsia="Times New Roman" w:hAnsi="Times New Roman" w:cs="Times New Roman"/>
          <w:b/>
          <w:spacing w:val="1"/>
          <w:sz w:val="26"/>
          <w:szCs w:val="26"/>
        </w:rPr>
        <w:t xml:space="preserve"> </w:t>
      </w:r>
      <w:r w:rsidRPr="009641D0">
        <w:rPr>
          <w:rFonts w:ascii="Times New Roman" w:eastAsia="Times New Roman" w:hAnsi="Times New Roman" w:cs="Times New Roman"/>
          <w:b/>
          <w:sz w:val="26"/>
          <w:szCs w:val="26"/>
        </w:rPr>
        <w:t>планировании</w:t>
      </w:r>
      <w:r w:rsidRPr="009641D0">
        <w:rPr>
          <w:rFonts w:ascii="Times New Roman" w:eastAsia="Times New Roman" w:hAnsi="Times New Roman" w:cs="Times New Roman"/>
          <w:b/>
          <w:spacing w:val="1"/>
          <w:sz w:val="26"/>
          <w:szCs w:val="26"/>
        </w:rPr>
        <w:t xml:space="preserve"> </w:t>
      </w:r>
      <w:r w:rsidRPr="009641D0">
        <w:rPr>
          <w:rFonts w:ascii="Times New Roman" w:eastAsia="Times New Roman" w:hAnsi="Times New Roman" w:cs="Times New Roman"/>
          <w:sz w:val="26"/>
          <w:szCs w:val="26"/>
        </w:rPr>
        <w:t>отражено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программное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содержание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всем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разделам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(темам)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курса;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раскрывается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характеристика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видов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деятельности</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обучающихся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 изучении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или иной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темы.</w:t>
      </w:r>
    </w:p>
    <w:p w:rsidR="009641D0" w:rsidRPr="009641D0" w:rsidRDefault="009641D0" w:rsidP="009641D0">
      <w:pPr>
        <w:widowControl w:val="0"/>
        <w:autoSpaceDE w:val="0"/>
        <w:autoSpaceDN w:val="0"/>
        <w:spacing w:after="0" w:line="240" w:lineRule="auto"/>
        <w:ind w:left="212" w:right="28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Предлагаемая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рабочая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отражает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вариант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конкретизации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требований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Федерального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государственного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стандарта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начального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общего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(далее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ФГОС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НОО)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обеспечивает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содержательную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составляющую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ФГОС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НОО.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Представленное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планирование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последовательность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изучения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тематики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может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варьироваться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соответствии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используемыми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школе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УМК,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учебниками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Предметная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область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состоит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из</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выбору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православной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16"/>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9"/>
          <w:sz w:val="26"/>
          <w:szCs w:val="26"/>
        </w:rPr>
        <w:t xml:space="preserve"> </w:t>
      </w:r>
      <w:r w:rsidRPr="009641D0">
        <w:rPr>
          <w:rFonts w:ascii="Times New Roman" w:eastAsia="Times New Roman" w:hAnsi="Times New Roman" w:cs="Times New Roman"/>
          <w:sz w:val="26"/>
          <w:szCs w:val="26"/>
        </w:rPr>
        <w:t>иудейской</w:t>
      </w:r>
      <w:r w:rsidRPr="009641D0">
        <w:rPr>
          <w:rFonts w:ascii="Times New Roman" w:eastAsia="Times New Roman" w:hAnsi="Times New Roman" w:cs="Times New Roman"/>
          <w:spacing w:val="17"/>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16"/>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8"/>
          <w:sz w:val="26"/>
          <w:szCs w:val="26"/>
        </w:rPr>
        <w:t xml:space="preserve"> </w:t>
      </w:r>
      <w:r w:rsidRPr="009641D0">
        <w:rPr>
          <w:rFonts w:ascii="Times New Roman" w:eastAsia="Times New Roman" w:hAnsi="Times New Roman" w:cs="Times New Roman"/>
          <w:sz w:val="26"/>
          <w:szCs w:val="26"/>
        </w:rPr>
        <w:t>религиозных</w:t>
      </w:r>
      <w:r w:rsidRPr="009641D0">
        <w:rPr>
          <w:rFonts w:ascii="Times New Roman" w:eastAsia="Times New Roman" w:hAnsi="Times New Roman" w:cs="Times New Roman"/>
          <w:spacing w:val="16"/>
          <w:sz w:val="26"/>
          <w:szCs w:val="26"/>
        </w:rPr>
        <w:t xml:space="preserve"> </w:t>
      </w:r>
      <w:r w:rsidRPr="009641D0">
        <w:rPr>
          <w:rFonts w:ascii="Times New Roman" w:eastAsia="Times New Roman" w:hAnsi="Times New Roman" w:cs="Times New Roman"/>
          <w:sz w:val="26"/>
          <w:szCs w:val="26"/>
        </w:rPr>
        <w:t>культур</w:t>
      </w:r>
      <w:r w:rsidRPr="009641D0">
        <w:rPr>
          <w:rFonts w:ascii="Times New Roman" w:eastAsia="Times New Roman" w:hAnsi="Times New Roman" w:cs="Times New Roman"/>
          <w:spacing w:val="16"/>
          <w:sz w:val="26"/>
          <w:szCs w:val="26"/>
        </w:rPr>
        <w:t xml:space="preserve"> </w:t>
      </w:r>
      <w:r w:rsidRPr="009641D0">
        <w:rPr>
          <w:rFonts w:ascii="Times New Roman" w:eastAsia="Times New Roman" w:hAnsi="Times New Roman" w:cs="Times New Roman"/>
          <w:sz w:val="26"/>
          <w:szCs w:val="26"/>
        </w:rPr>
        <w:t>народов</w:t>
      </w:r>
    </w:p>
    <w:p w:rsidR="009641D0" w:rsidRPr="009641D0" w:rsidRDefault="009641D0" w:rsidP="009641D0">
      <w:pPr>
        <w:widowControl w:val="0"/>
        <w:autoSpaceDE w:val="0"/>
        <w:autoSpaceDN w:val="0"/>
        <w:spacing w:after="0" w:line="240" w:lineRule="auto"/>
        <w:jc w:val="both"/>
        <w:rPr>
          <w:rFonts w:ascii="Times New Roman" w:eastAsia="Times New Roman" w:hAnsi="Times New Roman" w:cs="Times New Roman"/>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94"/>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России»1, «Основы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светской этики». 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соответствии 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федеральным законом выбор</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осуществляется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заявлению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родителей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(законных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представителей)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несовершеннолетних</w:t>
      </w:r>
      <w:r w:rsidRPr="009641D0">
        <w:rPr>
          <w:rFonts w:ascii="Times New Roman" w:eastAsia="Times New Roman" w:hAnsi="Times New Roman" w:cs="Times New Roman"/>
          <w:spacing w:val="12"/>
          <w:sz w:val="26"/>
          <w:szCs w:val="26"/>
        </w:rPr>
        <w:t xml:space="preserve"> </w:t>
      </w:r>
      <w:r w:rsidRPr="009641D0">
        <w:rPr>
          <w:rFonts w:ascii="Times New Roman" w:eastAsia="Times New Roman" w:hAnsi="Times New Roman" w:cs="Times New Roman"/>
          <w:sz w:val="26"/>
          <w:szCs w:val="26"/>
        </w:rPr>
        <w:t>обучающихся.</w:t>
      </w:r>
      <w:r w:rsidRPr="009641D0">
        <w:rPr>
          <w:rFonts w:ascii="Times New Roman" w:eastAsia="Times New Roman" w:hAnsi="Times New Roman" w:cs="Times New Roman"/>
          <w:spacing w:val="9"/>
          <w:sz w:val="26"/>
          <w:szCs w:val="26"/>
        </w:rPr>
        <w:t xml:space="preserve"> </w:t>
      </w:r>
      <w:r w:rsidRPr="009641D0">
        <w:rPr>
          <w:rFonts w:ascii="Times New Roman" w:eastAsia="Times New Roman" w:hAnsi="Times New Roman" w:cs="Times New Roman"/>
          <w:sz w:val="26"/>
          <w:szCs w:val="26"/>
        </w:rPr>
        <w:t>Выбор</w:t>
      </w:r>
      <w:r w:rsidRPr="009641D0">
        <w:rPr>
          <w:rFonts w:ascii="Times New Roman" w:eastAsia="Times New Roman" w:hAnsi="Times New Roman" w:cs="Times New Roman"/>
          <w:spacing w:val="11"/>
          <w:sz w:val="26"/>
          <w:szCs w:val="26"/>
        </w:rPr>
        <w:t xml:space="preserve"> </w:t>
      </w:r>
      <w:r w:rsidRPr="009641D0">
        <w:rPr>
          <w:rFonts w:ascii="Times New Roman" w:eastAsia="Times New Roman" w:hAnsi="Times New Roman" w:cs="Times New Roman"/>
          <w:sz w:val="26"/>
          <w:szCs w:val="26"/>
        </w:rPr>
        <w:t>установлен</w:t>
      </w:r>
      <w:r w:rsidRPr="009641D0">
        <w:rPr>
          <w:rFonts w:ascii="Times New Roman" w:eastAsia="Times New Roman" w:hAnsi="Times New Roman" w:cs="Times New Roman"/>
          <w:spacing w:val="10"/>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1"/>
          <w:sz w:val="26"/>
          <w:szCs w:val="26"/>
        </w:rPr>
        <w:t xml:space="preserve"> </w:t>
      </w:r>
      <w:r w:rsidRPr="009641D0">
        <w:rPr>
          <w:rFonts w:ascii="Times New Roman" w:eastAsia="Times New Roman" w:hAnsi="Times New Roman" w:cs="Times New Roman"/>
          <w:sz w:val="26"/>
          <w:szCs w:val="26"/>
        </w:rPr>
        <w:t>ФЗ</w:t>
      </w:r>
      <w:r w:rsidRPr="009641D0">
        <w:rPr>
          <w:rFonts w:ascii="Times New Roman" w:eastAsia="Times New Roman" w:hAnsi="Times New Roman" w:cs="Times New Roman"/>
          <w:spacing w:val="9"/>
          <w:sz w:val="26"/>
          <w:szCs w:val="26"/>
        </w:rPr>
        <w:t xml:space="preserve"> </w:t>
      </w:r>
      <w:r w:rsidRPr="009641D0">
        <w:rPr>
          <w:rFonts w:ascii="Times New Roman" w:eastAsia="Times New Roman" w:hAnsi="Times New Roman" w:cs="Times New Roman"/>
          <w:sz w:val="26"/>
          <w:szCs w:val="26"/>
        </w:rPr>
        <w:t>«Об</w:t>
      </w:r>
      <w:r w:rsidRPr="009641D0">
        <w:rPr>
          <w:rFonts w:ascii="Times New Roman" w:eastAsia="Times New Roman" w:hAnsi="Times New Roman" w:cs="Times New Roman"/>
          <w:spacing w:val="9"/>
          <w:sz w:val="26"/>
          <w:szCs w:val="26"/>
        </w:rPr>
        <w:t xml:space="preserve"> </w:t>
      </w:r>
      <w:r w:rsidRPr="009641D0">
        <w:rPr>
          <w:rFonts w:ascii="Times New Roman" w:eastAsia="Times New Roman" w:hAnsi="Times New Roman" w:cs="Times New Roman"/>
          <w:sz w:val="26"/>
          <w:szCs w:val="26"/>
        </w:rPr>
        <w:t>образовании</w:t>
      </w:r>
      <w:r w:rsidRPr="009641D0">
        <w:rPr>
          <w:rFonts w:ascii="Times New Roman" w:eastAsia="Times New Roman" w:hAnsi="Times New Roman" w:cs="Times New Roman"/>
          <w:spacing w:val="12"/>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2"/>
          <w:sz w:val="26"/>
          <w:szCs w:val="26"/>
        </w:rPr>
        <w:t xml:space="preserve"> </w:t>
      </w:r>
      <w:r w:rsidRPr="009641D0">
        <w:rPr>
          <w:rFonts w:ascii="Times New Roman" w:eastAsia="Times New Roman" w:hAnsi="Times New Roman" w:cs="Times New Roman"/>
          <w:sz w:val="26"/>
          <w:szCs w:val="26"/>
        </w:rPr>
        <w:t>РФ»</w:t>
      </w:r>
      <w:r w:rsidRPr="009641D0">
        <w:rPr>
          <w:rFonts w:ascii="Times New Roman" w:eastAsia="Times New Roman" w:hAnsi="Times New Roman" w:cs="Times New Roman"/>
          <w:spacing w:val="14"/>
          <w:sz w:val="26"/>
          <w:szCs w:val="26"/>
        </w:rPr>
        <w:t xml:space="preserve"> </w:t>
      </w:r>
      <w:r w:rsidRPr="009641D0">
        <w:rPr>
          <w:rFonts w:ascii="Times New Roman" w:eastAsia="Times New Roman" w:hAnsi="Times New Roman" w:cs="Times New Roman"/>
          <w:sz w:val="26"/>
          <w:szCs w:val="26"/>
        </w:rPr>
        <w:t>(ч.</w:t>
      </w:r>
      <w:r w:rsidRPr="009641D0">
        <w:rPr>
          <w:rFonts w:ascii="Times New Roman" w:eastAsia="Times New Roman" w:hAnsi="Times New Roman" w:cs="Times New Roman"/>
          <w:spacing w:val="-63"/>
          <w:sz w:val="26"/>
          <w:szCs w:val="26"/>
        </w:rPr>
        <w:t xml:space="preserve"> </w:t>
      </w:r>
      <w:r w:rsidRPr="009641D0">
        <w:rPr>
          <w:rFonts w:ascii="Times New Roman" w:eastAsia="Times New Roman" w:hAnsi="Times New Roman" w:cs="Times New Roman"/>
          <w:sz w:val="26"/>
          <w:szCs w:val="26"/>
        </w:rPr>
        <w:t>2</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ст.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87.).</w:t>
      </w:r>
    </w:p>
    <w:p w:rsidR="009641D0" w:rsidRPr="009641D0" w:rsidRDefault="009641D0" w:rsidP="009641D0">
      <w:pPr>
        <w:widowControl w:val="0"/>
        <w:autoSpaceDE w:val="0"/>
        <w:autoSpaceDN w:val="0"/>
        <w:spacing w:after="0" w:line="240" w:lineRule="auto"/>
        <w:ind w:left="212" w:right="293"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b/>
          <w:sz w:val="26"/>
          <w:szCs w:val="26"/>
        </w:rPr>
        <w:t>Планируемые результаты освоения курса ОРКСЭ</w:t>
      </w:r>
      <w:r w:rsidRPr="009641D0">
        <w:rPr>
          <w:rFonts w:ascii="Times New Roman" w:eastAsia="Times New Roman" w:hAnsi="Times New Roman" w:cs="Times New Roman"/>
          <w:b/>
          <w:spacing w:val="1"/>
          <w:sz w:val="26"/>
          <w:szCs w:val="26"/>
        </w:rPr>
        <w:t xml:space="preserve"> </w:t>
      </w:r>
      <w:r w:rsidRPr="009641D0">
        <w:rPr>
          <w:rFonts w:ascii="Times New Roman" w:eastAsia="Times New Roman" w:hAnsi="Times New Roman" w:cs="Times New Roman"/>
          <w:sz w:val="26"/>
          <w:szCs w:val="26"/>
        </w:rPr>
        <w:t>включают результаты 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каждому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учебному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конструировании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планируемых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учитываются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цели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требования,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которые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представлены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стандарте,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специфика содержания каждого учебного модуля. Общие результаты содержат перечень</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личностных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proofErr w:type="spellStart"/>
      <w:r w:rsidRPr="009641D0">
        <w:rPr>
          <w:rFonts w:ascii="Times New Roman" w:eastAsia="Times New Roman" w:hAnsi="Times New Roman" w:cs="Times New Roman"/>
          <w:sz w:val="26"/>
          <w:szCs w:val="26"/>
        </w:rPr>
        <w:t>метапредметных</w:t>
      </w:r>
      <w:proofErr w:type="spellEnd"/>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достижений,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которые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приобретает</w:t>
      </w:r>
      <w:r w:rsidRPr="009641D0">
        <w:rPr>
          <w:rFonts w:ascii="Times New Roman" w:eastAsia="Times New Roman" w:hAnsi="Times New Roman" w:cs="Times New Roman"/>
          <w:spacing w:val="66"/>
          <w:sz w:val="26"/>
          <w:szCs w:val="26"/>
        </w:rPr>
        <w:t xml:space="preserve"> </w:t>
      </w:r>
      <w:r w:rsidRPr="009641D0">
        <w:rPr>
          <w:rFonts w:ascii="Times New Roman" w:eastAsia="Times New Roman" w:hAnsi="Times New Roman" w:cs="Times New Roman"/>
          <w:sz w:val="26"/>
          <w:szCs w:val="26"/>
        </w:rPr>
        <w:t>каждый</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обучающийся, независимо от изучаемого</w:t>
      </w:r>
      <w:r w:rsidRPr="009641D0">
        <w:rPr>
          <w:rFonts w:ascii="Times New Roman" w:eastAsia="Times New Roman" w:hAnsi="Times New Roman" w:cs="Times New Roman"/>
          <w:spacing w:val="65"/>
          <w:sz w:val="26"/>
          <w:szCs w:val="26"/>
        </w:rPr>
        <w:t xml:space="preserve"> </w:t>
      </w:r>
      <w:r w:rsidRPr="009641D0">
        <w:rPr>
          <w:rFonts w:ascii="Times New Roman" w:eastAsia="Times New Roman" w:hAnsi="Times New Roman" w:cs="Times New Roman"/>
          <w:sz w:val="26"/>
          <w:szCs w:val="26"/>
        </w:rPr>
        <w:t>модуля. Поскольку предмет изучается один</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год (4 класс), то все результаты обучения представляются за этот период. Целью ОРКСЭ</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является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формирование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обучающегося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мотивации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осознанному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нравственному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поведению, основанному на знании и уважении культурных и религиозных традиций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России,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также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диалогу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представителями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других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мировоззрений.</w:t>
      </w:r>
    </w:p>
    <w:p w:rsidR="009641D0" w:rsidRPr="009641D0" w:rsidRDefault="009641D0" w:rsidP="009641D0">
      <w:pPr>
        <w:widowControl w:val="0"/>
        <w:autoSpaceDE w:val="0"/>
        <w:autoSpaceDN w:val="0"/>
        <w:spacing w:before="2" w:after="0" w:line="240" w:lineRule="auto"/>
        <w:ind w:left="212" w:right="291"/>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Название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мировых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изменено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религиозных</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культур</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народов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before="10" w:after="0" w:line="240" w:lineRule="auto"/>
        <w:rPr>
          <w:rFonts w:ascii="Times New Roman" w:eastAsia="Times New Roman" w:hAnsi="Times New Roman" w:cs="Times New Roman"/>
          <w:sz w:val="25"/>
          <w:szCs w:val="26"/>
        </w:rPr>
      </w:pPr>
    </w:p>
    <w:p w:rsidR="009641D0" w:rsidRPr="009641D0" w:rsidRDefault="009641D0" w:rsidP="009641D0">
      <w:pPr>
        <w:widowControl w:val="0"/>
        <w:autoSpaceDE w:val="0"/>
        <w:autoSpaceDN w:val="0"/>
        <w:spacing w:after="0" w:line="240" w:lineRule="auto"/>
        <w:ind w:left="921"/>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Основными</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задачами</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ОРКСЭ</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являются:</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знакомство обучающихся с основами православной, мусульманской, буддийской,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иудейской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65"/>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выбору</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родителей (законных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представителей);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 xml:space="preserve">развитие </w:t>
      </w:r>
      <w:proofErr w:type="gramStart"/>
      <w:r w:rsidRPr="009641D0">
        <w:rPr>
          <w:rFonts w:ascii="Times New Roman" w:eastAsia="Times New Roman" w:hAnsi="Times New Roman" w:cs="Times New Roman"/>
          <w:sz w:val="26"/>
        </w:rPr>
        <w:t>представлений</w:t>
      </w:r>
      <w:proofErr w:type="gramEnd"/>
      <w:r w:rsidRPr="009641D0">
        <w:rPr>
          <w:rFonts w:ascii="Times New Roman" w:eastAsia="Times New Roman" w:hAnsi="Times New Roman" w:cs="Times New Roman"/>
          <w:sz w:val="26"/>
        </w:rPr>
        <w:t xml:space="preserve"> обучающихся о значении нравственных норм и ценностей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личности,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обобщение знаний, понятий и представлений о духовной культуре и морали, ранее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полученных в начальной школе, формирование ценностно-смысловой сферы личности с</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учётом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мировоззренческих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особенностей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потребностей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семьи.</w:t>
      </w:r>
    </w:p>
    <w:p w:rsidR="009641D0" w:rsidRPr="009641D0" w:rsidRDefault="009641D0" w:rsidP="009641D0">
      <w:pPr>
        <w:widowControl w:val="0"/>
        <w:numPr>
          <w:ilvl w:val="0"/>
          <w:numId w:val="8"/>
        </w:numPr>
        <w:tabs>
          <w:tab w:val="left" w:pos="706"/>
        </w:tabs>
        <w:autoSpaceDE w:val="0"/>
        <w:autoSpaceDN w:val="0"/>
        <w:spacing w:before="1"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развитие</w:t>
      </w:r>
      <w:r w:rsidRPr="009641D0">
        <w:rPr>
          <w:rFonts w:ascii="Times New Roman" w:eastAsia="Times New Roman" w:hAnsi="Times New Roman" w:cs="Times New Roman"/>
          <w:spacing w:val="1"/>
          <w:sz w:val="26"/>
        </w:rPr>
        <w:t xml:space="preserve"> </w:t>
      </w:r>
      <w:proofErr w:type="gramStart"/>
      <w:r w:rsidRPr="009641D0">
        <w:rPr>
          <w:rFonts w:ascii="Times New Roman" w:eastAsia="Times New Roman" w:hAnsi="Times New Roman" w:cs="Times New Roman"/>
          <w:sz w:val="26"/>
        </w:rPr>
        <w:t>способностей</w:t>
      </w:r>
      <w:proofErr w:type="gramEnd"/>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обучающихся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полиэтничной</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азномировоззренческой</w:t>
      </w:r>
      <w:proofErr w:type="spellEnd"/>
      <w:r w:rsidRPr="009641D0">
        <w:rPr>
          <w:rFonts w:ascii="Times New Roman" w:eastAsia="Times New Roman" w:hAnsi="Times New Roman" w:cs="Times New Roman"/>
          <w:sz w:val="26"/>
        </w:rPr>
        <w:t xml:space="preserve"> и многоконфессиональной среде на основе взаимного уважения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диалога.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методологический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принцип</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реализации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ОРКСЭ</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культурологический подход, способствующий формированию у младших школьников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первоначальных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(православия, ислама, буддизма, иудаизма), российской светской (гражданской) этике,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основанной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конституционных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обязанностях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гражданина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Федерации.</w:t>
      </w:r>
    </w:p>
    <w:p w:rsidR="009641D0" w:rsidRPr="009641D0" w:rsidRDefault="009641D0" w:rsidP="009641D0">
      <w:pPr>
        <w:widowControl w:val="0"/>
        <w:autoSpaceDE w:val="0"/>
        <w:autoSpaceDN w:val="0"/>
        <w:spacing w:after="0" w:line="240" w:lineRule="auto"/>
        <w:ind w:left="212" w:right="289"/>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Культурологическая направленность предмета способствует развитию у обучающихся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представлений о нравственных идеалах и ценностях религиозных и светских традиций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народов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России,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формированию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ценностного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отношения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социальной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реальности,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осознанию роли буддизма, православия, ислама, иудаизма, светской этики в истории 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культуре нашей страны. Коммуникативный подход к преподаванию предмета ОРКСЭ</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предполагает</w:t>
      </w:r>
      <w:r w:rsidRPr="009641D0">
        <w:rPr>
          <w:rFonts w:ascii="Times New Roman" w:eastAsia="Times New Roman" w:hAnsi="Times New Roman" w:cs="Times New Roman"/>
          <w:spacing w:val="51"/>
          <w:sz w:val="26"/>
          <w:szCs w:val="26"/>
        </w:rPr>
        <w:t xml:space="preserve"> </w:t>
      </w:r>
      <w:r w:rsidRPr="009641D0">
        <w:rPr>
          <w:rFonts w:ascii="Times New Roman" w:eastAsia="Times New Roman" w:hAnsi="Times New Roman" w:cs="Times New Roman"/>
          <w:sz w:val="26"/>
          <w:szCs w:val="26"/>
        </w:rPr>
        <w:t>организацию</w:t>
      </w:r>
      <w:r w:rsidRPr="009641D0">
        <w:rPr>
          <w:rFonts w:ascii="Times New Roman" w:eastAsia="Times New Roman" w:hAnsi="Times New Roman" w:cs="Times New Roman"/>
          <w:spacing w:val="53"/>
          <w:sz w:val="26"/>
          <w:szCs w:val="26"/>
        </w:rPr>
        <w:t xml:space="preserve"> </w:t>
      </w:r>
      <w:r w:rsidRPr="009641D0">
        <w:rPr>
          <w:rFonts w:ascii="Times New Roman" w:eastAsia="Times New Roman" w:hAnsi="Times New Roman" w:cs="Times New Roman"/>
          <w:sz w:val="26"/>
          <w:szCs w:val="26"/>
        </w:rPr>
        <w:t>коммуникативной</w:t>
      </w:r>
      <w:r w:rsidRPr="009641D0">
        <w:rPr>
          <w:rFonts w:ascii="Times New Roman" w:eastAsia="Times New Roman" w:hAnsi="Times New Roman" w:cs="Times New Roman"/>
          <w:spacing w:val="53"/>
          <w:sz w:val="26"/>
          <w:szCs w:val="26"/>
        </w:rPr>
        <w:t xml:space="preserve"> </w:t>
      </w:r>
      <w:r w:rsidRPr="009641D0">
        <w:rPr>
          <w:rFonts w:ascii="Times New Roman" w:eastAsia="Times New Roman" w:hAnsi="Times New Roman" w:cs="Times New Roman"/>
          <w:sz w:val="26"/>
          <w:szCs w:val="26"/>
        </w:rPr>
        <w:t>деятельности</w:t>
      </w:r>
      <w:r w:rsidRPr="009641D0">
        <w:rPr>
          <w:rFonts w:ascii="Times New Roman" w:eastAsia="Times New Roman" w:hAnsi="Times New Roman" w:cs="Times New Roman"/>
          <w:spacing w:val="52"/>
          <w:sz w:val="26"/>
          <w:szCs w:val="26"/>
        </w:rPr>
        <w:t xml:space="preserve"> </w:t>
      </w:r>
      <w:r w:rsidRPr="009641D0">
        <w:rPr>
          <w:rFonts w:ascii="Times New Roman" w:eastAsia="Times New Roman" w:hAnsi="Times New Roman" w:cs="Times New Roman"/>
          <w:sz w:val="26"/>
          <w:szCs w:val="26"/>
        </w:rPr>
        <w:t>обучающихся,</w:t>
      </w:r>
      <w:r w:rsidRPr="009641D0">
        <w:rPr>
          <w:rFonts w:ascii="Times New Roman" w:eastAsia="Times New Roman" w:hAnsi="Times New Roman" w:cs="Times New Roman"/>
          <w:spacing w:val="55"/>
          <w:sz w:val="26"/>
          <w:szCs w:val="26"/>
        </w:rPr>
        <w:t xml:space="preserve"> </w:t>
      </w:r>
      <w:r w:rsidRPr="009641D0">
        <w:rPr>
          <w:rFonts w:ascii="Times New Roman" w:eastAsia="Times New Roman" w:hAnsi="Times New Roman" w:cs="Times New Roman"/>
          <w:sz w:val="26"/>
          <w:szCs w:val="26"/>
        </w:rPr>
        <w:t>требующей</w:t>
      </w:r>
      <w:r w:rsidRPr="009641D0">
        <w:rPr>
          <w:rFonts w:ascii="Times New Roman" w:eastAsia="Times New Roman" w:hAnsi="Times New Roman" w:cs="Times New Roman"/>
          <w:spacing w:val="-63"/>
          <w:sz w:val="26"/>
          <w:szCs w:val="26"/>
        </w:rPr>
        <w:t xml:space="preserve"> </w:t>
      </w:r>
      <w:r w:rsidRPr="009641D0">
        <w:rPr>
          <w:rFonts w:ascii="Times New Roman" w:eastAsia="Times New Roman" w:hAnsi="Times New Roman" w:cs="Times New Roman"/>
          <w:sz w:val="26"/>
          <w:szCs w:val="26"/>
        </w:rPr>
        <w:t>от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умения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выслушивать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позицию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партнёра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деятельности,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принимать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её,</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согласовывать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усилия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достижения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поставленной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цели,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находить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адекватные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вербальные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средства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передачи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информации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рефлексии.</w:t>
      </w:r>
      <w:r w:rsidRPr="009641D0">
        <w:rPr>
          <w:rFonts w:ascii="Times New Roman" w:eastAsia="Times New Roman" w:hAnsi="Times New Roman" w:cs="Times New Roman"/>
          <w:spacing w:val="1"/>
          <w:sz w:val="26"/>
          <w:szCs w:val="26"/>
        </w:rPr>
        <w:t xml:space="preserve"> </w:t>
      </w:r>
      <w:proofErr w:type="spellStart"/>
      <w:r w:rsidRPr="009641D0">
        <w:rPr>
          <w:rFonts w:ascii="Times New Roman" w:eastAsia="Times New Roman" w:hAnsi="Times New Roman" w:cs="Times New Roman"/>
          <w:sz w:val="26"/>
          <w:szCs w:val="26"/>
        </w:rPr>
        <w:t>Деятельностный</w:t>
      </w:r>
      <w:proofErr w:type="spellEnd"/>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подход,</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основывающийся 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принципе диалогичности, осуществляется в процессе активного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взаимодействия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обучающихся,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сотрудничества,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обмена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информацией,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обсуждения</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разных</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точек зрения</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w:t>
      </w:r>
    </w:p>
    <w:p w:rsidR="009641D0" w:rsidRPr="009641D0" w:rsidRDefault="009641D0" w:rsidP="009641D0">
      <w:pPr>
        <w:widowControl w:val="0"/>
        <w:autoSpaceDE w:val="0"/>
        <w:autoSpaceDN w:val="0"/>
        <w:spacing w:after="0" w:line="240" w:lineRule="auto"/>
        <w:jc w:val="both"/>
        <w:rPr>
          <w:rFonts w:ascii="Times New Roman" w:eastAsia="Times New Roman" w:hAnsi="Times New Roman" w:cs="Times New Roman"/>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95"/>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Предпосылками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усвоения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младшими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школьниками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содержания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курса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являются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психологические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особенности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детей,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завершающих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начальной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школе: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интерес</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социальной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жизни,</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любознательность,</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принятие</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авторитета</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взрослого.</w:t>
      </w:r>
    </w:p>
    <w:p w:rsidR="009641D0" w:rsidRPr="009641D0" w:rsidRDefault="009641D0" w:rsidP="009641D0">
      <w:pPr>
        <w:widowControl w:val="0"/>
        <w:autoSpaceDE w:val="0"/>
        <w:autoSpaceDN w:val="0"/>
        <w:spacing w:before="1" w:after="0" w:line="240" w:lineRule="auto"/>
        <w:ind w:left="212" w:right="28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Психологи подчёркивают естественную открытость детей этого возраста, способность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эмоционально реагировать на окружающую действительность, остро реагировать как 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доброжелательность,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отзывчивость,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доброту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других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людей,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так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проявление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несправедливости, нанесение обид и оскорблений. Всё это становится предпосылкой 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пониманию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законов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существования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социуме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принятию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руководства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собственному поведению. Вместе с тем в процессе обучения необходимо учитывать, что</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младшие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школьники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трудом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усваивают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абстрактные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философские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сентенции,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нравственные поучения, поэтому особое внимание должно быть уделено эмоциональной</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стороне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восприятия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явлений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социальной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жизни,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связанной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проявлением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или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нарушением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этических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норм,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обсуждение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конкретных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жизненных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ситуаций,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дающих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образцы нравственно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ценного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поведения.</w:t>
      </w:r>
    </w:p>
    <w:p w:rsidR="009641D0" w:rsidRPr="009641D0" w:rsidRDefault="009641D0" w:rsidP="009641D0">
      <w:pPr>
        <w:widowControl w:val="0"/>
        <w:autoSpaceDE w:val="0"/>
        <w:autoSpaceDN w:val="0"/>
        <w:spacing w:after="0" w:line="240" w:lineRule="auto"/>
        <w:ind w:left="212" w:right="295"/>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рамках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реализации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части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преподавания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основам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предусматривается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подготовка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обучающихся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участию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богослужениях,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практике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общине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(Письмо</w:t>
      </w:r>
      <w:r w:rsidRPr="009641D0">
        <w:rPr>
          <w:rFonts w:ascii="Times New Roman" w:eastAsia="Times New Roman" w:hAnsi="Times New Roman" w:cs="Times New Roman"/>
          <w:spacing w:val="-62"/>
          <w:sz w:val="26"/>
          <w:szCs w:val="26"/>
        </w:rPr>
        <w:t xml:space="preserve"> </w:t>
      </w:r>
      <w:proofErr w:type="spellStart"/>
      <w:r w:rsidRPr="009641D0">
        <w:rPr>
          <w:rFonts w:ascii="Times New Roman" w:eastAsia="Times New Roman" w:hAnsi="Times New Roman" w:cs="Times New Roman"/>
          <w:sz w:val="26"/>
          <w:szCs w:val="26"/>
        </w:rPr>
        <w:t>Минобрнауки</w:t>
      </w:r>
      <w:proofErr w:type="spellEnd"/>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России от</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22.08.2012</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№08-250</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введении</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учебного</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курса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ОРКСЭ»).</w:t>
      </w:r>
    </w:p>
    <w:p w:rsidR="009641D0" w:rsidRPr="009641D0" w:rsidRDefault="009641D0" w:rsidP="009641D0">
      <w:pPr>
        <w:widowControl w:val="0"/>
        <w:autoSpaceDE w:val="0"/>
        <w:autoSpaceDN w:val="0"/>
        <w:spacing w:after="0" w:line="240" w:lineRule="auto"/>
        <w:ind w:left="212" w:right="286"/>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Тематическое планирование включает название раздела (темы) с указание количества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академических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часов,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отводимых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освоение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каждой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темы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характеристику основных видов деятельности учащихся, в том числе с учётом рабочей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воспитания,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возможность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использования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этой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теме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электронных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(цифровых)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ресурсов,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являющихся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учебно-методическими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материалами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электронном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(цифровом)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виде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реализующими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дидактические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возможности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ИКТ,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содержание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которых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соответствует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законодательству</w:t>
      </w:r>
      <w:r w:rsidRPr="009641D0">
        <w:rPr>
          <w:rFonts w:ascii="Times New Roman" w:eastAsia="Times New Roman" w:hAnsi="Times New Roman" w:cs="Times New Roman"/>
          <w:spacing w:val="66"/>
          <w:sz w:val="26"/>
          <w:szCs w:val="26"/>
        </w:rPr>
        <w:t xml:space="preserve"> </w:t>
      </w:r>
      <w:r w:rsidRPr="009641D0">
        <w:rPr>
          <w:rFonts w:ascii="Times New Roman" w:eastAsia="Times New Roman" w:hAnsi="Times New Roman" w:cs="Times New Roman"/>
          <w:sz w:val="26"/>
          <w:szCs w:val="26"/>
        </w:rPr>
        <w:t>об</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образовании.</w:t>
      </w:r>
    </w:p>
    <w:p w:rsidR="009641D0" w:rsidRPr="009641D0" w:rsidRDefault="009641D0" w:rsidP="009641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Место</w:t>
      </w:r>
      <w:r w:rsidRPr="009641D0">
        <w:rPr>
          <w:rFonts w:ascii="Times New Roman" w:eastAsia="Times New Roman" w:hAnsi="Times New Roman" w:cs="Times New Roman"/>
          <w:spacing w:val="-4"/>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учебном</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плане:</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ОРКСЭ</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изучается</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в 4</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классе,</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один</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час</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4"/>
          <w:sz w:val="26"/>
          <w:szCs w:val="26"/>
        </w:rPr>
        <w:t xml:space="preserve"> </w:t>
      </w:r>
      <w:r w:rsidRPr="009641D0">
        <w:rPr>
          <w:rFonts w:ascii="Times New Roman" w:eastAsia="Times New Roman" w:hAnsi="Times New Roman" w:cs="Times New Roman"/>
          <w:sz w:val="26"/>
          <w:szCs w:val="26"/>
        </w:rPr>
        <w:t>неделю</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(34</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ч).</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numPr>
          <w:ilvl w:val="0"/>
          <w:numId w:val="7"/>
        </w:numPr>
        <w:tabs>
          <w:tab w:val="left" w:pos="2979"/>
        </w:tabs>
        <w:autoSpaceDE w:val="0"/>
        <w:autoSpaceDN w:val="0"/>
        <w:spacing w:after="0" w:line="240" w:lineRule="auto"/>
        <w:ind w:left="2978" w:hanging="361"/>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u w:val="thick"/>
        </w:rPr>
        <w:t>СОДЕРЖАНИЕ</w:t>
      </w:r>
      <w:r w:rsidRPr="009641D0">
        <w:rPr>
          <w:rFonts w:ascii="Times New Roman" w:eastAsia="Times New Roman" w:hAnsi="Times New Roman" w:cs="Times New Roman"/>
          <w:b/>
          <w:bCs/>
          <w:spacing w:val="60"/>
          <w:sz w:val="26"/>
          <w:szCs w:val="26"/>
          <w:u w:val="thick"/>
        </w:rPr>
        <w:t xml:space="preserve"> </w:t>
      </w:r>
      <w:r w:rsidRPr="009641D0">
        <w:rPr>
          <w:rFonts w:ascii="Times New Roman" w:eastAsia="Times New Roman" w:hAnsi="Times New Roman" w:cs="Times New Roman"/>
          <w:b/>
          <w:bCs/>
          <w:sz w:val="26"/>
          <w:szCs w:val="26"/>
          <w:u w:val="thick"/>
        </w:rPr>
        <w:t>УЧЕБНОГО</w:t>
      </w:r>
      <w:r w:rsidRPr="009641D0">
        <w:rPr>
          <w:rFonts w:ascii="Times New Roman" w:eastAsia="Times New Roman" w:hAnsi="Times New Roman" w:cs="Times New Roman"/>
          <w:b/>
          <w:bCs/>
          <w:spacing w:val="-4"/>
          <w:sz w:val="26"/>
          <w:szCs w:val="26"/>
          <w:u w:val="thick"/>
        </w:rPr>
        <w:t xml:space="preserve"> </w:t>
      </w:r>
      <w:r w:rsidRPr="009641D0">
        <w:rPr>
          <w:rFonts w:ascii="Times New Roman" w:eastAsia="Times New Roman" w:hAnsi="Times New Roman" w:cs="Times New Roman"/>
          <w:b/>
          <w:bCs/>
          <w:sz w:val="26"/>
          <w:szCs w:val="26"/>
          <w:u w:val="thick"/>
        </w:rPr>
        <w:t>ПРЕДМЕТА</w:t>
      </w:r>
    </w:p>
    <w:p w:rsidR="009641D0" w:rsidRPr="009641D0" w:rsidRDefault="009641D0" w:rsidP="009641D0">
      <w:pPr>
        <w:widowControl w:val="0"/>
        <w:autoSpaceDE w:val="0"/>
        <w:autoSpaceDN w:val="0"/>
        <w:spacing w:before="1" w:after="0" w:line="240" w:lineRule="auto"/>
        <w:ind w:left="1638"/>
        <w:rPr>
          <w:rFonts w:ascii="Times New Roman" w:eastAsia="Times New Roman" w:hAnsi="Times New Roman" w:cs="Times New Roman"/>
          <w:b/>
          <w:sz w:val="26"/>
        </w:rPr>
      </w:pPr>
      <w:r w:rsidRPr="009641D0">
        <w:rPr>
          <w:rFonts w:ascii="Times New Roman" w:eastAsia="Times New Roman" w:hAnsi="Times New Roman" w:cs="Times New Roman"/>
          <w:b/>
          <w:sz w:val="26"/>
          <w:u w:val="thick"/>
        </w:rPr>
        <w:t>«ОСНОВЫ</w:t>
      </w:r>
      <w:r w:rsidRPr="009641D0">
        <w:rPr>
          <w:rFonts w:ascii="Times New Roman" w:eastAsia="Times New Roman" w:hAnsi="Times New Roman" w:cs="Times New Roman"/>
          <w:b/>
          <w:spacing w:val="-4"/>
          <w:sz w:val="26"/>
          <w:u w:val="thick"/>
        </w:rPr>
        <w:t xml:space="preserve"> </w:t>
      </w:r>
      <w:r w:rsidRPr="009641D0">
        <w:rPr>
          <w:rFonts w:ascii="Times New Roman" w:eastAsia="Times New Roman" w:hAnsi="Times New Roman" w:cs="Times New Roman"/>
          <w:b/>
          <w:sz w:val="26"/>
          <w:u w:val="thick"/>
        </w:rPr>
        <w:t>РЕЛИГИОЗНЫХ</w:t>
      </w:r>
      <w:r w:rsidRPr="009641D0">
        <w:rPr>
          <w:rFonts w:ascii="Times New Roman" w:eastAsia="Times New Roman" w:hAnsi="Times New Roman" w:cs="Times New Roman"/>
          <w:b/>
          <w:spacing w:val="-3"/>
          <w:sz w:val="26"/>
          <w:u w:val="thick"/>
        </w:rPr>
        <w:t xml:space="preserve"> </w:t>
      </w:r>
      <w:r w:rsidRPr="009641D0">
        <w:rPr>
          <w:rFonts w:ascii="Times New Roman" w:eastAsia="Times New Roman" w:hAnsi="Times New Roman" w:cs="Times New Roman"/>
          <w:b/>
          <w:sz w:val="26"/>
          <w:u w:val="thick"/>
        </w:rPr>
        <w:t>КУЛЬТУР</w:t>
      </w:r>
      <w:r w:rsidRPr="009641D0">
        <w:rPr>
          <w:rFonts w:ascii="Times New Roman" w:eastAsia="Times New Roman" w:hAnsi="Times New Roman" w:cs="Times New Roman"/>
          <w:b/>
          <w:spacing w:val="-4"/>
          <w:sz w:val="26"/>
          <w:u w:val="thick"/>
        </w:rPr>
        <w:t xml:space="preserve"> </w:t>
      </w:r>
      <w:r w:rsidRPr="009641D0">
        <w:rPr>
          <w:rFonts w:ascii="Times New Roman" w:eastAsia="Times New Roman" w:hAnsi="Times New Roman" w:cs="Times New Roman"/>
          <w:b/>
          <w:sz w:val="26"/>
          <w:u w:val="thick"/>
        </w:rPr>
        <w:t>И</w:t>
      </w:r>
      <w:r w:rsidRPr="009641D0">
        <w:rPr>
          <w:rFonts w:ascii="Times New Roman" w:eastAsia="Times New Roman" w:hAnsi="Times New Roman" w:cs="Times New Roman"/>
          <w:b/>
          <w:spacing w:val="-3"/>
          <w:sz w:val="26"/>
          <w:u w:val="thick"/>
        </w:rPr>
        <w:t xml:space="preserve"> </w:t>
      </w:r>
      <w:r w:rsidRPr="009641D0">
        <w:rPr>
          <w:rFonts w:ascii="Times New Roman" w:eastAsia="Times New Roman" w:hAnsi="Times New Roman" w:cs="Times New Roman"/>
          <w:b/>
          <w:sz w:val="26"/>
          <w:u w:val="thick"/>
        </w:rPr>
        <w:t>СВЕТСКОЙ</w:t>
      </w:r>
      <w:r w:rsidRPr="009641D0">
        <w:rPr>
          <w:rFonts w:ascii="Times New Roman" w:eastAsia="Times New Roman" w:hAnsi="Times New Roman" w:cs="Times New Roman"/>
          <w:b/>
          <w:spacing w:val="-1"/>
          <w:sz w:val="26"/>
          <w:u w:val="thick"/>
        </w:rPr>
        <w:t xml:space="preserve"> </w:t>
      </w:r>
      <w:r w:rsidRPr="009641D0">
        <w:rPr>
          <w:rFonts w:ascii="Times New Roman" w:eastAsia="Times New Roman" w:hAnsi="Times New Roman" w:cs="Times New Roman"/>
          <w:b/>
          <w:sz w:val="26"/>
          <w:u w:val="thick"/>
        </w:rPr>
        <w:t>ЭТИКИ»</w:t>
      </w:r>
    </w:p>
    <w:p w:rsidR="009641D0" w:rsidRPr="009641D0" w:rsidRDefault="009641D0" w:rsidP="009641D0">
      <w:pPr>
        <w:widowControl w:val="0"/>
        <w:autoSpaceDE w:val="0"/>
        <w:autoSpaceDN w:val="0"/>
        <w:spacing w:before="4" w:after="0" w:line="240" w:lineRule="auto"/>
        <w:rPr>
          <w:rFonts w:ascii="Times New Roman" w:eastAsia="Times New Roman" w:hAnsi="Times New Roman" w:cs="Times New Roman"/>
          <w:b/>
          <w:sz w:val="18"/>
          <w:szCs w:val="26"/>
        </w:rPr>
      </w:pPr>
    </w:p>
    <w:p w:rsidR="009641D0" w:rsidRPr="009641D0" w:rsidRDefault="009641D0" w:rsidP="009641D0">
      <w:pPr>
        <w:widowControl w:val="0"/>
        <w:autoSpaceDE w:val="0"/>
        <w:autoSpaceDN w:val="0"/>
        <w:spacing w:before="88"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православной</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b/>
          <w:sz w:val="25"/>
          <w:szCs w:val="26"/>
        </w:rPr>
      </w:pPr>
    </w:p>
    <w:p w:rsidR="009641D0" w:rsidRPr="009641D0" w:rsidRDefault="009641D0" w:rsidP="009641D0">
      <w:pPr>
        <w:widowControl w:val="0"/>
        <w:autoSpaceDE w:val="0"/>
        <w:autoSpaceDN w:val="0"/>
        <w:spacing w:after="0" w:line="240" w:lineRule="auto"/>
        <w:ind w:left="212" w:right="289"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Россия — наша Родина. Введение в православную традицию. Культура и религия.</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Во что верят православные христиане. Добро и зло в православной традиции. Золотое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правило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ближнему.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Отношение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труду.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Долг</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ответственность. Милосердие и сострадание. Православие в России. Православный храм</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другие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святыни.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Символический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язык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православной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66"/>
          <w:sz w:val="26"/>
          <w:szCs w:val="26"/>
        </w:rPr>
        <w:t xml:space="preserve"> </w:t>
      </w:r>
      <w:r w:rsidRPr="009641D0">
        <w:rPr>
          <w:rFonts w:ascii="Times New Roman" w:eastAsia="Times New Roman" w:hAnsi="Times New Roman" w:cs="Times New Roman"/>
          <w:sz w:val="26"/>
          <w:szCs w:val="26"/>
        </w:rPr>
        <w:t>христианское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искусство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(иконы,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фрески,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церковное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прикладное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искусство),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православный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календарь.</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Праздники.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Христианская семья</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и её</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ценности.</w:t>
      </w:r>
    </w:p>
    <w:p w:rsidR="009641D0" w:rsidRPr="009641D0" w:rsidRDefault="009641D0" w:rsidP="009641D0">
      <w:pPr>
        <w:widowControl w:val="0"/>
        <w:autoSpaceDE w:val="0"/>
        <w:autoSpaceDN w:val="0"/>
        <w:spacing w:after="0" w:line="240" w:lineRule="auto"/>
        <w:ind w:left="212" w:right="293"/>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уважение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Отечеству.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Патриотизм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многоконфессионального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before="1"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исламской</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6"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Россия — наша Родина. Введение в исламскую традицию. Культура и религия.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Пророк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Мухаммад</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образец</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человека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учитель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65"/>
          <w:sz w:val="26"/>
          <w:szCs w:val="26"/>
        </w:rPr>
        <w:t xml:space="preserve"> </w:t>
      </w:r>
      <w:r w:rsidRPr="009641D0">
        <w:rPr>
          <w:rFonts w:ascii="Times New Roman" w:eastAsia="Times New Roman" w:hAnsi="Times New Roman" w:cs="Times New Roman"/>
          <w:sz w:val="26"/>
          <w:szCs w:val="26"/>
        </w:rPr>
        <w:t>исламской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традиции. Во что верят правоверные мусульмане. Добро и зло в исламской традиции.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Золотое</w:t>
      </w:r>
      <w:r w:rsidRPr="009641D0">
        <w:rPr>
          <w:rFonts w:ascii="Times New Roman" w:eastAsia="Times New Roman" w:hAnsi="Times New Roman" w:cs="Times New Roman"/>
          <w:spacing w:val="63"/>
          <w:sz w:val="26"/>
          <w:szCs w:val="26"/>
        </w:rPr>
        <w:t xml:space="preserve"> </w:t>
      </w:r>
      <w:proofErr w:type="gramStart"/>
      <w:r w:rsidRPr="009641D0">
        <w:rPr>
          <w:rFonts w:ascii="Times New Roman" w:eastAsia="Times New Roman" w:hAnsi="Times New Roman" w:cs="Times New Roman"/>
          <w:sz w:val="26"/>
          <w:szCs w:val="26"/>
        </w:rPr>
        <w:t>правило  нравственности</w:t>
      </w:r>
      <w:proofErr w:type="gramEnd"/>
      <w:r w:rsidRPr="009641D0">
        <w:rPr>
          <w:rFonts w:ascii="Times New Roman" w:eastAsia="Times New Roman" w:hAnsi="Times New Roman" w:cs="Times New Roman"/>
          <w:sz w:val="26"/>
          <w:szCs w:val="26"/>
        </w:rPr>
        <w:t>.</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ближнему.</w:t>
      </w:r>
      <w:r w:rsidRPr="009641D0">
        <w:rPr>
          <w:rFonts w:ascii="Times New Roman" w:eastAsia="Times New Roman" w:hAnsi="Times New Roman" w:cs="Times New Roman"/>
          <w:spacing w:val="63"/>
          <w:sz w:val="26"/>
          <w:szCs w:val="26"/>
        </w:rPr>
        <w:t xml:space="preserve"> </w:t>
      </w:r>
      <w:proofErr w:type="gramStart"/>
      <w:r w:rsidRPr="009641D0">
        <w:rPr>
          <w:rFonts w:ascii="Times New Roman" w:eastAsia="Times New Roman" w:hAnsi="Times New Roman" w:cs="Times New Roman"/>
          <w:sz w:val="26"/>
          <w:szCs w:val="26"/>
        </w:rPr>
        <w:t>Отношение  к</w:t>
      </w:r>
      <w:proofErr w:type="gramEnd"/>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труду.</w:t>
      </w:r>
      <w:r w:rsidRPr="009641D0">
        <w:rPr>
          <w:rFonts w:ascii="Times New Roman" w:eastAsia="Times New Roman" w:hAnsi="Times New Roman" w:cs="Times New Roman"/>
          <w:spacing w:val="64"/>
          <w:sz w:val="26"/>
          <w:szCs w:val="26"/>
        </w:rPr>
        <w:t xml:space="preserve"> </w:t>
      </w:r>
      <w:r w:rsidRPr="009641D0">
        <w:rPr>
          <w:rFonts w:ascii="Times New Roman" w:eastAsia="Times New Roman" w:hAnsi="Times New Roman" w:cs="Times New Roman"/>
          <w:sz w:val="26"/>
          <w:szCs w:val="26"/>
        </w:rPr>
        <w:t>Долг</w:t>
      </w:r>
      <w:r w:rsidRPr="009641D0">
        <w:rPr>
          <w:rFonts w:ascii="Times New Roman" w:eastAsia="Times New Roman" w:hAnsi="Times New Roman" w:cs="Times New Roman"/>
          <w:spacing w:val="63"/>
          <w:sz w:val="26"/>
          <w:szCs w:val="26"/>
        </w:rPr>
        <w:t xml:space="preserve"> </w:t>
      </w:r>
      <w:r w:rsidRPr="009641D0">
        <w:rPr>
          <w:rFonts w:ascii="Times New Roman" w:eastAsia="Times New Roman" w:hAnsi="Times New Roman" w:cs="Times New Roman"/>
          <w:sz w:val="26"/>
          <w:szCs w:val="26"/>
        </w:rPr>
        <w:t>и</w:t>
      </w:r>
    </w:p>
    <w:p w:rsidR="009641D0" w:rsidRPr="009641D0" w:rsidRDefault="009641D0" w:rsidP="009641D0">
      <w:pPr>
        <w:widowControl w:val="0"/>
        <w:autoSpaceDE w:val="0"/>
        <w:autoSpaceDN w:val="0"/>
        <w:spacing w:after="0" w:line="240" w:lineRule="auto"/>
        <w:jc w:val="both"/>
        <w:rPr>
          <w:rFonts w:ascii="Times New Roman" w:eastAsia="Times New Roman" w:hAnsi="Times New Roman" w:cs="Times New Roman"/>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92"/>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ответственность.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Милосердие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сострадание.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Столпы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этики.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Обязанности мусульман. Для чего построена и как устроена мечеть. Мусульманское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летоисчисление и календарь. Ислам в России. Семья в исламе. Нравственные ценности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Праздники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исламских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народов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России: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происхождение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особенности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проведения.</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Искусство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ислама.</w:t>
      </w:r>
    </w:p>
    <w:p w:rsidR="009641D0" w:rsidRPr="009641D0" w:rsidRDefault="009641D0" w:rsidP="009641D0">
      <w:pPr>
        <w:widowControl w:val="0"/>
        <w:autoSpaceDE w:val="0"/>
        <w:autoSpaceDN w:val="0"/>
        <w:spacing w:before="1" w:after="0" w:line="240" w:lineRule="auto"/>
        <w:ind w:left="212" w:right="293"/>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уважение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Отечеству.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Патриотизм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многоконфессионального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буддийской</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4"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Россия — наша Родина. Введение в буддийскую духовную традицию. Культура 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святыни.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бодхисатвы.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Семья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буддийской культуре и её ценности. Буддизм в России. Человек в буддийской картине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символы.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ритуалы.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святыни.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священные</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сооружения.</w:t>
      </w:r>
    </w:p>
    <w:p w:rsidR="009641D0" w:rsidRPr="009641D0" w:rsidRDefault="009641D0" w:rsidP="009641D0">
      <w:pPr>
        <w:widowControl w:val="0"/>
        <w:autoSpaceDE w:val="0"/>
        <w:autoSpaceDN w:val="0"/>
        <w:spacing w:before="1" w:after="0" w:line="240" w:lineRule="auto"/>
        <w:ind w:left="212" w:right="296"/>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Буддийский храм. Буддийский календарь. Праздники в буддийской культуре. Искусство</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буддийской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культуре.</w:t>
      </w:r>
    </w:p>
    <w:p w:rsidR="009641D0" w:rsidRPr="009641D0" w:rsidRDefault="009641D0" w:rsidP="009641D0">
      <w:pPr>
        <w:widowControl w:val="0"/>
        <w:autoSpaceDE w:val="0"/>
        <w:autoSpaceDN w:val="0"/>
        <w:spacing w:after="0" w:line="240" w:lineRule="auto"/>
        <w:ind w:left="212" w:right="286"/>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уважение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Отечеству.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Патриотизм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многоконфессионального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иудейской</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4"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Россия — наша Родина. Введение в иудейскую духовную традицию. Культура 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 Тора — главная книга иудаизма. Классические тексты иудаизма. Патриархи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еврейского народа. Пророки и праведники в иудейской культуре. Храм в жизни иудеев.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Назначение синагоги и её устройство. Суббота (Шабат) в иудейской традиции. Иудаизм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 России. Традиции иудаизма в повседневной жизни евреев. Ответственное принятие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заповедей.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Еврейский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Еврейский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календарь: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устройство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особенности.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Еврейские праздники: их история и традиции. Ценности семейной жизни в иудейской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традиции.</w:t>
      </w:r>
    </w:p>
    <w:p w:rsidR="009641D0" w:rsidRPr="009641D0" w:rsidRDefault="009641D0" w:rsidP="009641D0">
      <w:pPr>
        <w:widowControl w:val="0"/>
        <w:autoSpaceDE w:val="0"/>
        <w:autoSpaceDN w:val="0"/>
        <w:spacing w:after="0" w:line="240" w:lineRule="auto"/>
        <w:ind w:left="212" w:right="293"/>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уважение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Отечеству.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Патриотизм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многоконфессионального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sz w:val="25"/>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6"/>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религиозных</w:t>
      </w:r>
      <w:r w:rsidRPr="009641D0">
        <w:rPr>
          <w:rFonts w:ascii="Times New Roman" w:eastAsia="Times New Roman" w:hAnsi="Times New Roman" w:cs="Times New Roman"/>
          <w:b/>
          <w:bCs/>
          <w:spacing w:val="-6"/>
          <w:sz w:val="26"/>
          <w:szCs w:val="26"/>
        </w:rPr>
        <w:t xml:space="preserve"> </w:t>
      </w:r>
      <w:r w:rsidRPr="009641D0">
        <w:rPr>
          <w:rFonts w:ascii="Times New Roman" w:eastAsia="Times New Roman" w:hAnsi="Times New Roman" w:cs="Times New Roman"/>
          <w:b/>
          <w:bCs/>
          <w:sz w:val="26"/>
          <w:szCs w:val="26"/>
        </w:rPr>
        <w:t>культур</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народов</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России»</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2"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Россия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наша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Родина.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основатели.</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Священные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книги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Хранители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предания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Человек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традициях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Добро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зло.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Священные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сооружения.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Искусство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религиозной культуре. Искусство в религиозной культуре. Религии России. Религия 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мораль.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заповеди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Обычаи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обряды.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ритуалы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искусстве.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Праздники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календари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Семья,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семейные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ценности.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Долг,</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свобода,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ответственность,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труд.</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Милосердие,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забота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слабых,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взаимопомощь,</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социальные</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проблемы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общества</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отношение</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к ним</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разных</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религий.</w:t>
      </w:r>
    </w:p>
    <w:p w:rsidR="009641D0" w:rsidRPr="009641D0" w:rsidRDefault="009641D0" w:rsidP="009641D0">
      <w:pPr>
        <w:widowControl w:val="0"/>
        <w:autoSpaceDE w:val="0"/>
        <w:autoSpaceDN w:val="0"/>
        <w:spacing w:before="1" w:after="0" w:line="240" w:lineRule="auto"/>
        <w:ind w:left="212" w:right="293"/>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уважение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Отечеству.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Патриотизм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многоконфессионального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before="1"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светской</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этики»</w:t>
      </w:r>
    </w:p>
    <w:p w:rsidR="009641D0" w:rsidRPr="009641D0" w:rsidRDefault="009641D0" w:rsidP="009641D0">
      <w:pPr>
        <w:widowControl w:val="0"/>
        <w:autoSpaceDE w:val="0"/>
        <w:autoSpaceDN w:val="0"/>
        <w:spacing w:after="0" w:line="240" w:lineRule="auto"/>
        <w:jc w:val="both"/>
        <w:rPr>
          <w:rFonts w:ascii="Times New Roman" w:eastAsia="Times New Roman" w:hAnsi="Times New Roman" w:cs="Times New Roman"/>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91"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Россия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наша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Родина.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Этика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её</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значение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жизни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человека. Праздники как одна из форм исторической памяти. Образцы нравственности в</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культурах разных народов. Государство и мораль гражданина. Образцы нравственности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 культуре Отечества. Трудовая мораль. Нравственные традиции предпринимательства.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Что значит быть нравственным в наше время. Высшие нравственные ценности, идеалы,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принципы морали. Методика создания морального кодекса в школе. Нормы морали.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Этикет.</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как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нравственная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норма.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Методы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самосовершенствования.</w:t>
      </w:r>
    </w:p>
    <w:p w:rsidR="009641D0" w:rsidRPr="009641D0" w:rsidRDefault="009641D0" w:rsidP="009641D0">
      <w:pPr>
        <w:widowControl w:val="0"/>
        <w:autoSpaceDE w:val="0"/>
        <w:autoSpaceDN w:val="0"/>
        <w:spacing w:before="1" w:after="0" w:line="240" w:lineRule="auto"/>
        <w:ind w:left="212" w:right="293"/>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Любовь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уважение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Отечеству.</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Патриотизм</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многонационального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многоконфессионального</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России.</w:t>
      </w:r>
    </w:p>
    <w:p w:rsidR="009641D0" w:rsidRPr="009641D0" w:rsidRDefault="009641D0" w:rsidP="009641D0">
      <w:pPr>
        <w:widowControl w:val="0"/>
        <w:autoSpaceDE w:val="0"/>
        <w:autoSpaceDN w:val="0"/>
        <w:spacing w:before="10" w:after="0" w:line="240" w:lineRule="auto"/>
        <w:rPr>
          <w:rFonts w:ascii="Times New Roman" w:eastAsia="Times New Roman" w:hAnsi="Times New Roman" w:cs="Times New Roman"/>
          <w:sz w:val="25"/>
          <w:szCs w:val="26"/>
        </w:rPr>
      </w:pPr>
    </w:p>
    <w:p w:rsidR="009641D0" w:rsidRPr="009641D0" w:rsidRDefault="009641D0" w:rsidP="009641D0">
      <w:pPr>
        <w:widowControl w:val="0"/>
        <w:numPr>
          <w:ilvl w:val="0"/>
          <w:numId w:val="7"/>
        </w:numPr>
        <w:tabs>
          <w:tab w:val="left" w:pos="1920"/>
        </w:tabs>
        <w:autoSpaceDE w:val="0"/>
        <w:autoSpaceDN w:val="0"/>
        <w:spacing w:after="0" w:line="240" w:lineRule="auto"/>
        <w:ind w:left="1067" w:right="1148" w:firstLine="491"/>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u w:val="thick"/>
        </w:rPr>
        <w:t>ПЛАНИРУЕМЫЕ РЕЗУЛЬТАТЫ ОСВОЕНИЯ УЧЕБНОГО</w:t>
      </w:r>
      <w:r w:rsidRPr="009641D0">
        <w:rPr>
          <w:rFonts w:ascii="Times New Roman" w:eastAsia="Times New Roman" w:hAnsi="Times New Roman" w:cs="Times New Roman"/>
          <w:b/>
          <w:bCs/>
          <w:spacing w:val="1"/>
          <w:sz w:val="26"/>
          <w:szCs w:val="26"/>
        </w:rPr>
        <w:t xml:space="preserve"> </w:t>
      </w:r>
      <w:r w:rsidRPr="009641D0">
        <w:rPr>
          <w:rFonts w:ascii="Times New Roman" w:eastAsia="Times New Roman" w:hAnsi="Times New Roman" w:cs="Times New Roman"/>
          <w:b/>
          <w:bCs/>
          <w:sz w:val="26"/>
          <w:szCs w:val="26"/>
          <w:u w:val="thick"/>
        </w:rPr>
        <w:t>ПРЕДМЕТА «ОСНОВЫ РЕЛИГИОЗНЫХ КУЛЬТУР И СВЕТСКОЙ</w:t>
      </w:r>
      <w:r w:rsidRPr="009641D0">
        <w:rPr>
          <w:rFonts w:ascii="Times New Roman" w:eastAsia="Times New Roman" w:hAnsi="Times New Roman" w:cs="Times New Roman"/>
          <w:b/>
          <w:bCs/>
          <w:spacing w:val="-62"/>
          <w:sz w:val="26"/>
          <w:szCs w:val="26"/>
        </w:rPr>
        <w:t xml:space="preserve"> </w:t>
      </w:r>
      <w:r w:rsidRPr="009641D0">
        <w:rPr>
          <w:rFonts w:ascii="Times New Roman" w:eastAsia="Times New Roman" w:hAnsi="Times New Roman" w:cs="Times New Roman"/>
          <w:b/>
          <w:bCs/>
          <w:sz w:val="26"/>
          <w:szCs w:val="26"/>
          <w:u w:val="thick"/>
        </w:rPr>
        <w:t>ЭТИКИ»</w:t>
      </w:r>
      <w:r w:rsidRPr="009641D0">
        <w:rPr>
          <w:rFonts w:ascii="Times New Roman" w:eastAsia="Times New Roman" w:hAnsi="Times New Roman" w:cs="Times New Roman"/>
          <w:b/>
          <w:bCs/>
          <w:spacing w:val="-3"/>
          <w:sz w:val="26"/>
          <w:szCs w:val="26"/>
          <w:u w:val="thick"/>
        </w:rPr>
        <w:t xml:space="preserve"> </w:t>
      </w:r>
      <w:r w:rsidRPr="009641D0">
        <w:rPr>
          <w:rFonts w:ascii="Times New Roman" w:eastAsia="Times New Roman" w:hAnsi="Times New Roman" w:cs="Times New Roman"/>
          <w:b/>
          <w:bCs/>
          <w:sz w:val="26"/>
          <w:szCs w:val="26"/>
          <w:u w:val="thick"/>
        </w:rPr>
        <w:t>НА</w:t>
      </w:r>
      <w:r w:rsidRPr="009641D0">
        <w:rPr>
          <w:rFonts w:ascii="Times New Roman" w:eastAsia="Times New Roman" w:hAnsi="Times New Roman" w:cs="Times New Roman"/>
          <w:b/>
          <w:bCs/>
          <w:spacing w:val="-3"/>
          <w:sz w:val="26"/>
          <w:szCs w:val="26"/>
          <w:u w:val="thick"/>
        </w:rPr>
        <w:t xml:space="preserve"> </w:t>
      </w:r>
      <w:r w:rsidRPr="009641D0">
        <w:rPr>
          <w:rFonts w:ascii="Times New Roman" w:eastAsia="Times New Roman" w:hAnsi="Times New Roman" w:cs="Times New Roman"/>
          <w:b/>
          <w:bCs/>
          <w:sz w:val="26"/>
          <w:szCs w:val="26"/>
          <w:u w:val="thick"/>
        </w:rPr>
        <w:t>УРОВНЕ</w:t>
      </w:r>
      <w:r w:rsidRPr="009641D0">
        <w:rPr>
          <w:rFonts w:ascii="Times New Roman" w:eastAsia="Times New Roman" w:hAnsi="Times New Roman" w:cs="Times New Roman"/>
          <w:b/>
          <w:bCs/>
          <w:spacing w:val="-3"/>
          <w:sz w:val="26"/>
          <w:szCs w:val="26"/>
          <w:u w:val="thick"/>
        </w:rPr>
        <w:t xml:space="preserve"> </w:t>
      </w:r>
      <w:r w:rsidRPr="009641D0">
        <w:rPr>
          <w:rFonts w:ascii="Times New Roman" w:eastAsia="Times New Roman" w:hAnsi="Times New Roman" w:cs="Times New Roman"/>
          <w:b/>
          <w:bCs/>
          <w:sz w:val="26"/>
          <w:szCs w:val="26"/>
          <w:u w:val="thick"/>
        </w:rPr>
        <w:t>НАЧАЛЬНОГО ОБЩЕГО ОБРАЗОВАНИЯ</w:t>
      </w:r>
    </w:p>
    <w:p w:rsidR="009641D0" w:rsidRPr="009641D0" w:rsidRDefault="009641D0" w:rsidP="009641D0">
      <w:pPr>
        <w:widowControl w:val="0"/>
        <w:autoSpaceDE w:val="0"/>
        <w:autoSpaceDN w:val="0"/>
        <w:spacing w:before="6" w:after="0" w:line="240" w:lineRule="auto"/>
        <w:rPr>
          <w:rFonts w:ascii="Times New Roman" w:eastAsia="Times New Roman" w:hAnsi="Times New Roman" w:cs="Times New Roman"/>
          <w:b/>
          <w:sz w:val="18"/>
          <w:szCs w:val="26"/>
        </w:rPr>
      </w:pPr>
    </w:p>
    <w:p w:rsidR="009641D0" w:rsidRPr="009641D0" w:rsidRDefault="009641D0" w:rsidP="009641D0">
      <w:pPr>
        <w:widowControl w:val="0"/>
        <w:autoSpaceDE w:val="0"/>
        <w:autoSpaceDN w:val="0"/>
        <w:spacing w:before="88" w:after="0" w:line="240" w:lineRule="auto"/>
        <w:ind w:left="212"/>
        <w:rPr>
          <w:rFonts w:ascii="Times New Roman" w:eastAsia="Times New Roman" w:hAnsi="Times New Roman" w:cs="Times New Roman"/>
          <w:b/>
          <w:sz w:val="26"/>
        </w:rPr>
      </w:pPr>
      <w:r w:rsidRPr="009641D0">
        <w:rPr>
          <w:rFonts w:ascii="Times New Roman" w:eastAsia="Times New Roman" w:hAnsi="Times New Roman" w:cs="Times New Roman"/>
          <w:b/>
          <w:sz w:val="26"/>
          <w:u w:val="thick"/>
        </w:rPr>
        <w:t>ЛИЧНОСТНЫЕ</w:t>
      </w:r>
      <w:r w:rsidRPr="009641D0">
        <w:rPr>
          <w:rFonts w:ascii="Times New Roman" w:eastAsia="Times New Roman" w:hAnsi="Times New Roman" w:cs="Times New Roman"/>
          <w:b/>
          <w:spacing w:val="-4"/>
          <w:sz w:val="26"/>
          <w:u w:val="thick"/>
        </w:rPr>
        <w:t xml:space="preserve"> </w:t>
      </w:r>
      <w:r w:rsidRPr="009641D0">
        <w:rPr>
          <w:rFonts w:ascii="Times New Roman" w:eastAsia="Times New Roman" w:hAnsi="Times New Roman" w:cs="Times New Roman"/>
          <w:b/>
          <w:sz w:val="26"/>
          <w:u w:val="thick"/>
        </w:rPr>
        <w:t>РЕЗУЛЬТАТЫ</w:t>
      </w:r>
    </w:p>
    <w:p w:rsidR="009641D0" w:rsidRPr="009641D0" w:rsidRDefault="009641D0" w:rsidP="009641D0">
      <w:pPr>
        <w:widowControl w:val="0"/>
        <w:autoSpaceDE w:val="0"/>
        <w:autoSpaceDN w:val="0"/>
        <w:spacing w:before="4" w:after="0" w:line="240" w:lineRule="auto"/>
        <w:rPr>
          <w:rFonts w:ascii="Times New Roman" w:eastAsia="Times New Roman" w:hAnsi="Times New Roman" w:cs="Times New Roman"/>
          <w:b/>
          <w:sz w:val="18"/>
          <w:szCs w:val="26"/>
        </w:rPr>
      </w:pPr>
    </w:p>
    <w:p w:rsidR="009641D0" w:rsidRPr="009641D0" w:rsidRDefault="009641D0" w:rsidP="009641D0">
      <w:pPr>
        <w:widowControl w:val="0"/>
        <w:autoSpaceDE w:val="0"/>
        <w:autoSpaceDN w:val="0"/>
        <w:spacing w:before="88" w:after="0" w:line="240" w:lineRule="auto"/>
        <w:ind w:left="212" w:right="298" w:firstLine="70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В результате изучения предмета «Основы религиозных культур и светской этики»</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4</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классе</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у</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обучающегося</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будут</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сформированы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следующие</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личностные</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результаты: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понимать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идентичности,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испытывать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чувство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гордости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за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свою Родину;</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формировать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национальную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гражданскую</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самоидентичность</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осознавать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этническую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национальную принадлежность;</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понимать значение гуманистических и демократических ценностных ориентаций;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осознавать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ценность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p>
    <w:p w:rsidR="009641D0" w:rsidRPr="009641D0" w:rsidRDefault="009641D0" w:rsidP="009641D0">
      <w:pPr>
        <w:widowControl w:val="0"/>
        <w:numPr>
          <w:ilvl w:val="0"/>
          <w:numId w:val="8"/>
        </w:numPr>
        <w:tabs>
          <w:tab w:val="left" w:pos="641"/>
        </w:tabs>
        <w:autoSpaceDE w:val="0"/>
        <w:autoSpaceDN w:val="0"/>
        <w:spacing w:after="0" w:line="240" w:lineRule="auto"/>
        <w:ind w:left="212" w:right="300"/>
        <w:jc w:val="both"/>
        <w:rPr>
          <w:rFonts w:ascii="Wingdings" w:eastAsia="Times New Roman" w:hAnsi="Wingdings" w:cs="Times New Roman"/>
          <w:sz w:val="26"/>
        </w:rPr>
      </w:pPr>
      <w:r w:rsidRPr="009641D0">
        <w:rPr>
          <w:rFonts w:ascii="Times New Roman" w:eastAsia="Times New Roman" w:hAnsi="Times New Roman" w:cs="Times New Roman"/>
          <w:sz w:val="26"/>
        </w:rPr>
        <w:t>понимать значение нравственных норм и ценностей как условия жизни личности,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общества;</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осознавать право гражданина РФ исповедовать любую традиционную религию или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исповедовать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никакой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строить своё общение, совместную деятельность на основе правил коммуникации: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договариваться,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разрешать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конфликты,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уважать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другое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мнение,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независимо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от принадлежности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собеседников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 религии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атеизму;</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соотносить свои поступки с нравственными ценностями, принятыми в российском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 проявлять уважение к духовным традициям народов России, терпимость 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представителям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разного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вероисповедания;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строить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учётом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правил;</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проявлять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повседневной жизни доброту, справедливость, доброжелательность в общении, желание</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при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необходимости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прийти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помощь;</w:t>
      </w:r>
    </w:p>
    <w:p w:rsidR="009641D0" w:rsidRPr="009641D0" w:rsidRDefault="009641D0" w:rsidP="009641D0">
      <w:pPr>
        <w:widowControl w:val="0"/>
        <w:numPr>
          <w:ilvl w:val="0"/>
          <w:numId w:val="8"/>
        </w:numPr>
        <w:tabs>
          <w:tab w:val="left" w:pos="641"/>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понимать необходимость обогащать свои знания о духовно-нравственной 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стремиться анализировать своё поведение, избегать негативных поступков и действий,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оскорбляющих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понимать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необходимость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бережного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материальным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духовным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ценностям.</w:t>
      </w:r>
    </w:p>
    <w:p w:rsidR="009641D0" w:rsidRPr="009641D0" w:rsidRDefault="009641D0" w:rsidP="009641D0">
      <w:pPr>
        <w:widowControl w:val="0"/>
        <w:autoSpaceDE w:val="0"/>
        <w:autoSpaceDN w:val="0"/>
        <w:spacing w:before="9" w:after="0" w:line="240" w:lineRule="auto"/>
        <w:rPr>
          <w:rFonts w:ascii="Times New Roman" w:eastAsia="Times New Roman" w:hAnsi="Times New Roman" w:cs="Times New Roman"/>
          <w:sz w:val="25"/>
          <w:szCs w:val="26"/>
        </w:rPr>
      </w:pPr>
    </w:p>
    <w:p w:rsidR="009641D0" w:rsidRPr="009641D0" w:rsidRDefault="009641D0" w:rsidP="009641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u w:val="thick"/>
        </w:rPr>
        <w:t>МЕТАПРЕДМЕТНЫЕ</w:t>
      </w:r>
      <w:r w:rsidRPr="009641D0">
        <w:rPr>
          <w:rFonts w:ascii="Times New Roman" w:eastAsia="Times New Roman" w:hAnsi="Times New Roman" w:cs="Times New Roman"/>
          <w:b/>
          <w:bCs/>
          <w:spacing w:val="-5"/>
          <w:sz w:val="26"/>
          <w:szCs w:val="26"/>
          <w:u w:val="thick"/>
        </w:rPr>
        <w:t xml:space="preserve"> </w:t>
      </w:r>
      <w:r w:rsidRPr="009641D0">
        <w:rPr>
          <w:rFonts w:ascii="Times New Roman" w:eastAsia="Times New Roman" w:hAnsi="Times New Roman" w:cs="Times New Roman"/>
          <w:b/>
          <w:bCs/>
          <w:sz w:val="26"/>
          <w:szCs w:val="26"/>
          <w:u w:val="thick"/>
        </w:rPr>
        <w:t>РЕЗУЛЬТАТЫ</w:t>
      </w:r>
      <w:r w:rsidRPr="009641D0">
        <w:rPr>
          <w:rFonts w:ascii="Times New Roman" w:eastAsia="Times New Roman" w:hAnsi="Times New Roman" w:cs="Times New Roman"/>
          <w:b/>
          <w:bCs/>
          <w:sz w:val="26"/>
          <w:szCs w:val="26"/>
        </w:rPr>
        <w:t>:</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овладевать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способностью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сохранения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целей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задач</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учебной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поиска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оптимальных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средств их</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достижения;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формировать умения планировать, контролировать и оценивать учебные действия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соответствии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поставленной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задачей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условиями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реализации,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определять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находить</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93"/>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наиболее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эффективные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способы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достижения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вносить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соответствующие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коррективы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процесс</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реализации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оценки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учёта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характера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ошибок,</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понимать</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причины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успеха/неуспеха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учебной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деятельности;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совершенствовать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различных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видах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речевой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коммуникативных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ситуациях;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адекватное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использование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речевых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средств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средств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информационно-коммуникационных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технологий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различных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коммуникативных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познавательных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задач;</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совершенствовать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области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работы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информацией,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осуществления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информационного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поиска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выполнения учебных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заданий;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овладевать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навыками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смыслового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чтения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текстов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различных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стилей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жанров,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осознанного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построения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речевых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высказываний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соответствии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задачами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коммуникации;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t>овладевать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логическими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действиями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анализа,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синтеза,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сравнения,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обобщения,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классификации, установления аналогий и причинно-следственных связей, построения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рассуждений,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отнесения к известным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понятиям;</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формировать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готовность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слушать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собеседника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диалог,</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возможность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существования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различных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точек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зрения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каждого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иметь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собственную, умений излагать своё мнение и аргументировать свою точку зрения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оценку</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событий;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совершенствовать организационные умения в области коллективной 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определять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цель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пути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достижения,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договариваться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распределении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совместной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адекватно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оценивать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собственное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окружающих.</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sz w:val="25"/>
          <w:szCs w:val="26"/>
        </w:rPr>
      </w:pPr>
    </w:p>
    <w:p w:rsidR="009641D0" w:rsidRPr="009641D0" w:rsidRDefault="009641D0" w:rsidP="009641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u w:val="thick"/>
        </w:rPr>
        <w:t>УНИВЕРСАЛЬНЫЕ</w:t>
      </w:r>
      <w:r w:rsidRPr="009641D0">
        <w:rPr>
          <w:rFonts w:ascii="Times New Roman" w:eastAsia="Times New Roman" w:hAnsi="Times New Roman" w:cs="Times New Roman"/>
          <w:b/>
          <w:bCs/>
          <w:spacing w:val="-4"/>
          <w:sz w:val="26"/>
          <w:szCs w:val="26"/>
          <w:u w:val="thick"/>
        </w:rPr>
        <w:t xml:space="preserve"> </w:t>
      </w:r>
      <w:r w:rsidRPr="009641D0">
        <w:rPr>
          <w:rFonts w:ascii="Times New Roman" w:eastAsia="Times New Roman" w:hAnsi="Times New Roman" w:cs="Times New Roman"/>
          <w:b/>
          <w:bCs/>
          <w:sz w:val="26"/>
          <w:szCs w:val="26"/>
          <w:u w:val="thick"/>
        </w:rPr>
        <w:t>УЧЕБНЫЕ</w:t>
      </w:r>
      <w:r w:rsidRPr="009641D0">
        <w:rPr>
          <w:rFonts w:ascii="Times New Roman" w:eastAsia="Times New Roman" w:hAnsi="Times New Roman" w:cs="Times New Roman"/>
          <w:b/>
          <w:bCs/>
          <w:spacing w:val="-2"/>
          <w:sz w:val="26"/>
          <w:szCs w:val="26"/>
          <w:u w:val="thick"/>
        </w:rPr>
        <w:t xml:space="preserve"> </w:t>
      </w:r>
      <w:r w:rsidRPr="009641D0">
        <w:rPr>
          <w:rFonts w:ascii="Times New Roman" w:eastAsia="Times New Roman" w:hAnsi="Times New Roman" w:cs="Times New Roman"/>
          <w:b/>
          <w:bCs/>
          <w:sz w:val="26"/>
          <w:szCs w:val="26"/>
          <w:u w:val="thick"/>
        </w:rPr>
        <w:t>ДЕЙСТВИЯ</w:t>
      </w: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18"/>
          <w:szCs w:val="26"/>
        </w:rPr>
      </w:pPr>
    </w:p>
    <w:p w:rsidR="009641D0" w:rsidRPr="009641D0" w:rsidRDefault="009641D0" w:rsidP="009641D0">
      <w:pPr>
        <w:widowControl w:val="0"/>
        <w:autoSpaceDE w:val="0"/>
        <w:autoSpaceDN w:val="0"/>
        <w:spacing w:before="89" w:after="0" w:line="240" w:lineRule="auto"/>
        <w:ind w:left="212"/>
        <w:jc w:val="both"/>
        <w:rPr>
          <w:rFonts w:ascii="Times New Roman" w:eastAsia="Times New Roman" w:hAnsi="Times New Roman" w:cs="Times New Roman"/>
          <w:b/>
          <w:sz w:val="26"/>
        </w:rPr>
      </w:pPr>
      <w:r w:rsidRPr="009641D0">
        <w:rPr>
          <w:rFonts w:ascii="Times New Roman" w:eastAsia="Times New Roman" w:hAnsi="Times New Roman" w:cs="Times New Roman"/>
          <w:b/>
          <w:sz w:val="26"/>
        </w:rPr>
        <w:t>Познавательные</w:t>
      </w:r>
      <w:r w:rsidRPr="009641D0">
        <w:rPr>
          <w:rFonts w:ascii="Times New Roman" w:eastAsia="Times New Roman" w:hAnsi="Times New Roman" w:cs="Times New Roman"/>
          <w:b/>
          <w:spacing w:val="-4"/>
          <w:sz w:val="26"/>
        </w:rPr>
        <w:t xml:space="preserve"> </w:t>
      </w:r>
      <w:r w:rsidRPr="009641D0">
        <w:rPr>
          <w:rFonts w:ascii="Times New Roman" w:eastAsia="Times New Roman" w:hAnsi="Times New Roman" w:cs="Times New Roman"/>
          <w:b/>
          <w:sz w:val="26"/>
        </w:rPr>
        <w:t>УУД:</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85"/>
        <w:jc w:val="both"/>
        <w:rPr>
          <w:rFonts w:ascii="Wingdings" w:eastAsia="Times New Roman" w:hAnsi="Wingdings" w:cs="Times New Roman"/>
          <w:sz w:val="26"/>
        </w:rPr>
      </w:pPr>
      <w:r w:rsidRPr="009641D0">
        <w:rPr>
          <w:rFonts w:ascii="Times New Roman" w:eastAsia="Times New Roman" w:hAnsi="Times New Roman" w:cs="Times New Roman"/>
          <w:sz w:val="26"/>
        </w:rPr>
        <w:t>ориентироваться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понятиях,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отражающих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мораль,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этикет,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справедливость,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гуманизм,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благотворительность,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также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используемых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религиях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пределах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изученного);</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использовать разные методы получения знаний о традиционных религиях и светской</w:t>
      </w:r>
      <w:r w:rsidRPr="009641D0">
        <w:rPr>
          <w:rFonts w:ascii="Times New Roman" w:eastAsia="Times New Roman" w:hAnsi="Times New Roman" w:cs="Times New Roman"/>
          <w:spacing w:val="-63"/>
          <w:sz w:val="26"/>
        </w:rPr>
        <w:t xml:space="preserve"> </w:t>
      </w:r>
      <w:r w:rsidRPr="009641D0">
        <w:rPr>
          <w:rFonts w:ascii="Times New Roman" w:eastAsia="Times New Roman" w:hAnsi="Times New Roman" w:cs="Times New Roman"/>
          <w:sz w:val="26"/>
        </w:rPr>
        <w:t>этике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(наблюдение,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чтение,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сравнение,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вычисление);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применять логические действия и операции для решения учебных задач: сравнивать,</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анализировать,</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обобщать,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делать</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выводы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основе</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изучаемого</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фактического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материала;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9"/>
        <w:jc w:val="both"/>
        <w:rPr>
          <w:rFonts w:ascii="Wingdings" w:eastAsia="Times New Roman" w:hAnsi="Wingdings" w:cs="Times New Roman"/>
          <w:sz w:val="26"/>
        </w:rPr>
      </w:pPr>
      <w:r w:rsidRPr="009641D0">
        <w:rPr>
          <w:rFonts w:ascii="Times New Roman" w:eastAsia="Times New Roman" w:hAnsi="Times New Roman" w:cs="Times New Roman"/>
          <w:sz w:val="26"/>
        </w:rPr>
        <w:t>признавать возможность существования разных точек зрения; обосновывать свои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суждения,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убедительные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доказательства;</w:t>
      </w:r>
    </w:p>
    <w:p w:rsidR="009641D0" w:rsidRPr="009641D0" w:rsidRDefault="009641D0" w:rsidP="009641D0">
      <w:pPr>
        <w:widowControl w:val="0"/>
        <w:numPr>
          <w:ilvl w:val="0"/>
          <w:numId w:val="8"/>
        </w:numPr>
        <w:tabs>
          <w:tab w:val="left" w:pos="641"/>
        </w:tabs>
        <w:autoSpaceDE w:val="0"/>
        <w:autoSpaceDN w:val="0"/>
        <w:spacing w:after="0" w:line="299" w:lineRule="exact"/>
        <w:ind w:left="640" w:hanging="429"/>
        <w:jc w:val="both"/>
        <w:rPr>
          <w:rFonts w:ascii="Wingdings" w:eastAsia="Times New Roman" w:hAnsi="Wingdings" w:cs="Times New Roman"/>
          <w:sz w:val="26"/>
        </w:rPr>
      </w:pPr>
      <w:r w:rsidRPr="009641D0">
        <w:rPr>
          <w:rFonts w:ascii="Times New Roman" w:eastAsia="Times New Roman" w:hAnsi="Times New Roman" w:cs="Times New Roman"/>
          <w:sz w:val="26"/>
        </w:rPr>
        <w:t>выполнять</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совместные</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проектные</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задания</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опорой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предложенные</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образцы.</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Работа</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с</w:t>
      </w:r>
      <w:r w:rsidRPr="009641D0">
        <w:rPr>
          <w:rFonts w:ascii="Times New Roman" w:eastAsia="Times New Roman" w:hAnsi="Times New Roman" w:cs="Times New Roman"/>
          <w:b/>
          <w:bCs/>
          <w:spacing w:val="-1"/>
          <w:sz w:val="26"/>
          <w:szCs w:val="26"/>
        </w:rPr>
        <w:t xml:space="preserve"> </w:t>
      </w:r>
      <w:r w:rsidRPr="009641D0">
        <w:rPr>
          <w:rFonts w:ascii="Times New Roman" w:eastAsia="Times New Roman" w:hAnsi="Times New Roman" w:cs="Times New Roman"/>
          <w:b/>
          <w:bCs/>
          <w:sz w:val="26"/>
          <w:szCs w:val="26"/>
        </w:rPr>
        <w:t>информацией: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7"/>
        <w:jc w:val="both"/>
        <w:rPr>
          <w:rFonts w:ascii="Wingdings" w:eastAsia="Times New Roman" w:hAnsi="Wingdings" w:cs="Times New Roman"/>
          <w:sz w:val="26"/>
        </w:rPr>
      </w:pPr>
      <w:r w:rsidRPr="009641D0">
        <w:rPr>
          <w:rFonts w:ascii="Times New Roman" w:eastAsia="Times New Roman" w:hAnsi="Times New Roman" w:cs="Times New Roman"/>
          <w:sz w:val="26"/>
        </w:rPr>
        <w:t>воспроизводить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прослушанную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(прочитанную)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информацию,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подчёркивать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принадлежность</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определённой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и/или 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этике;</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использовать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средства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получения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информации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соответствии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поставленной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учебной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задачей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(текстовую, графическую,</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видео);</w:t>
      </w:r>
    </w:p>
    <w:p w:rsidR="009641D0" w:rsidRPr="009641D0" w:rsidRDefault="009641D0" w:rsidP="009641D0">
      <w:pPr>
        <w:widowControl w:val="0"/>
        <w:numPr>
          <w:ilvl w:val="0"/>
          <w:numId w:val="8"/>
        </w:numPr>
        <w:tabs>
          <w:tab w:val="left" w:pos="641"/>
        </w:tabs>
        <w:autoSpaceDE w:val="0"/>
        <w:autoSpaceDN w:val="0"/>
        <w:spacing w:after="0" w:line="240" w:lineRule="auto"/>
        <w:ind w:left="212" w:right="287"/>
        <w:jc w:val="both"/>
        <w:rPr>
          <w:rFonts w:ascii="Wingdings" w:eastAsia="Times New Roman" w:hAnsi="Wingdings" w:cs="Times New Roman"/>
          <w:sz w:val="26"/>
        </w:rPr>
      </w:pPr>
      <w:r w:rsidRPr="009641D0">
        <w:rPr>
          <w:rFonts w:ascii="Times New Roman" w:eastAsia="Times New Roman" w:hAnsi="Times New Roman" w:cs="Times New Roman"/>
          <w:sz w:val="26"/>
        </w:rPr>
        <w:t>находить дополнительную информацию к основному учебному материалу в разных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информационных источниках, в том числе в Интернете (в условиях контролируемого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входа);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анализировать, сравнивать информацию, представленную в разных источниках, 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помощью</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учителя,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оценивать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объективность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правильность.</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lastRenderedPageBreak/>
        <w:t>Коммуникативные</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УУД:</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использовать смысловое чтение для выделения главной мысли религиозных притч,</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сказаний, произведений фольклора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художественной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литературы, анализа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ситуаций,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раскрывающих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проблемы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речевого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этикета;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соблюдать правила 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диалога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дискуссии; корректно задавать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вопросы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высказывать своё мнение; проявлять уважительное отношение к собеседнику с учётом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особенностей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участников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создавать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небольшие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тексты-описания,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тексты-рассуждения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воссоздания,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анализа</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6"/>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нравственно-этических</w:t>
      </w:r>
      <w:r w:rsidRPr="009641D0">
        <w:rPr>
          <w:rFonts w:ascii="Times New Roman" w:eastAsia="Times New Roman" w:hAnsi="Times New Roman" w:cs="Times New Roman"/>
          <w:spacing w:val="16"/>
          <w:sz w:val="26"/>
        </w:rPr>
        <w:t xml:space="preserve"> </w:t>
      </w:r>
      <w:r w:rsidRPr="009641D0">
        <w:rPr>
          <w:rFonts w:ascii="Times New Roman" w:eastAsia="Times New Roman" w:hAnsi="Times New Roman" w:cs="Times New Roman"/>
          <w:sz w:val="26"/>
        </w:rPr>
        <w:t>идей,</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представленных</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4"/>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учениях</w:t>
      </w:r>
      <w:r w:rsidRPr="009641D0">
        <w:rPr>
          <w:rFonts w:ascii="Times New Roman" w:eastAsia="Times New Roman" w:hAnsi="Times New Roman" w:cs="Times New Roman"/>
          <w:spacing w:val="-63"/>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этике.</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sz w:val="25"/>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Регулятивные</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УУД:</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проявлять самостоятельность, инициативность, организованность в осуществлении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учебной деятельности и в конкретных жизненных ситуациях; контролировать состояние</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своего здоровья и эмоционального благополучия, предвидеть опасные для здоровья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ситуации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способы 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предупреждения;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проявлять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готовность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изменять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себя,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оценивать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ориентируясь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нравственные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правила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современного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проявлять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способность</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сознательному самоограничению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поведении;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анализировать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ситуации,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отражающие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положительного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негативного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окружающему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миру</w:t>
      </w:r>
    </w:p>
    <w:p w:rsidR="009641D0" w:rsidRPr="009641D0" w:rsidRDefault="009641D0" w:rsidP="009641D0">
      <w:pPr>
        <w:widowControl w:val="0"/>
        <w:numPr>
          <w:ilvl w:val="0"/>
          <w:numId w:val="8"/>
        </w:numPr>
        <w:tabs>
          <w:tab w:val="left" w:pos="641"/>
        </w:tabs>
        <w:autoSpaceDE w:val="0"/>
        <w:autoSpaceDN w:val="0"/>
        <w:spacing w:after="0" w:line="298" w:lineRule="exact"/>
        <w:ind w:left="640" w:hanging="429"/>
        <w:jc w:val="both"/>
        <w:rPr>
          <w:rFonts w:ascii="Wingdings" w:eastAsia="Times New Roman" w:hAnsi="Wingdings" w:cs="Times New Roman"/>
          <w:sz w:val="26"/>
        </w:rPr>
      </w:pPr>
      <w:r w:rsidRPr="009641D0">
        <w:rPr>
          <w:rFonts w:ascii="Times New Roman" w:eastAsia="Times New Roman" w:hAnsi="Times New Roman" w:cs="Times New Roman"/>
          <w:sz w:val="26"/>
        </w:rPr>
        <w:t>(природе,</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людям,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предметам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трудовой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деятельности);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анализируемым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событиям,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поступкам,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действиям: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одобрять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осуждать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проявление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несправедливости,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жадности,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нечестности,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зла;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проявлять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высокий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уровень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познавательной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мотивации,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интерес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предмету,</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желание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больше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узнать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религиях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правилах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этикета.</w:t>
      </w:r>
    </w:p>
    <w:p w:rsidR="009641D0" w:rsidRPr="009641D0" w:rsidRDefault="009641D0" w:rsidP="009641D0">
      <w:pPr>
        <w:widowControl w:val="0"/>
        <w:autoSpaceDE w:val="0"/>
        <w:autoSpaceDN w:val="0"/>
        <w:spacing w:before="1"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Совместная</w:t>
      </w:r>
      <w:r w:rsidRPr="009641D0">
        <w:rPr>
          <w:rFonts w:ascii="Times New Roman" w:eastAsia="Times New Roman" w:hAnsi="Times New Roman" w:cs="Times New Roman"/>
          <w:b/>
          <w:bCs/>
          <w:spacing w:val="-11"/>
          <w:sz w:val="26"/>
          <w:szCs w:val="26"/>
        </w:rPr>
        <w:t xml:space="preserve"> </w:t>
      </w:r>
      <w:r w:rsidRPr="009641D0">
        <w:rPr>
          <w:rFonts w:ascii="Times New Roman" w:eastAsia="Times New Roman" w:hAnsi="Times New Roman" w:cs="Times New Roman"/>
          <w:b/>
          <w:bCs/>
          <w:sz w:val="26"/>
          <w:szCs w:val="26"/>
        </w:rPr>
        <w:t>деятельность:</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выбирать партнёра не только по личным симпатиям, но и по деловым качествам,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корректно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пожелания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работе,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спокойно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принимать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замечания</w:t>
      </w:r>
      <w:r w:rsidRPr="009641D0">
        <w:rPr>
          <w:rFonts w:ascii="Times New Roman" w:eastAsia="Times New Roman" w:hAnsi="Times New Roman" w:cs="Times New Roman"/>
          <w:spacing w:val="65"/>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работе,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объективно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оценивать;</w:t>
      </w:r>
    </w:p>
    <w:p w:rsidR="009641D0" w:rsidRPr="009641D0" w:rsidRDefault="009641D0" w:rsidP="009641D0">
      <w:pPr>
        <w:widowControl w:val="0"/>
        <w:numPr>
          <w:ilvl w:val="0"/>
          <w:numId w:val="8"/>
        </w:numPr>
        <w:tabs>
          <w:tab w:val="left" w:pos="641"/>
        </w:tabs>
        <w:autoSpaceDE w:val="0"/>
        <w:autoSpaceDN w:val="0"/>
        <w:spacing w:after="0" w:line="240" w:lineRule="auto"/>
        <w:ind w:left="212" w:right="287"/>
        <w:jc w:val="both"/>
        <w:rPr>
          <w:rFonts w:ascii="Wingdings" w:eastAsia="Times New Roman" w:hAnsi="Wingdings" w:cs="Times New Roman"/>
          <w:sz w:val="26"/>
        </w:rPr>
      </w:pPr>
      <w:r w:rsidRPr="009641D0">
        <w:rPr>
          <w:rFonts w:ascii="Times New Roman" w:eastAsia="Times New Roman" w:hAnsi="Times New Roman" w:cs="Times New Roman"/>
          <w:sz w:val="26"/>
        </w:rPr>
        <w:t>владеть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совместной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подчиняться,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договариваться,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руководить; терпеливо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спокойно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разрешать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возникающие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конфликты;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готовить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индивидуально,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парах,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группах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сообщения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изученному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дополнительному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материалу</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иллюстративным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материалом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видеопрезентацией</w:t>
      </w:r>
      <w:proofErr w:type="spellEnd"/>
      <w:r w:rsidRPr="009641D0">
        <w:rPr>
          <w:rFonts w:ascii="Times New Roman" w:eastAsia="Times New Roman" w:hAnsi="Times New Roman" w:cs="Times New Roman"/>
          <w:sz w:val="26"/>
        </w:rPr>
        <w:t>.</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u w:val="thick"/>
        </w:rPr>
        <w:t>ПРЕДМЕТНЫЕ</w:t>
      </w:r>
      <w:r w:rsidRPr="009641D0">
        <w:rPr>
          <w:rFonts w:ascii="Times New Roman" w:eastAsia="Times New Roman" w:hAnsi="Times New Roman" w:cs="Times New Roman"/>
          <w:b/>
          <w:bCs/>
          <w:spacing w:val="-6"/>
          <w:sz w:val="26"/>
          <w:szCs w:val="26"/>
          <w:u w:val="thick"/>
        </w:rPr>
        <w:t xml:space="preserve"> </w:t>
      </w:r>
      <w:r w:rsidRPr="009641D0">
        <w:rPr>
          <w:rFonts w:ascii="Times New Roman" w:eastAsia="Times New Roman" w:hAnsi="Times New Roman" w:cs="Times New Roman"/>
          <w:b/>
          <w:bCs/>
          <w:sz w:val="26"/>
          <w:szCs w:val="26"/>
          <w:u w:val="thick"/>
        </w:rPr>
        <w:t>РЕЗУЛЬТАТЫ</w:t>
      </w: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18"/>
          <w:szCs w:val="26"/>
        </w:rPr>
      </w:pPr>
    </w:p>
    <w:p w:rsidR="009641D0" w:rsidRPr="009641D0" w:rsidRDefault="009641D0" w:rsidP="009641D0">
      <w:pPr>
        <w:widowControl w:val="0"/>
        <w:autoSpaceDE w:val="0"/>
        <w:autoSpaceDN w:val="0"/>
        <w:spacing w:before="89" w:after="0" w:line="240" w:lineRule="auto"/>
        <w:ind w:left="212"/>
        <w:rPr>
          <w:rFonts w:ascii="Times New Roman" w:eastAsia="Times New Roman" w:hAnsi="Times New Roman" w:cs="Times New Roman"/>
          <w:b/>
          <w:sz w:val="26"/>
        </w:rPr>
      </w:pPr>
      <w:r w:rsidRPr="009641D0">
        <w:rPr>
          <w:rFonts w:ascii="Times New Roman" w:eastAsia="Times New Roman" w:hAnsi="Times New Roman" w:cs="Times New Roman"/>
          <w:b/>
          <w:sz w:val="26"/>
        </w:rPr>
        <w:t>Модуль</w:t>
      </w:r>
      <w:r w:rsidRPr="009641D0">
        <w:rPr>
          <w:rFonts w:ascii="Times New Roman" w:eastAsia="Times New Roman" w:hAnsi="Times New Roman" w:cs="Times New Roman"/>
          <w:b/>
          <w:spacing w:val="-5"/>
          <w:sz w:val="26"/>
        </w:rPr>
        <w:t xml:space="preserve"> </w:t>
      </w:r>
      <w:r w:rsidRPr="009641D0">
        <w:rPr>
          <w:rFonts w:ascii="Times New Roman" w:eastAsia="Times New Roman" w:hAnsi="Times New Roman" w:cs="Times New Roman"/>
          <w:b/>
          <w:sz w:val="26"/>
        </w:rPr>
        <w:t>«Основы</w:t>
      </w:r>
      <w:r w:rsidRPr="009641D0">
        <w:rPr>
          <w:rFonts w:ascii="Times New Roman" w:eastAsia="Times New Roman" w:hAnsi="Times New Roman" w:cs="Times New Roman"/>
          <w:b/>
          <w:spacing w:val="-4"/>
          <w:sz w:val="26"/>
        </w:rPr>
        <w:t xml:space="preserve"> </w:t>
      </w:r>
      <w:r w:rsidRPr="009641D0">
        <w:rPr>
          <w:rFonts w:ascii="Times New Roman" w:eastAsia="Times New Roman" w:hAnsi="Times New Roman" w:cs="Times New Roman"/>
          <w:b/>
          <w:sz w:val="26"/>
        </w:rPr>
        <w:t>православной</w:t>
      </w:r>
      <w:r w:rsidRPr="009641D0">
        <w:rPr>
          <w:rFonts w:ascii="Times New Roman" w:eastAsia="Times New Roman" w:hAnsi="Times New Roman" w:cs="Times New Roman"/>
          <w:b/>
          <w:spacing w:val="-4"/>
          <w:sz w:val="26"/>
        </w:rPr>
        <w:t xml:space="preserve"> </w:t>
      </w:r>
      <w:r w:rsidRPr="009641D0">
        <w:rPr>
          <w:rFonts w:ascii="Times New Roman" w:eastAsia="Times New Roman" w:hAnsi="Times New Roman" w:cs="Times New Roman"/>
          <w:b/>
          <w:sz w:val="26"/>
        </w:rPr>
        <w:t>культуры»</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8" w:firstLine="42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Предметные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модулю</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православной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должны обеспечивать следующие</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достижения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обучающегося: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своими словами первоначальное понимание сущности духовного развития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как осознания и усвоения человеком значимых для жизни представлений о себе, людях,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действительности;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значимости</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этом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личных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усилий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numPr>
          <w:ilvl w:val="0"/>
          <w:numId w:val="8"/>
        </w:numPr>
        <w:tabs>
          <w:tab w:val="left" w:pos="641"/>
        </w:tabs>
        <w:autoSpaceDE w:val="0"/>
        <w:autoSpaceDN w:val="0"/>
        <w:spacing w:before="73"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lastRenderedPageBreak/>
        <w:t>выражать понимание и принятие значения российских традиционных духовных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 ценностей, духовно-нравственной культуры народов России, 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источника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развития,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3"/>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4"/>
          <w:sz w:val="26"/>
        </w:rPr>
        <w:t xml:space="preserve"> </w:t>
      </w:r>
      <w:r w:rsidRPr="009641D0">
        <w:rPr>
          <w:rFonts w:ascii="Times New Roman" w:eastAsia="Times New Roman" w:hAnsi="Times New Roman" w:cs="Times New Roman"/>
          <w:sz w:val="26"/>
        </w:rPr>
        <w:t>нравственных</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заповедях,</w:t>
      </w:r>
      <w:r w:rsidRPr="009641D0">
        <w:rPr>
          <w:rFonts w:ascii="Times New Roman" w:eastAsia="Times New Roman" w:hAnsi="Times New Roman" w:cs="Times New Roman"/>
          <w:spacing w:val="14"/>
          <w:sz w:val="26"/>
        </w:rPr>
        <w:t xml:space="preserve"> </w:t>
      </w:r>
      <w:r w:rsidRPr="009641D0">
        <w:rPr>
          <w:rFonts w:ascii="Times New Roman" w:eastAsia="Times New Roman" w:hAnsi="Times New Roman" w:cs="Times New Roman"/>
          <w:sz w:val="26"/>
        </w:rPr>
        <w:t>нормах</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христианской</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морали,</w:t>
      </w:r>
      <w:r w:rsidRPr="009641D0">
        <w:rPr>
          <w:rFonts w:ascii="Times New Roman" w:eastAsia="Times New Roman" w:hAnsi="Times New Roman" w:cs="Times New Roman"/>
          <w:spacing w:val="14"/>
          <w:sz w:val="26"/>
        </w:rPr>
        <w:t xml:space="preserve"> </w:t>
      </w:r>
      <w:r w:rsidRPr="009641D0">
        <w:rPr>
          <w:rFonts w:ascii="Times New Roman" w:eastAsia="Times New Roman" w:hAnsi="Times New Roman" w:cs="Times New Roman"/>
          <w:sz w:val="26"/>
        </w:rPr>
        <w:t>их</w:t>
      </w:r>
      <w:r w:rsidRPr="009641D0">
        <w:rPr>
          <w:rFonts w:ascii="Times New Roman" w:eastAsia="Times New Roman" w:hAnsi="Times New Roman" w:cs="Times New Roman"/>
          <w:spacing w:val="13"/>
          <w:sz w:val="26"/>
        </w:rPr>
        <w:t xml:space="preserve"> </w:t>
      </w:r>
      <w:r w:rsidRPr="009641D0">
        <w:rPr>
          <w:rFonts w:ascii="Times New Roman" w:eastAsia="Times New Roman" w:hAnsi="Times New Roman" w:cs="Times New Roman"/>
          <w:sz w:val="26"/>
        </w:rPr>
        <w:t>значении</w:t>
      </w:r>
      <w:r w:rsidRPr="009641D0">
        <w:rPr>
          <w:rFonts w:ascii="Times New Roman" w:eastAsia="Times New Roman" w:hAnsi="Times New Roman" w:cs="Times New Roman"/>
          <w:spacing w:val="-63"/>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выстраивании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семье, между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людьми,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общении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деятельности;</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нравственных категорий в православной 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(любовь,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милосердие,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прощение,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покаяние,</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сострадание,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ответственность,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послушание,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грех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нарушение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заповедей,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борьба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грехом,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спасение),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соотношение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ветхозаветных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Десяти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заповедей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Евангельских</w:t>
      </w:r>
      <w:r w:rsidRPr="009641D0">
        <w:rPr>
          <w:rFonts w:ascii="Times New Roman" w:eastAsia="Times New Roman" w:hAnsi="Times New Roman" w:cs="Times New Roman"/>
          <w:spacing w:val="9"/>
          <w:sz w:val="26"/>
        </w:rPr>
        <w:t xml:space="preserve"> </w:t>
      </w:r>
      <w:r w:rsidRPr="009641D0">
        <w:rPr>
          <w:rFonts w:ascii="Times New Roman" w:eastAsia="Times New Roman" w:hAnsi="Times New Roman" w:cs="Times New Roman"/>
          <w:sz w:val="26"/>
        </w:rPr>
        <w:t>заповедей</w:t>
      </w:r>
      <w:r w:rsidRPr="009641D0">
        <w:rPr>
          <w:rFonts w:ascii="Times New Roman" w:eastAsia="Times New Roman" w:hAnsi="Times New Roman" w:cs="Times New Roman"/>
          <w:spacing w:val="8"/>
          <w:sz w:val="26"/>
        </w:rPr>
        <w:t xml:space="preserve"> </w:t>
      </w:r>
      <w:r w:rsidRPr="009641D0">
        <w:rPr>
          <w:rFonts w:ascii="Times New Roman" w:eastAsia="Times New Roman" w:hAnsi="Times New Roman" w:cs="Times New Roman"/>
          <w:sz w:val="26"/>
        </w:rPr>
        <w:t>Блаженств,</w:t>
      </w:r>
      <w:r w:rsidRPr="009641D0">
        <w:rPr>
          <w:rFonts w:ascii="Times New Roman" w:eastAsia="Times New Roman" w:hAnsi="Times New Roman" w:cs="Times New Roman"/>
          <w:spacing w:val="9"/>
          <w:sz w:val="26"/>
        </w:rPr>
        <w:t xml:space="preserve"> </w:t>
      </w:r>
      <w:r w:rsidRPr="009641D0">
        <w:rPr>
          <w:rFonts w:ascii="Times New Roman" w:eastAsia="Times New Roman" w:hAnsi="Times New Roman" w:cs="Times New Roman"/>
          <w:sz w:val="26"/>
        </w:rPr>
        <w:t>христианского</w:t>
      </w:r>
      <w:r w:rsidRPr="009641D0">
        <w:rPr>
          <w:rFonts w:ascii="Times New Roman" w:eastAsia="Times New Roman" w:hAnsi="Times New Roman" w:cs="Times New Roman"/>
          <w:spacing w:val="6"/>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7"/>
          <w:sz w:val="26"/>
        </w:rPr>
        <w:t xml:space="preserve"> </w:t>
      </w:r>
      <w:r w:rsidRPr="009641D0">
        <w:rPr>
          <w:rFonts w:ascii="Times New Roman" w:eastAsia="Times New Roman" w:hAnsi="Times New Roman" w:cs="Times New Roman"/>
          <w:sz w:val="26"/>
        </w:rPr>
        <w:t>идеала;</w:t>
      </w:r>
      <w:r w:rsidRPr="009641D0">
        <w:rPr>
          <w:rFonts w:ascii="Times New Roman" w:eastAsia="Times New Roman" w:hAnsi="Times New Roman" w:cs="Times New Roman"/>
          <w:spacing w:val="7"/>
          <w:sz w:val="26"/>
        </w:rPr>
        <w:t xml:space="preserve"> </w:t>
      </w:r>
      <w:r w:rsidRPr="009641D0">
        <w:rPr>
          <w:rFonts w:ascii="Times New Roman" w:eastAsia="Times New Roman" w:hAnsi="Times New Roman" w:cs="Times New Roman"/>
          <w:sz w:val="26"/>
        </w:rPr>
        <w:t>объяснять</w:t>
      </w:r>
    </w:p>
    <w:p w:rsidR="009641D0" w:rsidRPr="009641D0" w:rsidRDefault="009641D0" w:rsidP="009641D0">
      <w:pPr>
        <w:widowControl w:val="0"/>
        <w:autoSpaceDE w:val="0"/>
        <w:autoSpaceDN w:val="0"/>
        <w:spacing w:after="0" w:line="297" w:lineRule="exact"/>
        <w:ind w:left="212"/>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«золотое</w:t>
      </w:r>
      <w:r w:rsidRPr="009641D0">
        <w:rPr>
          <w:rFonts w:ascii="Times New Roman" w:eastAsia="Times New Roman" w:hAnsi="Times New Roman" w:cs="Times New Roman"/>
          <w:spacing w:val="-5"/>
          <w:sz w:val="26"/>
          <w:szCs w:val="26"/>
        </w:rPr>
        <w:t xml:space="preserve"> </w:t>
      </w:r>
      <w:r w:rsidRPr="009641D0">
        <w:rPr>
          <w:rFonts w:ascii="Times New Roman" w:eastAsia="Times New Roman" w:hAnsi="Times New Roman" w:cs="Times New Roman"/>
          <w:sz w:val="26"/>
          <w:szCs w:val="26"/>
        </w:rPr>
        <w:t>правило</w:t>
      </w:r>
      <w:r w:rsidRPr="009641D0">
        <w:rPr>
          <w:rFonts w:ascii="Times New Roman" w:eastAsia="Times New Roman" w:hAnsi="Times New Roman" w:cs="Times New Roman"/>
          <w:spacing w:val="-5"/>
          <w:sz w:val="26"/>
          <w:szCs w:val="26"/>
        </w:rPr>
        <w:t xml:space="preserve"> </w:t>
      </w:r>
      <w:r w:rsidRPr="009641D0">
        <w:rPr>
          <w:rFonts w:ascii="Times New Roman" w:eastAsia="Times New Roman" w:hAnsi="Times New Roman" w:cs="Times New Roman"/>
          <w:sz w:val="26"/>
          <w:szCs w:val="26"/>
        </w:rPr>
        <w:t>нравственности»</w:t>
      </w:r>
      <w:r w:rsidRPr="009641D0">
        <w:rPr>
          <w:rFonts w:ascii="Times New Roman" w:eastAsia="Times New Roman" w:hAnsi="Times New Roman" w:cs="Times New Roman"/>
          <w:spacing w:val="-4"/>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5"/>
          <w:sz w:val="26"/>
          <w:szCs w:val="26"/>
        </w:rPr>
        <w:t xml:space="preserve"> </w:t>
      </w:r>
      <w:r w:rsidRPr="009641D0">
        <w:rPr>
          <w:rFonts w:ascii="Times New Roman" w:eastAsia="Times New Roman" w:hAnsi="Times New Roman" w:cs="Times New Roman"/>
          <w:sz w:val="26"/>
          <w:szCs w:val="26"/>
        </w:rPr>
        <w:t>православной</w:t>
      </w:r>
      <w:r w:rsidRPr="009641D0">
        <w:rPr>
          <w:rFonts w:ascii="Times New Roman" w:eastAsia="Times New Roman" w:hAnsi="Times New Roman" w:cs="Times New Roman"/>
          <w:spacing w:val="-5"/>
          <w:sz w:val="26"/>
          <w:szCs w:val="26"/>
        </w:rPr>
        <w:t xml:space="preserve"> </w:t>
      </w:r>
      <w:r w:rsidRPr="009641D0">
        <w:rPr>
          <w:rFonts w:ascii="Times New Roman" w:eastAsia="Times New Roman" w:hAnsi="Times New Roman" w:cs="Times New Roman"/>
          <w:sz w:val="26"/>
          <w:szCs w:val="26"/>
        </w:rPr>
        <w:t>христианской</w:t>
      </w:r>
      <w:r w:rsidRPr="009641D0">
        <w:rPr>
          <w:rFonts w:ascii="Times New Roman" w:eastAsia="Times New Roman" w:hAnsi="Times New Roman" w:cs="Times New Roman"/>
          <w:spacing w:val="-4"/>
          <w:sz w:val="26"/>
          <w:szCs w:val="26"/>
        </w:rPr>
        <w:t xml:space="preserve"> </w:t>
      </w:r>
      <w:r w:rsidRPr="009641D0">
        <w:rPr>
          <w:rFonts w:ascii="Times New Roman" w:eastAsia="Times New Roman" w:hAnsi="Times New Roman" w:cs="Times New Roman"/>
          <w:sz w:val="26"/>
          <w:szCs w:val="26"/>
        </w:rPr>
        <w:t>традиции;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8"/>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осмысления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позиций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православной этики;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первоначальные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(картине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вероучении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Боге-Троице,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Творении,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Богочеловеке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Иисусе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Христе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как Спасителе,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Церкви;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Священном Писании Церкви — Библии (Ветхий Завет, Новый Завет,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Евангелия и евангелисты), апостолах, святых и житиях святых, священнослужителях,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богослужениях, молитвах, Таинствах (общее число Таинств, смысл Таинств Крещения,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Причастия,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Венчания,</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Исповеди), монашестве</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монастырях</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православной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устройстве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(собственно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храм,</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притвор, алтарь, иконы, иконостас), нормах поведения в храме, общения с мирянами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священнослужителями;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праздниках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менее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трёх,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включая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Воскресение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Христово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Рождество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Христово),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православных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постах,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назначении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поста;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обязанностей и ответственности членов семьи, отношении детей к отцу, матери, братьям</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сёстрам,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старшим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возрасту,</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предкам; православных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семейных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ценностей;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распознавать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христианскую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символику,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смысл</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(православный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крест)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православной культуре;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9"/>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художественной культуре в православной традиции, об иконописи;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выделять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 особенности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икон</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сравнении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картинами;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излагать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возникновении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(Крещение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Руси),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становлении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государственности;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поисковой,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проектной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изучению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наследия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регионе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(храмы, монастыри, святыни, памятные и святые места), оформлению и представлению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результатов;</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приводить примеры нравственных поступков, совершаемых с опорой на этические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 религиозной культуры и внутреннюю установку личности, поступать согласно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вероисповедания;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понимание российского общества как многоэтничного и </w:t>
      </w:r>
      <w:proofErr w:type="spellStart"/>
      <w:r w:rsidRPr="009641D0">
        <w:rPr>
          <w:rFonts w:ascii="Times New Roman" w:eastAsia="Times New Roman" w:hAnsi="Times New Roman" w:cs="Times New Roman"/>
          <w:sz w:val="26"/>
        </w:rPr>
        <w:t>многорелигиозного</w:t>
      </w:r>
      <w:proofErr w:type="spellEnd"/>
      <w:r w:rsidRPr="009641D0">
        <w:rPr>
          <w:rFonts w:ascii="Times New Roman" w:eastAsia="Times New Roman" w:hAnsi="Times New Roman" w:cs="Times New Roman"/>
          <w:sz w:val="26"/>
        </w:rPr>
        <w:t xml:space="preserve"> (приводить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w:t>
      </w:r>
      <w:r w:rsidRPr="009641D0">
        <w:rPr>
          <w:rFonts w:ascii="Times New Roman" w:eastAsia="Times New Roman" w:hAnsi="Times New Roman" w:cs="Times New Roman"/>
          <w:spacing w:val="16"/>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российского</w:t>
      </w:r>
      <w:r w:rsidRPr="009641D0">
        <w:rPr>
          <w:rFonts w:ascii="Times New Roman" w:eastAsia="Times New Roman" w:hAnsi="Times New Roman" w:cs="Times New Roman"/>
          <w:spacing w:val="15"/>
          <w:sz w:val="26"/>
        </w:rPr>
        <w:t xml:space="preserve"> </w:t>
      </w:r>
      <w:r w:rsidRPr="009641D0">
        <w:rPr>
          <w:rFonts w:ascii="Times New Roman" w:eastAsia="Times New Roman" w:hAnsi="Times New Roman" w:cs="Times New Roman"/>
          <w:sz w:val="26"/>
        </w:rPr>
        <w:t>общенародного</w:t>
      </w:r>
      <w:r w:rsidRPr="009641D0">
        <w:rPr>
          <w:rFonts w:ascii="Times New Roman" w:eastAsia="Times New Roman" w:hAnsi="Times New Roman" w:cs="Times New Roman"/>
          <w:spacing w:val="17"/>
          <w:sz w:val="26"/>
        </w:rPr>
        <w:t xml:space="preserve"> </w:t>
      </w:r>
      <w:r w:rsidRPr="009641D0">
        <w:rPr>
          <w:rFonts w:ascii="Times New Roman" w:eastAsia="Times New Roman" w:hAnsi="Times New Roman" w:cs="Times New Roman"/>
          <w:sz w:val="26"/>
        </w:rPr>
        <w:t>(общенационального,</w:t>
      </w:r>
      <w:r w:rsidRPr="009641D0">
        <w:rPr>
          <w:rFonts w:ascii="Times New Roman" w:eastAsia="Times New Roman" w:hAnsi="Times New Roman" w:cs="Times New Roman"/>
          <w:spacing w:val="17"/>
          <w:sz w:val="26"/>
        </w:rPr>
        <w:t xml:space="preserve"> </w:t>
      </w:r>
      <w:r w:rsidRPr="009641D0">
        <w:rPr>
          <w:rFonts w:ascii="Times New Roman" w:eastAsia="Times New Roman" w:hAnsi="Times New Roman" w:cs="Times New Roman"/>
          <w:sz w:val="26"/>
        </w:rPr>
        <w:t>гражданского)</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89"/>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патриотизма, любви к Отечеству, нашей общей Родине — России; приводить примеры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сотрудничества</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последователей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традиционных</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называть традиционные религии в России (не менее трёх, кроме изучаемой), народы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 для которых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традиционными религиями исторически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являются 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православной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духовно-нравственной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исламской</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after="0" w:line="240" w:lineRule="auto"/>
        <w:ind w:left="212" w:right="299"/>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Предметные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освоения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исламской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культуры» должны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отражать</w:t>
      </w:r>
      <w:r w:rsidRPr="009641D0">
        <w:rPr>
          <w:rFonts w:ascii="Times New Roman" w:eastAsia="Times New Roman" w:hAnsi="Times New Roman" w:cs="Times New Roman"/>
          <w:spacing w:val="-2"/>
          <w:sz w:val="26"/>
          <w:szCs w:val="26"/>
        </w:rPr>
        <w:t xml:space="preserve"> </w:t>
      </w:r>
      <w:proofErr w:type="spellStart"/>
      <w:r w:rsidRPr="009641D0">
        <w:rPr>
          <w:rFonts w:ascii="Times New Roman" w:eastAsia="Times New Roman" w:hAnsi="Times New Roman" w:cs="Times New Roman"/>
          <w:sz w:val="26"/>
          <w:szCs w:val="26"/>
        </w:rPr>
        <w:t>сформированность</w:t>
      </w:r>
      <w:proofErr w:type="spellEnd"/>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умений: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7"/>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своими словами первоначальное понимание сущности духовного развития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как осознания и усвоения человеком значимых для жизни представлений о себе, людях,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действительности;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значимости</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этом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личных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усилий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87"/>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понимание и принятие значения российских традиционных духовных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 ценностей, духовно-нравственной культуры народов России, 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источника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развития,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нравственных заповедях, нормах исламской религиозной морали, 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выстраивании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между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людьми,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общении</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нравственных категорий в исламской 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 (вера, искренность, милосердие, ответственность, справедливость, честность,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великодушие,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скромность,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терпение,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выдержка,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достойное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стремление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 знаниям);</w:t>
      </w:r>
    </w:p>
    <w:p w:rsidR="009641D0" w:rsidRPr="009641D0" w:rsidRDefault="009641D0" w:rsidP="009641D0">
      <w:pPr>
        <w:widowControl w:val="0"/>
        <w:numPr>
          <w:ilvl w:val="0"/>
          <w:numId w:val="8"/>
        </w:numPr>
        <w:tabs>
          <w:tab w:val="left" w:pos="641"/>
        </w:tabs>
        <w:autoSpaceDE w:val="0"/>
        <w:autoSpaceDN w:val="0"/>
        <w:spacing w:after="0" w:line="240" w:lineRule="auto"/>
        <w:ind w:left="212" w:right="298"/>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осмысления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позиций исламской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этики;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первоначальные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(картине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единобожии,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вере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основах;</w:t>
      </w:r>
    </w:p>
    <w:p w:rsidR="009641D0" w:rsidRPr="009641D0" w:rsidRDefault="009641D0" w:rsidP="009641D0">
      <w:pPr>
        <w:widowControl w:val="0"/>
        <w:numPr>
          <w:ilvl w:val="0"/>
          <w:numId w:val="8"/>
        </w:numPr>
        <w:tabs>
          <w:tab w:val="left" w:pos="641"/>
        </w:tabs>
        <w:autoSpaceDE w:val="0"/>
        <w:autoSpaceDN w:val="0"/>
        <w:spacing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Священном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Коране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сунне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пророка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Мухаммада; о праведных предках, о ритуальной практике в исламе (намаз, хадж, пост,</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закят</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дуа</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зикр</w:t>
      </w:r>
      <w:proofErr w:type="spellEnd"/>
      <w:r w:rsidRPr="009641D0">
        <w:rPr>
          <w:rFonts w:ascii="Times New Roman" w:eastAsia="Times New Roman" w:hAnsi="Times New Roman" w:cs="Times New Roman"/>
          <w:sz w:val="26"/>
        </w:rPr>
        <w:t>);</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устройстве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мечети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минбар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михраб</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нормах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мечети,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общения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верующими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служителями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ислама;</w:t>
      </w:r>
    </w:p>
    <w:p w:rsidR="009641D0" w:rsidRPr="009641D0" w:rsidRDefault="009641D0" w:rsidP="009641D0">
      <w:pPr>
        <w:widowControl w:val="0"/>
        <w:numPr>
          <w:ilvl w:val="0"/>
          <w:numId w:val="8"/>
        </w:numPr>
        <w:tabs>
          <w:tab w:val="left" w:pos="641"/>
        </w:tabs>
        <w:autoSpaceDE w:val="0"/>
        <w:autoSpaceDN w:val="0"/>
        <w:spacing w:after="0" w:line="298" w:lineRule="exact"/>
        <w:ind w:left="640" w:hanging="429"/>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праздниках</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исламе</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(Ураза-байрам,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Курбан-байрам,</w:t>
      </w:r>
      <w:r w:rsidRPr="009641D0">
        <w:rPr>
          <w:rFonts w:ascii="Times New Roman" w:eastAsia="Times New Roman" w:hAnsi="Times New Roman" w:cs="Times New Roman"/>
          <w:spacing w:val="-3"/>
          <w:sz w:val="26"/>
        </w:rPr>
        <w:t xml:space="preserve"> </w:t>
      </w:r>
      <w:proofErr w:type="spellStart"/>
      <w:r w:rsidRPr="009641D0">
        <w:rPr>
          <w:rFonts w:ascii="Times New Roman" w:eastAsia="Times New Roman" w:hAnsi="Times New Roman" w:cs="Times New Roman"/>
          <w:sz w:val="26"/>
        </w:rPr>
        <w:t>Маулид</w:t>
      </w:r>
      <w:proofErr w:type="spellEnd"/>
      <w:r w:rsidRPr="009641D0">
        <w:rPr>
          <w:rFonts w:ascii="Times New Roman" w:eastAsia="Times New Roman" w:hAnsi="Times New Roman" w:cs="Times New Roman"/>
          <w:sz w:val="26"/>
        </w:rPr>
        <w:t>);</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норм отношений в исламской семье, обязанностей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ответственности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членов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детей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отцу,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матери,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братьям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сёстрам, старшим по возрасту, предкам; норм отношений с дальними родственниками,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соседями;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исламских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семейных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ценностей;</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распознавать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исламскую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символику,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смысл</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охарактеризовать</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назначение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орнамента;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художественной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напевах,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каллиграфии,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архитектуре,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книжной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миниатюре,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атрибутике,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одежде;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излагать основные исторические сведения о возникновении исламской религиозной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 в России, своими словами объяснять роль ислама в становлении культуры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культуры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государственности;</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numPr>
          <w:ilvl w:val="0"/>
          <w:numId w:val="8"/>
        </w:numPr>
        <w:tabs>
          <w:tab w:val="left" w:pos="641"/>
        </w:tabs>
        <w:autoSpaceDE w:val="0"/>
        <w:autoSpaceDN w:val="0"/>
        <w:spacing w:before="73"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lastRenderedPageBreak/>
        <w:t>первоначальный опыт поисковой, проектной деятельности по изучению исламского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исторического и культурного наследия в своей местности, регионе (мечети, медресе,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памятные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святые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оформлению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представлению</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результатов;</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t>приводить примеры нравственных поступков, совершаемых с опорой на этические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 религиозной культуры и внутреннюю установку личности поступать согласно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совести;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вероисповедания;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понимание российского общества как многоэтничного и </w:t>
      </w:r>
      <w:proofErr w:type="spellStart"/>
      <w:r w:rsidRPr="009641D0">
        <w:rPr>
          <w:rFonts w:ascii="Times New Roman" w:eastAsia="Times New Roman" w:hAnsi="Times New Roman" w:cs="Times New Roman"/>
          <w:sz w:val="26"/>
        </w:rPr>
        <w:t>многорелигиозного</w:t>
      </w:r>
      <w:proofErr w:type="spellEnd"/>
      <w:r w:rsidRPr="009641D0">
        <w:rPr>
          <w:rFonts w:ascii="Times New Roman" w:eastAsia="Times New Roman" w:hAnsi="Times New Roman" w:cs="Times New Roman"/>
          <w:sz w:val="26"/>
        </w:rPr>
        <w:t xml:space="preserve"> (приводить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 понимание российского общенародного (общенационального, гражданского)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патриотизма, любви к Отечеству, нашей общей Родине — России; приводить примеры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сотрудничества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последователей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t>называть традиционные религии в России (не менее трёх, кроме изучаемой), народы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 для которых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традиционными религиями исторически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являются 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исламской духовно-нравственной культуре,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autoSpaceDE w:val="0"/>
        <w:autoSpaceDN w:val="0"/>
        <w:spacing w:before="10" w:after="0" w:line="240" w:lineRule="auto"/>
        <w:rPr>
          <w:rFonts w:ascii="Times New Roman" w:eastAsia="Times New Roman" w:hAnsi="Times New Roman" w:cs="Times New Roman"/>
          <w:sz w:val="25"/>
          <w:szCs w:val="26"/>
        </w:rPr>
      </w:pPr>
    </w:p>
    <w:p w:rsidR="009641D0" w:rsidRPr="009641D0" w:rsidRDefault="009641D0" w:rsidP="009641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буддийской</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before="2"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6" w:firstLine="42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Предметные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освоения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буддийской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культуры»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должны отражать</w:t>
      </w:r>
      <w:r w:rsidRPr="009641D0">
        <w:rPr>
          <w:rFonts w:ascii="Times New Roman" w:eastAsia="Times New Roman" w:hAnsi="Times New Roman" w:cs="Times New Roman"/>
          <w:spacing w:val="-1"/>
          <w:sz w:val="26"/>
          <w:szCs w:val="26"/>
        </w:rPr>
        <w:t xml:space="preserve"> </w:t>
      </w:r>
      <w:proofErr w:type="spellStart"/>
      <w:r w:rsidRPr="009641D0">
        <w:rPr>
          <w:rFonts w:ascii="Times New Roman" w:eastAsia="Times New Roman" w:hAnsi="Times New Roman" w:cs="Times New Roman"/>
          <w:sz w:val="26"/>
          <w:szCs w:val="26"/>
        </w:rPr>
        <w:t>сформированность</w:t>
      </w:r>
      <w:proofErr w:type="spellEnd"/>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умений: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своими словами первоначальное понимание сущности духовного развития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как осознания и усвоения человеком значимых для жизни представлений о себе, людях,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действительности;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значимости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самосовершенствования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этом</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личных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усилий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человека, приводить</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понимание и принятие значения российских традиционных духовных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 ценностей, духовно-нравственной культуры народов России, 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источника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развития,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нравственных заповедях,</w:t>
      </w:r>
      <w:r w:rsidRPr="009641D0">
        <w:rPr>
          <w:rFonts w:ascii="Times New Roman" w:eastAsia="Times New Roman" w:hAnsi="Times New Roman" w:cs="Times New Roman"/>
          <w:spacing w:val="65"/>
          <w:sz w:val="26"/>
        </w:rPr>
        <w:t xml:space="preserve"> </w:t>
      </w:r>
      <w:r w:rsidRPr="009641D0">
        <w:rPr>
          <w:rFonts w:ascii="Times New Roman" w:eastAsia="Times New Roman" w:hAnsi="Times New Roman" w:cs="Times New Roman"/>
          <w:sz w:val="26"/>
        </w:rPr>
        <w:t>нормах буддийской религиозной морали,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выстраивании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между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людьми,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нравственных категорий в буддийской 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(сострадание,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милосердие,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любовь,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ответственность,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благие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65"/>
          <w:sz w:val="26"/>
        </w:rPr>
        <w:t xml:space="preserve"> </w:t>
      </w:r>
      <w:proofErr w:type="spellStart"/>
      <w:r w:rsidRPr="009641D0">
        <w:rPr>
          <w:rFonts w:ascii="Times New Roman" w:eastAsia="Times New Roman" w:hAnsi="Times New Roman" w:cs="Times New Roman"/>
          <w:sz w:val="26"/>
        </w:rPr>
        <w:t>неблагие</w:t>
      </w:r>
      <w:proofErr w:type="spellEnd"/>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деяния, освобождение, борьба с неведением, уверенность в себе, постоянство перемен,</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внимательность);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сущности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цикличности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сансары;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личности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совокупности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всех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поступков;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значение понятий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«правильное воззрение»</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«правильное</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действие»;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8"/>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осмысления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позиций буддийской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первоначальные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(картине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буддах</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бодхисаттвах</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Вселенной, человеке, обществе, </w:t>
      </w:r>
      <w:proofErr w:type="spellStart"/>
      <w:r w:rsidRPr="009641D0">
        <w:rPr>
          <w:rFonts w:ascii="Times New Roman" w:eastAsia="Times New Roman" w:hAnsi="Times New Roman" w:cs="Times New Roman"/>
          <w:sz w:val="26"/>
        </w:rPr>
        <w:t>сангхе</w:t>
      </w:r>
      <w:proofErr w:type="spellEnd"/>
      <w:r w:rsidRPr="009641D0">
        <w:rPr>
          <w:rFonts w:ascii="Times New Roman" w:eastAsia="Times New Roman" w:hAnsi="Times New Roman" w:cs="Times New Roman"/>
          <w:sz w:val="26"/>
        </w:rPr>
        <w:t>, сансаре и нирване; понимание ценности любой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формы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 связанной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ценностью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бытия;</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писаниях,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ламах,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службах;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смысле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принятия,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восьмеричном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пути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карме;</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numPr>
          <w:ilvl w:val="0"/>
          <w:numId w:val="8"/>
        </w:numPr>
        <w:tabs>
          <w:tab w:val="left" w:pos="641"/>
        </w:tabs>
        <w:autoSpaceDE w:val="0"/>
        <w:autoSpaceDN w:val="0"/>
        <w:spacing w:before="73"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lastRenderedPageBreak/>
        <w:t>рассказывать о назначении и устройстве буддийского храма, нормах поведения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храме,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общения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мирскими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последователями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 ламами;</w:t>
      </w:r>
    </w:p>
    <w:p w:rsidR="009641D0" w:rsidRPr="009641D0" w:rsidRDefault="009641D0" w:rsidP="009641D0">
      <w:pPr>
        <w:widowControl w:val="0"/>
        <w:numPr>
          <w:ilvl w:val="0"/>
          <w:numId w:val="8"/>
        </w:numPr>
        <w:tabs>
          <w:tab w:val="left" w:pos="641"/>
        </w:tabs>
        <w:autoSpaceDE w:val="0"/>
        <w:autoSpaceDN w:val="0"/>
        <w:spacing w:after="0" w:line="299" w:lineRule="exact"/>
        <w:ind w:left="640" w:hanging="429"/>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5"/>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праздниках</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буддизме,</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аскезе;</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буддийской</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обязанностей и ответственности членов семьи, отношении детей к отцу, матери, братьям</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сёстрам,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старшим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возрасту,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предкам; буддийских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семейных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ценностей;</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распознавать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символику,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смысл</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p>
    <w:p w:rsidR="009641D0" w:rsidRPr="009641D0" w:rsidRDefault="009641D0" w:rsidP="009641D0">
      <w:pPr>
        <w:widowControl w:val="0"/>
        <w:numPr>
          <w:ilvl w:val="0"/>
          <w:numId w:val="8"/>
        </w:numPr>
        <w:tabs>
          <w:tab w:val="left" w:pos="641"/>
        </w:tabs>
        <w:autoSpaceDE w:val="0"/>
        <w:autoSpaceDN w:val="0"/>
        <w:spacing w:after="0" w:line="298" w:lineRule="exact"/>
        <w:ind w:left="640" w:hanging="429"/>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художественной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в буддийской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излагать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возникновении</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буддийской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религиозной традиции в истории и в России, своими словами объяснять роль буддизма в</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становлении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 государственности;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поисковой,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проектной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изучению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буддийского исторического и культурного наследия в своей местности, регионе (храмы,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монастыри,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святыни,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памятные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святые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оформлению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результатов;</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приводить примеры нравственных поступков, совершаемых с опорой на этические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 религиозной культуры и внутреннюю установку личности, поступать согласно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совести;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вероисповедания;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понимание российского общества как многоэтничного и </w:t>
      </w:r>
      <w:proofErr w:type="spellStart"/>
      <w:r w:rsidRPr="009641D0">
        <w:rPr>
          <w:rFonts w:ascii="Times New Roman" w:eastAsia="Times New Roman" w:hAnsi="Times New Roman" w:cs="Times New Roman"/>
          <w:sz w:val="26"/>
        </w:rPr>
        <w:t>многорелигиозного</w:t>
      </w:r>
      <w:proofErr w:type="spellEnd"/>
      <w:r w:rsidRPr="009641D0">
        <w:rPr>
          <w:rFonts w:ascii="Times New Roman" w:eastAsia="Times New Roman" w:hAnsi="Times New Roman" w:cs="Times New Roman"/>
          <w:sz w:val="26"/>
        </w:rPr>
        <w:t xml:space="preserve"> (приводить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 понимание российского общенародного (общенационального, гражданского)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патриотизма, любви к Отечеству, нашей общей Родине — России; приводить примеры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сотрудничества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последователей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называть традиционные религии в России (не менее трёх, кроме изучаемой), народы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 для которых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традиционными религиями исторически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являются 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буддийской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духовно-нравственной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иудейской</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культуры»</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6"/>
          <w:szCs w:val="26"/>
        </w:rPr>
      </w:pPr>
    </w:p>
    <w:p w:rsidR="009641D0" w:rsidRPr="009641D0" w:rsidRDefault="009641D0" w:rsidP="009641D0">
      <w:pPr>
        <w:widowControl w:val="0"/>
        <w:autoSpaceDE w:val="0"/>
        <w:autoSpaceDN w:val="0"/>
        <w:spacing w:after="0" w:line="240" w:lineRule="auto"/>
        <w:ind w:left="212" w:right="296" w:firstLine="42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Предметные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освоения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иудейской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культуры» должны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отражать</w:t>
      </w:r>
      <w:r w:rsidRPr="009641D0">
        <w:rPr>
          <w:rFonts w:ascii="Times New Roman" w:eastAsia="Times New Roman" w:hAnsi="Times New Roman" w:cs="Times New Roman"/>
          <w:spacing w:val="-2"/>
          <w:sz w:val="26"/>
          <w:szCs w:val="26"/>
        </w:rPr>
        <w:t xml:space="preserve"> </w:t>
      </w:r>
      <w:proofErr w:type="spellStart"/>
      <w:r w:rsidRPr="009641D0">
        <w:rPr>
          <w:rFonts w:ascii="Times New Roman" w:eastAsia="Times New Roman" w:hAnsi="Times New Roman" w:cs="Times New Roman"/>
          <w:sz w:val="26"/>
          <w:szCs w:val="26"/>
        </w:rPr>
        <w:t>сформированность</w:t>
      </w:r>
      <w:proofErr w:type="spellEnd"/>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умений: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своими словами первоначальное понимание сущности духовного развития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как осознания и усвоения человеком значимых для жизни представлений о себе, людях,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действительности;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значимости</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этом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личных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усилий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понимание и принятие значения российских традиционных духовных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 ценностей, духовно-нравственной культуры народов России, 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источника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развития,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нравственных заповедях, нормах иудейской морали, их значении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выстраивании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между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людьми,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общении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деятельности;</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нравственных категорий в иудейской 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(любовь,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милосердие,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прощение,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покаяние,</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сострадание,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ответственность,</w:t>
      </w:r>
      <w:r w:rsidRPr="009641D0">
        <w:rPr>
          <w:rFonts w:ascii="Times New Roman" w:eastAsia="Times New Roman" w:hAnsi="Times New Roman" w:cs="Times New Roman"/>
          <w:spacing w:val="17"/>
          <w:sz w:val="26"/>
        </w:rPr>
        <w:t xml:space="preserve"> </w:t>
      </w:r>
      <w:r w:rsidRPr="009641D0">
        <w:rPr>
          <w:rFonts w:ascii="Times New Roman" w:eastAsia="Times New Roman" w:hAnsi="Times New Roman" w:cs="Times New Roman"/>
          <w:sz w:val="26"/>
        </w:rPr>
        <w:t>послушание,</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исполнение</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заповедей,</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борьба</w:t>
      </w:r>
      <w:r w:rsidRPr="009641D0">
        <w:rPr>
          <w:rFonts w:ascii="Times New Roman" w:eastAsia="Times New Roman" w:hAnsi="Times New Roman" w:cs="Times New Roman"/>
          <w:spacing w:val="19"/>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грехом</w:t>
      </w:r>
      <w:r w:rsidRPr="009641D0">
        <w:rPr>
          <w:rFonts w:ascii="Times New Roman" w:eastAsia="Times New Roman" w:hAnsi="Times New Roman" w:cs="Times New Roman"/>
          <w:spacing w:val="16"/>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8"/>
          <w:sz w:val="26"/>
        </w:rPr>
        <w:t xml:space="preserve"> </w:t>
      </w:r>
      <w:r w:rsidRPr="009641D0">
        <w:rPr>
          <w:rFonts w:ascii="Times New Roman" w:eastAsia="Times New Roman" w:hAnsi="Times New Roman" w:cs="Times New Roman"/>
          <w:sz w:val="26"/>
        </w:rPr>
        <w:t>спасение),</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autoSpaceDE w:val="0"/>
        <w:autoSpaceDN w:val="0"/>
        <w:spacing w:before="73" w:after="0" w:line="240" w:lineRule="auto"/>
        <w:ind w:left="212" w:right="298"/>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lastRenderedPageBreak/>
        <w:t>основное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содержание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место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заповедей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(прежде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всего,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Десяти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заповедей)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жизни</w:t>
      </w:r>
      <w:r w:rsidRPr="009641D0">
        <w:rPr>
          <w:rFonts w:ascii="Times New Roman" w:eastAsia="Times New Roman" w:hAnsi="Times New Roman" w:cs="Times New Roman"/>
          <w:spacing w:val="-62"/>
          <w:sz w:val="26"/>
          <w:szCs w:val="26"/>
        </w:rPr>
        <w:t xml:space="preserve"> </w:t>
      </w:r>
      <w:r w:rsidRPr="009641D0">
        <w:rPr>
          <w:rFonts w:ascii="Times New Roman" w:eastAsia="Times New Roman" w:hAnsi="Times New Roman" w:cs="Times New Roman"/>
          <w:sz w:val="26"/>
          <w:szCs w:val="26"/>
        </w:rPr>
        <w:t>человека;</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объяснять</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«золотое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правило</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нравственности»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в</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иудейской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традиции;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8"/>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осмысления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позиций иудейской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этики;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первоначальные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(картине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мира) 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иудаизме,</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учение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единобожии,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основных принципах</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иудаизма;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священных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текстах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Торе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Танахе</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Талмуде,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произведениях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выдающихся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деятелей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иудаизма,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богослужениях,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молитвах;</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назначении и устройстве синагоги, о раввинах, нормах поведения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синагоге,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мирянами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раввинами;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 xml:space="preserve">рассказывать об иудейских праздниках (не менее четырёх, включая </w:t>
      </w:r>
      <w:proofErr w:type="spellStart"/>
      <w:r w:rsidRPr="009641D0">
        <w:rPr>
          <w:rFonts w:ascii="Times New Roman" w:eastAsia="Times New Roman" w:hAnsi="Times New Roman" w:cs="Times New Roman"/>
          <w:sz w:val="26"/>
        </w:rPr>
        <w:t>Рош</w:t>
      </w:r>
      <w:proofErr w:type="spellEnd"/>
      <w:r w:rsidRPr="009641D0">
        <w:rPr>
          <w:rFonts w:ascii="Times New Roman" w:eastAsia="Times New Roman" w:hAnsi="Times New Roman" w:cs="Times New Roman"/>
          <w:sz w:val="26"/>
        </w:rPr>
        <w:t>-а-</w:t>
      </w:r>
      <w:proofErr w:type="spellStart"/>
      <w:r w:rsidRPr="009641D0">
        <w:rPr>
          <w:rFonts w:ascii="Times New Roman" w:eastAsia="Times New Roman" w:hAnsi="Times New Roman" w:cs="Times New Roman"/>
          <w:sz w:val="26"/>
        </w:rPr>
        <w:t>Шана</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Йом-Киппур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proofErr w:type="spellStart"/>
      <w:r w:rsidRPr="009641D0">
        <w:rPr>
          <w:rFonts w:ascii="Times New Roman" w:eastAsia="Times New Roman" w:hAnsi="Times New Roman" w:cs="Times New Roman"/>
          <w:sz w:val="26"/>
        </w:rPr>
        <w:t>Суккот</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Песах</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постах,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поста;</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норм отношений в еврейской семье, обязанностей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 ответственности членов семьи, отношений детей к отцу, матери, братьям и сёстрам,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старшим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возрасту, предкам;</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иудейских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семейных</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ценностей;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распознавать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иудейскую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символику,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смысл</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магендовид</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 значение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еврейской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художественной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иудейской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каллиграфии,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напевах,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архитектуре,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книжной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миниатюре,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атрибутике,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одежде;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излагать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появлении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территории</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становлении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культуры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государственности;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 опыт поисковой, проектной деятельности по изучению иудейского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исторического и культурного наследия в своей местности, регионе (синагоги, кладбища,</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памятные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святые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оформлению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представлению</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результатов;</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приводить примеры нравственных поступков, совершаемых с опорой на этические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 религиозной культуры и внутреннюю установку личности, поступать согласно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вероисповедания;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понимание российского общества как многоэтничного и </w:t>
      </w:r>
      <w:proofErr w:type="spellStart"/>
      <w:r w:rsidRPr="009641D0">
        <w:rPr>
          <w:rFonts w:ascii="Times New Roman" w:eastAsia="Times New Roman" w:hAnsi="Times New Roman" w:cs="Times New Roman"/>
          <w:sz w:val="26"/>
        </w:rPr>
        <w:t>многорелигиозного</w:t>
      </w:r>
      <w:proofErr w:type="spellEnd"/>
      <w:r w:rsidRPr="009641D0">
        <w:rPr>
          <w:rFonts w:ascii="Times New Roman" w:eastAsia="Times New Roman" w:hAnsi="Times New Roman" w:cs="Times New Roman"/>
          <w:sz w:val="26"/>
        </w:rPr>
        <w:t xml:space="preserve"> (приводить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 понимание российского общенародного (общенационального, гражданского)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патриотизма, любви к Отечеству, нашей общей Родине — России; приводить примеры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сотрудничества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последователей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называть традиционные религии в России (не менее трёх, кроме изучаемой), народы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 для которых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традиционными религиями исторически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являются 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иудейской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духовно-нравственной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культуре,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6"/>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религиозных</w:t>
      </w:r>
      <w:r w:rsidRPr="009641D0">
        <w:rPr>
          <w:rFonts w:ascii="Times New Roman" w:eastAsia="Times New Roman" w:hAnsi="Times New Roman" w:cs="Times New Roman"/>
          <w:b/>
          <w:bCs/>
          <w:spacing w:val="-6"/>
          <w:sz w:val="26"/>
          <w:szCs w:val="26"/>
        </w:rPr>
        <w:t xml:space="preserve"> </w:t>
      </w:r>
      <w:r w:rsidRPr="009641D0">
        <w:rPr>
          <w:rFonts w:ascii="Times New Roman" w:eastAsia="Times New Roman" w:hAnsi="Times New Roman" w:cs="Times New Roman"/>
          <w:b/>
          <w:bCs/>
          <w:sz w:val="26"/>
          <w:szCs w:val="26"/>
        </w:rPr>
        <w:t>культур</w:t>
      </w:r>
      <w:r w:rsidRPr="009641D0">
        <w:rPr>
          <w:rFonts w:ascii="Times New Roman" w:eastAsia="Times New Roman" w:hAnsi="Times New Roman" w:cs="Times New Roman"/>
          <w:b/>
          <w:bCs/>
          <w:spacing w:val="-3"/>
          <w:sz w:val="26"/>
          <w:szCs w:val="26"/>
        </w:rPr>
        <w:t xml:space="preserve"> </w:t>
      </w:r>
      <w:r w:rsidRPr="009641D0">
        <w:rPr>
          <w:rFonts w:ascii="Times New Roman" w:eastAsia="Times New Roman" w:hAnsi="Times New Roman" w:cs="Times New Roman"/>
          <w:b/>
          <w:bCs/>
          <w:sz w:val="26"/>
          <w:szCs w:val="26"/>
        </w:rPr>
        <w:t>народов</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России»</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b/>
          <w:sz w:val="25"/>
          <w:szCs w:val="26"/>
        </w:rPr>
      </w:pPr>
    </w:p>
    <w:p w:rsidR="009641D0" w:rsidRPr="009641D0" w:rsidRDefault="009641D0" w:rsidP="009641D0">
      <w:pPr>
        <w:widowControl w:val="0"/>
        <w:autoSpaceDE w:val="0"/>
        <w:autoSpaceDN w:val="0"/>
        <w:spacing w:after="0" w:line="240" w:lineRule="auto"/>
        <w:ind w:left="212" w:right="296" w:firstLine="42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Предметные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освоения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религиозных</w:t>
      </w:r>
      <w:r w:rsidRPr="009641D0">
        <w:rPr>
          <w:rFonts w:ascii="Times New Roman" w:eastAsia="Times New Roman" w:hAnsi="Times New Roman" w:cs="Times New Roman"/>
          <w:spacing w:val="-4"/>
          <w:sz w:val="26"/>
          <w:szCs w:val="26"/>
        </w:rPr>
        <w:t xml:space="preserve"> </w:t>
      </w:r>
      <w:r w:rsidRPr="009641D0">
        <w:rPr>
          <w:rFonts w:ascii="Times New Roman" w:eastAsia="Times New Roman" w:hAnsi="Times New Roman" w:cs="Times New Roman"/>
          <w:sz w:val="26"/>
          <w:szCs w:val="26"/>
        </w:rPr>
        <w:t>культур</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народов</w:t>
      </w:r>
      <w:r w:rsidRPr="009641D0">
        <w:rPr>
          <w:rFonts w:ascii="Times New Roman" w:eastAsia="Times New Roman" w:hAnsi="Times New Roman" w:cs="Times New Roman"/>
          <w:spacing w:val="-4"/>
          <w:sz w:val="26"/>
          <w:szCs w:val="26"/>
        </w:rPr>
        <w:t xml:space="preserve"> </w:t>
      </w:r>
      <w:r w:rsidRPr="009641D0">
        <w:rPr>
          <w:rFonts w:ascii="Times New Roman" w:eastAsia="Times New Roman" w:hAnsi="Times New Roman" w:cs="Times New Roman"/>
          <w:sz w:val="26"/>
          <w:szCs w:val="26"/>
        </w:rPr>
        <w:t>России»</w:t>
      </w:r>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должны</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отражать</w:t>
      </w:r>
      <w:r w:rsidRPr="009641D0">
        <w:rPr>
          <w:rFonts w:ascii="Times New Roman" w:eastAsia="Times New Roman" w:hAnsi="Times New Roman" w:cs="Times New Roman"/>
          <w:spacing w:val="-4"/>
          <w:sz w:val="26"/>
          <w:szCs w:val="26"/>
        </w:rPr>
        <w:t xml:space="preserve"> </w:t>
      </w:r>
      <w:proofErr w:type="spellStart"/>
      <w:r w:rsidRPr="009641D0">
        <w:rPr>
          <w:rFonts w:ascii="Times New Roman" w:eastAsia="Times New Roman" w:hAnsi="Times New Roman" w:cs="Times New Roman"/>
          <w:sz w:val="26"/>
          <w:szCs w:val="26"/>
        </w:rPr>
        <w:t>сформированность</w:t>
      </w:r>
      <w:proofErr w:type="spellEnd"/>
      <w:r w:rsidRPr="009641D0">
        <w:rPr>
          <w:rFonts w:ascii="Times New Roman" w:eastAsia="Times New Roman" w:hAnsi="Times New Roman" w:cs="Times New Roman"/>
          <w:spacing w:val="-3"/>
          <w:sz w:val="26"/>
          <w:szCs w:val="26"/>
        </w:rPr>
        <w:t xml:space="preserve"> </w:t>
      </w:r>
      <w:r w:rsidRPr="009641D0">
        <w:rPr>
          <w:rFonts w:ascii="Times New Roman" w:eastAsia="Times New Roman" w:hAnsi="Times New Roman" w:cs="Times New Roman"/>
          <w:sz w:val="26"/>
          <w:szCs w:val="26"/>
        </w:rPr>
        <w:t>умений:</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7"/>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своими словами первоначальное понимание сущности духовного развития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как осознания и усвоения человеком значимых для жизни представлений о себе, людях,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действительности;</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numPr>
          <w:ilvl w:val="0"/>
          <w:numId w:val="8"/>
        </w:numPr>
        <w:tabs>
          <w:tab w:val="left" w:pos="641"/>
        </w:tabs>
        <w:autoSpaceDE w:val="0"/>
        <w:autoSpaceDN w:val="0"/>
        <w:spacing w:before="73"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lastRenderedPageBreak/>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значимости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самосовершенствования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этом</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личных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усилий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человека, приводить</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понимание и принятие значения российских традиционных духовных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 ценностей, духовно-нравственной культуры народов России, 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источника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развития,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нравственных заповедях, нормах морали в традиционных религиях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выстраивании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между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людьми;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категорий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(долг,</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ответственность, милосердие, забота о слабых, взаимопомощь) в религиозной культуре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 России (православии, исламе, буддизме, иудаизме); объяснять «золотое правило</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нравственности»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традициях;</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соотносить нравственные формы</w:t>
      </w:r>
      <w:r w:rsidRPr="009641D0">
        <w:rPr>
          <w:rFonts w:ascii="Times New Roman" w:eastAsia="Times New Roman" w:hAnsi="Times New Roman" w:cs="Times New Roman"/>
          <w:spacing w:val="65"/>
          <w:sz w:val="26"/>
        </w:rPr>
        <w:t xml:space="preserve"> </w:t>
      </w:r>
      <w:r w:rsidRPr="009641D0">
        <w:rPr>
          <w:rFonts w:ascii="Times New Roman" w:eastAsia="Times New Roman" w:hAnsi="Times New Roman" w:cs="Times New Roman"/>
          <w:sz w:val="26"/>
        </w:rPr>
        <w:t>поведения с нравственными нормами, заповедями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России;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первоначальные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(картине мира) в вероучении православия, ислама, буддизма, иудаизма; об основателях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священных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писаниях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(Библия,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Коран,</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Трипитака</w:t>
      </w:r>
      <w:proofErr w:type="spellEnd"/>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w:t>
      </w:r>
      <w:proofErr w:type="spellStart"/>
      <w:r w:rsidRPr="009641D0">
        <w:rPr>
          <w:rFonts w:ascii="Times New Roman" w:eastAsia="Times New Roman" w:hAnsi="Times New Roman" w:cs="Times New Roman"/>
          <w:sz w:val="26"/>
        </w:rPr>
        <w:t>Ганджур</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Танах),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хранителях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служителях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(священники,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муллы,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ламы,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раввины),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обрядах,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ритуалах,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обычаях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(1—2</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назначении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устройстве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священных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сооружений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(храмов)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 религий народов России, основных нормах поведения в храмах, общения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верующими;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календарях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праздниках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менее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одного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религиозного праздника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каждой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(православие, ислам, буддизм, иудаизм), общее представление о семейных ценностях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труду,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учению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религиях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7"/>
        <w:jc w:val="both"/>
        <w:rPr>
          <w:rFonts w:ascii="Wingdings" w:eastAsia="Times New Roman" w:hAnsi="Wingdings" w:cs="Times New Roman"/>
          <w:sz w:val="26"/>
        </w:rPr>
      </w:pPr>
      <w:r w:rsidRPr="009641D0">
        <w:rPr>
          <w:rFonts w:ascii="Times New Roman" w:eastAsia="Times New Roman" w:hAnsi="Times New Roman" w:cs="Times New Roman"/>
          <w:sz w:val="26"/>
        </w:rPr>
        <w:t>распознавать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религиозную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символику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(православия, ислама, буддизма, иудаизма минимально по одному символу), 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культуре;</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художественной культуре традиционных религий народов 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иконы,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исламская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каллиграфия,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буддийская</w:t>
      </w:r>
      <w:r w:rsidRPr="009641D0">
        <w:rPr>
          <w:rFonts w:ascii="Times New Roman" w:eastAsia="Times New Roman" w:hAnsi="Times New Roman" w:cs="Times New Roman"/>
          <w:spacing w:val="1"/>
          <w:sz w:val="26"/>
        </w:rPr>
        <w:t xml:space="preserve"> </w:t>
      </w:r>
      <w:proofErr w:type="spellStart"/>
      <w:r w:rsidRPr="009641D0">
        <w:rPr>
          <w:rFonts w:ascii="Times New Roman" w:eastAsia="Times New Roman" w:hAnsi="Times New Roman" w:cs="Times New Roman"/>
          <w:sz w:val="26"/>
        </w:rPr>
        <w:t>танкопись</w:t>
      </w:r>
      <w:proofErr w:type="spellEnd"/>
      <w:r w:rsidRPr="009641D0">
        <w:rPr>
          <w:rFonts w:ascii="Times New Roman" w:eastAsia="Times New Roman" w:hAnsi="Times New Roman" w:cs="Times New Roman"/>
          <w:sz w:val="26"/>
        </w:rPr>
        <w:t>);</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главных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особенностях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религиозного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искусства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(архитектура, изобразительное искусство, язык и поэтика религиозных текстов, музыки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или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звуковой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среды);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излагать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сведения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становлении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государственности;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поисковой,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проектной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изучению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исторического и культурного наследия традиционных религий народов России в 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регионе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(храмы,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монастыри,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святыни,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памятные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святые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оформлению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представлению её</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результатов;</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numPr>
          <w:ilvl w:val="0"/>
          <w:numId w:val="8"/>
        </w:numPr>
        <w:tabs>
          <w:tab w:val="left" w:pos="641"/>
        </w:tabs>
        <w:autoSpaceDE w:val="0"/>
        <w:autoSpaceDN w:val="0"/>
        <w:spacing w:before="73"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lastRenderedPageBreak/>
        <w:t>приводить примеры нравственных поступков, совершаемых с опорой на этические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 религиозной культуры и внутреннюю установку личности поступать согласно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совести;</w:t>
      </w:r>
    </w:p>
    <w:p w:rsidR="009641D0" w:rsidRPr="009641D0" w:rsidRDefault="009641D0" w:rsidP="009641D0">
      <w:pPr>
        <w:widowControl w:val="0"/>
        <w:numPr>
          <w:ilvl w:val="0"/>
          <w:numId w:val="8"/>
        </w:numPr>
        <w:tabs>
          <w:tab w:val="left" w:pos="641"/>
        </w:tabs>
        <w:autoSpaceDE w:val="0"/>
        <w:autoSpaceDN w:val="0"/>
        <w:spacing w:before="1"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вероисповедания;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понимание российского общества как многоэтничного и </w:t>
      </w:r>
      <w:proofErr w:type="spellStart"/>
      <w:r w:rsidRPr="009641D0">
        <w:rPr>
          <w:rFonts w:ascii="Times New Roman" w:eastAsia="Times New Roman" w:hAnsi="Times New Roman" w:cs="Times New Roman"/>
          <w:sz w:val="26"/>
        </w:rPr>
        <w:t>многорелигиозного</w:t>
      </w:r>
      <w:proofErr w:type="spellEnd"/>
      <w:r w:rsidRPr="009641D0">
        <w:rPr>
          <w:rFonts w:ascii="Times New Roman" w:eastAsia="Times New Roman" w:hAnsi="Times New Roman" w:cs="Times New Roman"/>
          <w:sz w:val="26"/>
        </w:rPr>
        <w:t xml:space="preserve"> (приводить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 понимание российского общенародного (общенационального, гражданского)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патриотизма, любви к Отечеству, нашей общей Родине — России; приводить примеры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сотрудничества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последователей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называть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которых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являются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жизни 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религиях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p>
    <w:p w:rsidR="009641D0" w:rsidRPr="009641D0" w:rsidRDefault="009641D0" w:rsidP="009641D0">
      <w:pPr>
        <w:widowControl w:val="0"/>
        <w:autoSpaceDE w:val="0"/>
        <w:autoSpaceDN w:val="0"/>
        <w:spacing w:before="1" w:after="0" w:line="240" w:lineRule="auto"/>
        <w:rPr>
          <w:rFonts w:ascii="Times New Roman" w:eastAsia="Times New Roman" w:hAnsi="Times New Roman" w:cs="Times New Roman"/>
          <w:sz w:val="26"/>
          <w:szCs w:val="26"/>
        </w:rPr>
      </w:pPr>
    </w:p>
    <w:p w:rsidR="009641D0" w:rsidRPr="009641D0" w:rsidRDefault="009641D0" w:rsidP="009641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9641D0">
        <w:rPr>
          <w:rFonts w:ascii="Times New Roman" w:eastAsia="Times New Roman" w:hAnsi="Times New Roman" w:cs="Times New Roman"/>
          <w:b/>
          <w:bCs/>
          <w:sz w:val="26"/>
          <w:szCs w:val="26"/>
        </w:rPr>
        <w:t>Модуль</w:t>
      </w:r>
      <w:r w:rsidRPr="009641D0">
        <w:rPr>
          <w:rFonts w:ascii="Times New Roman" w:eastAsia="Times New Roman" w:hAnsi="Times New Roman" w:cs="Times New Roman"/>
          <w:b/>
          <w:bCs/>
          <w:spacing w:val="-5"/>
          <w:sz w:val="26"/>
          <w:szCs w:val="26"/>
        </w:rPr>
        <w:t xml:space="preserve"> </w:t>
      </w:r>
      <w:r w:rsidRPr="009641D0">
        <w:rPr>
          <w:rFonts w:ascii="Times New Roman" w:eastAsia="Times New Roman" w:hAnsi="Times New Roman" w:cs="Times New Roman"/>
          <w:b/>
          <w:bCs/>
          <w:sz w:val="26"/>
          <w:szCs w:val="26"/>
        </w:rPr>
        <w:t>«Основы</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светской</w:t>
      </w:r>
      <w:r w:rsidRPr="009641D0">
        <w:rPr>
          <w:rFonts w:ascii="Times New Roman" w:eastAsia="Times New Roman" w:hAnsi="Times New Roman" w:cs="Times New Roman"/>
          <w:b/>
          <w:bCs/>
          <w:spacing w:val="-4"/>
          <w:sz w:val="26"/>
          <w:szCs w:val="26"/>
        </w:rPr>
        <w:t xml:space="preserve"> </w:t>
      </w:r>
      <w:r w:rsidRPr="009641D0">
        <w:rPr>
          <w:rFonts w:ascii="Times New Roman" w:eastAsia="Times New Roman" w:hAnsi="Times New Roman" w:cs="Times New Roman"/>
          <w:b/>
          <w:bCs/>
          <w:sz w:val="26"/>
          <w:szCs w:val="26"/>
        </w:rPr>
        <w:t>этики»</w:t>
      </w:r>
    </w:p>
    <w:p w:rsidR="009641D0" w:rsidRPr="009641D0" w:rsidRDefault="009641D0" w:rsidP="009641D0">
      <w:pPr>
        <w:widowControl w:val="0"/>
        <w:autoSpaceDE w:val="0"/>
        <w:autoSpaceDN w:val="0"/>
        <w:spacing w:before="11" w:after="0" w:line="240" w:lineRule="auto"/>
        <w:rPr>
          <w:rFonts w:ascii="Times New Roman" w:eastAsia="Times New Roman" w:hAnsi="Times New Roman" w:cs="Times New Roman"/>
          <w:b/>
          <w:sz w:val="25"/>
          <w:szCs w:val="26"/>
        </w:rPr>
      </w:pPr>
    </w:p>
    <w:p w:rsidR="009641D0" w:rsidRPr="009641D0" w:rsidRDefault="009641D0" w:rsidP="009641D0">
      <w:pPr>
        <w:widowControl w:val="0"/>
        <w:autoSpaceDE w:val="0"/>
        <w:autoSpaceDN w:val="0"/>
        <w:spacing w:after="0" w:line="240" w:lineRule="auto"/>
        <w:ind w:left="212" w:right="296" w:firstLine="427"/>
        <w:jc w:val="both"/>
        <w:rPr>
          <w:rFonts w:ascii="Times New Roman" w:eastAsia="Times New Roman" w:hAnsi="Times New Roman" w:cs="Times New Roman"/>
          <w:sz w:val="26"/>
          <w:szCs w:val="26"/>
        </w:rPr>
      </w:pPr>
      <w:r w:rsidRPr="009641D0">
        <w:rPr>
          <w:rFonts w:ascii="Times New Roman" w:eastAsia="Times New Roman" w:hAnsi="Times New Roman" w:cs="Times New Roman"/>
          <w:sz w:val="26"/>
          <w:szCs w:val="26"/>
        </w:rPr>
        <w:t>Предметные</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результаты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освоения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образовательной</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программы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модуля</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«Основы</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светской</w:t>
      </w:r>
      <w:r w:rsidRPr="009641D0">
        <w:rPr>
          <w:rFonts w:ascii="Times New Roman" w:eastAsia="Times New Roman" w:hAnsi="Times New Roman" w:cs="Times New Roman"/>
          <w:spacing w:val="-2"/>
          <w:sz w:val="26"/>
          <w:szCs w:val="26"/>
        </w:rPr>
        <w:t xml:space="preserve"> </w:t>
      </w:r>
      <w:r w:rsidRPr="009641D0">
        <w:rPr>
          <w:rFonts w:ascii="Times New Roman" w:eastAsia="Times New Roman" w:hAnsi="Times New Roman" w:cs="Times New Roman"/>
          <w:sz w:val="26"/>
          <w:szCs w:val="26"/>
        </w:rPr>
        <w:t>этики»</w:t>
      </w:r>
      <w:r w:rsidRPr="009641D0">
        <w:rPr>
          <w:rFonts w:ascii="Times New Roman" w:eastAsia="Times New Roman" w:hAnsi="Times New Roman" w:cs="Times New Roman"/>
          <w:spacing w:val="-1"/>
          <w:sz w:val="26"/>
          <w:szCs w:val="26"/>
        </w:rPr>
        <w:t xml:space="preserve"> </w:t>
      </w:r>
      <w:r w:rsidRPr="009641D0">
        <w:rPr>
          <w:rFonts w:ascii="Times New Roman" w:eastAsia="Times New Roman" w:hAnsi="Times New Roman" w:cs="Times New Roman"/>
          <w:sz w:val="26"/>
          <w:szCs w:val="26"/>
        </w:rPr>
        <w:t xml:space="preserve">должны отражать </w:t>
      </w:r>
      <w:proofErr w:type="spellStart"/>
      <w:r w:rsidRPr="009641D0">
        <w:rPr>
          <w:rFonts w:ascii="Times New Roman" w:eastAsia="Times New Roman" w:hAnsi="Times New Roman" w:cs="Times New Roman"/>
          <w:sz w:val="26"/>
          <w:szCs w:val="26"/>
        </w:rPr>
        <w:t>сформированность</w:t>
      </w:r>
      <w:proofErr w:type="spellEnd"/>
      <w:r w:rsidRPr="009641D0">
        <w:rPr>
          <w:rFonts w:ascii="Times New Roman" w:eastAsia="Times New Roman" w:hAnsi="Times New Roman" w:cs="Times New Roman"/>
          <w:sz w:val="26"/>
          <w:szCs w:val="26"/>
        </w:rPr>
        <w:t xml:space="preserve"> умений: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7"/>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своими словами первоначальное понимание сущности духовного развития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как осознания и усвоения человеком значимых для жизни представлений о себе, людях,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действительности;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значимости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самосовершенствования</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роли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этом</w:t>
      </w:r>
      <w:r w:rsidRPr="009641D0">
        <w:rPr>
          <w:rFonts w:ascii="Times New Roman" w:eastAsia="Times New Roman" w:hAnsi="Times New Roman" w:cs="Times New Roman"/>
          <w:spacing w:val="-4"/>
          <w:sz w:val="26"/>
        </w:rPr>
        <w:t xml:space="preserve"> </w:t>
      </w:r>
      <w:r w:rsidRPr="009641D0">
        <w:rPr>
          <w:rFonts w:ascii="Times New Roman" w:eastAsia="Times New Roman" w:hAnsi="Times New Roman" w:cs="Times New Roman"/>
          <w:sz w:val="26"/>
        </w:rPr>
        <w:t>личных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усилий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приводить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88"/>
        <w:jc w:val="both"/>
        <w:rPr>
          <w:rFonts w:ascii="Wingdings" w:eastAsia="Times New Roman" w:hAnsi="Wingdings" w:cs="Times New Roman"/>
          <w:sz w:val="26"/>
        </w:rPr>
      </w:pPr>
      <w:r w:rsidRPr="009641D0">
        <w:rPr>
          <w:rFonts w:ascii="Times New Roman" w:eastAsia="Times New Roman" w:hAnsi="Times New Roman" w:cs="Times New Roman"/>
          <w:sz w:val="26"/>
        </w:rPr>
        <w:t>выражать понимание и принятие значения российских традиционных духовных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 ценностей, духовно-нравственной культуры народов России, российского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источника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духовного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развития,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совершенствования;</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общепринятых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российском обществе нормах морали, отношений и поведения людей, основанных 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российских традиционных духовных ценностях, конституционных правах, свободах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обязанностях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гражданина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категорий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 (справедливость, совесть, ответственность, сострадание, ценность и достоинство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взаимоуважение,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вера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добро,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человеколюбие,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милосердие,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добродетели, патриотизм, труд) в отношениях между людьми в российском 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«золотое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правило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высказывать суждения оценочного характера о значении нравственности в 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государства;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умение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различать</w:t>
      </w:r>
      <w:r w:rsidRPr="009641D0">
        <w:rPr>
          <w:rFonts w:ascii="Times New Roman" w:eastAsia="Times New Roman" w:hAnsi="Times New Roman" w:cs="Times New Roman"/>
          <w:spacing w:val="65"/>
          <w:sz w:val="26"/>
        </w:rPr>
        <w:t xml:space="preserve"> </w:t>
      </w:r>
      <w:r w:rsidRPr="009641D0">
        <w:rPr>
          <w:rFonts w:ascii="Times New Roman" w:eastAsia="Times New Roman" w:hAnsi="Times New Roman" w:cs="Times New Roman"/>
          <w:sz w:val="26"/>
        </w:rPr>
        <w:t>нравственные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 нормы этикета,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приводить</w:t>
      </w:r>
      <w:r w:rsidRPr="009641D0">
        <w:rPr>
          <w:rFonts w:ascii="Times New Roman" w:eastAsia="Times New Roman" w:hAnsi="Times New Roman" w:cs="Times New Roman"/>
          <w:spacing w:val="-3"/>
          <w:sz w:val="26"/>
        </w:rPr>
        <w:t xml:space="preserve"> </w:t>
      </w:r>
      <w:r w:rsidRPr="009641D0">
        <w:rPr>
          <w:rFonts w:ascii="Times New Roman" w:eastAsia="Times New Roman" w:hAnsi="Times New Roman" w:cs="Times New Roman"/>
          <w:sz w:val="26"/>
        </w:rPr>
        <w:t>примеры;</w:t>
      </w:r>
    </w:p>
    <w:p w:rsidR="009641D0" w:rsidRPr="009641D0" w:rsidRDefault="009641D0" w:rsidP="009641D0">
      <w:pPr>
        <w:widowControl w:val="0"/>
        <w:numPr>
          <w:ilvl w:val="0"/>
          <w:numId w:val="8"/>
        </w:numPr>
        <w:tabs>
          <w:tab w:val="left" w:pos="641"/>
        </w:tabs>
        <w:autoSpaceDE w:val="0"/>
        <w:autoSpaceDN w:val="0"/>
        <w:spacing w:after="0" w:line="240" w:lineRule="auto"/>
        <w:ind w:left="212" w:right="298"/>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осмысления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оценки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поведения</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(своих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других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позиций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этики;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своими словами первоначальные представления об основных нормах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 светской (гражданской) этики: любовь к Родине, российский патриотизм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гражданственность,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защита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Отечества;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уважение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памяти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культурного наследия и особенностей народов России, российского общества; уважение</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чести,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доброго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имени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любого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любовь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природе,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забота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животных,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охрана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окружающей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среды;</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numPr>
          <w:ilvl w:val="0"/>
          <w:numId w:val="8"/>
        </w:numPr>
        <w:tabs>
          <w:tab w:val="left" w:pos="641"/>
        </w:tabs>
        <w:autoSpaceDE w:val="0"/>
        <w:autoSpaceDN w:val="0"/>
        <w:spacing w:before="73" w:after="0" w:line="240" w:lineRule="auto"/>
        <w:ind w:left="212" w:right="289"/>
        <w:jc w:val="both"/>
        <w:rPr>
          <w:rFonts w:ascii="Wingdings" w:eastAsia="Times New Roman" w:hAnsi="Wingdings" w:cs="Times New Roman"/>
          <w:sz w:val="26"/>
        </w:rPr>
      </w:pPr>
      <w:r w:rsidRPr="009641D0">
        <w:rPr>
          <w:rFonts w:ascii="Times New Roman" w:eastAsia="Times New Roman" w:hAnsi="Times New Roman" w:cs="Times New Roman"/>
          <w:sz w:val="26"/>
        </w:rPr>
        <w:lastRenderedPageBreak/>
        <w:t>рассказывать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праздниках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как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одной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форм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памяти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общества; российских праздниках (государственные, народные, религиозные, семейные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праздники); российских государственных праздниках, их истории и традициях (не менее</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трёх), религиозных праздниках (не менее двух разных традиционных религий народов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 праздниках в своём регионе (не менее одного), о роли семейных праздников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жизни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семьи;</w:t>
      </w:r>
    </w:p>
    <w:p w:rsidR="009641D0" w:rsidRPr="009641D0" w:rsidRDefault="009641D0" w:rsidP="009641D0">
      <w:pPr>
        <w:widowControl w:val="0"/>
        <w:numPr>
          <w:ilvl w:val="0"/>
          <w:numId w:val="8"/>
        </w:numPr>
        <w:tabs>
          <w:tab w:val="left" w:pos="641"/>
        </w:tabs>
        <w:autoSpaceDE w:val="0"/>
        <w:autoSpaceDN w:val="0"/>
        <w:spacing w:before="2" w:after="0" w:line="240" w:lineRule="auto"/>
        <w:ind w:left="212" w:right="290"/>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 основное содержание понимания семьи, отношений в семье на основе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российских традиционных духовных ценностей (семья — союз мужчины и женщины 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основе взаимной любви для совместной жизни, рождения и воспитания детей; любовь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забота родителей о детях; любовь и забота детей о нуждающихся в помощи родителях;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уважение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старших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возрасту,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предков);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российских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семейных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ценностей;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распознавать российскую государственную символику, символику своего региона,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объяснять её значение; выражать уважение российской государственности, законов 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российском</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законных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интересов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сограждан;</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трудовой морали, нравственных традициях трудовой 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предпринимательства в России; выражать нравственную ориентацию на трудолюбие,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честный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труд,</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уважение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 труду,</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трудящимся,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результатам труда;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5"/>
        <w:jc w:val="both"/>
        <w:rPr>
          <w:rFonts w:ascii="Wingdings" w:eastAsia="Times New Roman" w:hAnsi="Wingdings" w:cs="Times New Roman"/>
          <w:sz w:val="26"/>
        </w:rPr>
      </w:pPr>
      <w:r w:rsidRPr="009641D0">
        <w:rPr>
          <w:rFonts w:ascii="Times New Roman" w:eastAsia="Times New Roman" w:hAnsi="Times New Roman" w:cs="Times New Roman"/>
          <w:sz w:val="26"/>
        </w:rPr>
        <w:t>рассказывать о российских культурных и природных памятниках, о культурных 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природных</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достопримечательностях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региона;</w:t>
      </w:r>
    </w:p>
    <w:p w:rsidR="009641D0" w:rsidRPr="009641D0" w:rsidRDefault="009641D0" w:rsidP="009641D0">
      <w:pPr>
        <w:widowControl w:val="0"/>
        <w:numPr>
          <w:ilvl w:val="0"/>
          <w:numId w:val="8"/>
        </w:numPr>
        <w:tabs>
          <w:tab w:val="left" w:pos="641"/>
        </w:tabs>
        <w:autoSpaceDE w:val="0"/>
        <w:autoSpaceDN w:val="0"/>
        <w:spacing w:after="0" w:line="240" w:lineRule="auto"/>
        <w:ind w:left="212" w:right="294"/>
        <w:jc w:val="both"/>
        <w:rPr>
          <w:rFonts w:ascii="Wingdings" w:eastAsia="Times New Roman" w:hAnsi="Wingdings" w:cs="Times New Roman"/>
          <w:sz w:val="26"/>
        </w:rPr>
      </w:pPr>
      <w:r w:rsidRPr="009641D0">
        <w:rPr>
          <w:rFonts w:ascii="Times New Roman" w:eastAsia="Times New Roman" w:hAnsi="Times New Roman" w:cs="Times New Roman"/>
          <w:sz w:val="26"/>
        </w:rPr>
        <w:t>раскрывать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основное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содержание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примерах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образцов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нравственности,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гражданственности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патриотизма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62"/>
          <w:sz w:val="26"/>
        </w:rPr>
        <w:t xml:space="preserve"> </w:t>
      </w:r>
      <w:r w:rsidRPr="009641D0">
        <w:rPr>
          <w:rFonts w:ascii="Times New Roman" w:eastAsia="Times New Roman" w:hAnsi="Times New Roman" w:cs="Times New Roman"/>
          <w:sz w:val="26"/>
        </w:rPr>
        <w:t>истории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7"/>
        <w:jc w:val="both"/>
        <w:rPr>
          <w:rFonts w:ascii="Wingdings" w:eastAsia="Times New Roman" w:hAnsi="Wingdings" w:cs="Times New Roman"/>
          <w:sz w:val="26"/>
        </w:rPr>
      </w:pPr>
      <w:r w:rsidRPr="009641D0">
        <w:rPr>
          <w:rFonts w:ascii="Times New Roman" w:eastAsia="Times New Roman" w:hAnsi="Times New Roman" w:cs="Times New Roman"/>
          <w:sz w:val="26"/>
        </w:rPr>
        <w:t>объяснять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роль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этики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становлении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государственности;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2"/>
        <w:jc w:val="both"/>
        <w:rPr>
          <w:rFonts w:ascii="Wingdings" w:eastAsia="Times New Roman" w:hAnsi="Wingdings" w:cs="Times New Roman"/>
          <w:sz w:val="26"/>
        </w:rPr>
      </w:pPr>
      <w:r w:rsidRPr="009641D0">
        <w:rPr>
          <w:rFonts w:ascii="Times New Roman" w:eastAsia="Times New Roman" w:hAnsi="Times New Roman" w:cs="Times New Roman"/>
          <w:sz w:val="26"/>
        </w:rPr>
        <w:t>первоначальный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опыт</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поисковой,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проектной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деятельности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изучению</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исторического и культурного наследия народов России, российского общества в 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местности,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регионе,</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оформлению и</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представлению её</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результатов;</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приводить примеры нравственных поступков, совершаемых с опорой на этические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нормы российской светской (гражданской) этики и внутреннюю установку личности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поступать</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согласно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совести;</w:t>
      </w:r>
    </w:p>
    <w:p w:rsidR="009641D0" w:rsidRPr="009641D0" w:rsidRDefault="009641D0" w:rsidP="009641D0">
      <w:pPr>
        <w:widowControl w:val="0"/>
        <w:numPr>
          <w:ilvl w:val="0"/>
          <w:numId w:val="8"/>
        </w:numPr>
        <w:tabs>
          <w:tab w:val="left" w:pos="641"/>
        </w:tabs>
        <w:autoSpaceDE w:val="0"/>
        <w:autoSpaceDN w:val="0"/>
        <w:spacing w:after="0" w:line="240" w:lineRule="auto"/>
        <w:ind w:left="212" w:right="291"/>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мировоззренческого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выбора,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отношения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человека,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людей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обществе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свободы</w:t>
      </w:r>
      <w:r w:rsidRPr="009641D0">
        <w:rPr>
          <w:rFonts w:ascii="Times New Roman" w:eastAsia="Times New Roman" w:hAnsi="Times New Roman" w:cs="Times New Roman"/>
          <w:spacing w:val="66"/>
          <w:sz w:val="26"/>
        </w:rPr>
        <w:t xml:space="preserve"> </w:t>
      </w:r>
      <w:r w:rsidRPr="009641D0">
        <w:rPr>
          <w:rFonts w:ascii="Times New Roman" w:eastAsia="Times New Roman" w:hAnsi="Times New Roman" w:cs="Times New Roman"/>
          <w:sz w:val="26"/>
        </w:rPr>
        <w:t>вероисповедания;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 xml:space="preserve">понимание российского общества как многоэтничного и </w:t>
      </w:r>
      <w:proofErr w:type="spellStart"/>
      <w:r w:rsidRPr="009641D0">
        <w:rPr>
          <w:rFonts w:ascii="Times New Roman" w:eastAsia="Times New Roman" w:hAnsi="Times New Roman" w:cs="Times New Roman"/>
          <w:sz w:val="26"/>
        </w:rPr>
        <w:t>многорелигиозного</w:t>
      </w:r>
      <w:proofErr w:type="spellEnd"/>
      <w:r w:rsidRPr="009641D0">
        <w:rPr>
          <w:rFonts w:ascii="Times New Roman" w:eastAsia="Times New Roman" w:hAnsi="Times New Roman" w:cs="Times New Roman"/>
          <w:sz w:val="26"/>
        </w:rPr>
        <w:t xml:space="preserve"> (приводить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примеры), понимание российского общенародного (общенационального, гражданского)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патриотизма, любви к Отечеству, нашей общей Родине - России; приводить примеры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сотрудничества</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последователей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традиционных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религий;</w:t>
      </w:r>
    </w:p>
    <w:p w:rsidR="009641D0" w:rsidRPr="009641D0" w:rsidRDefault="009641D0" w:rsidP="009641D0">
      <w:pPr>
        <w:widowControl w:val="0"/>
        <w:numPr>
          <w:ilvl w:val="0"/>
          <w:numId w:val="8"/>
        </w:numPr>
        <w:tabs>
          <w:tab w:val="left" w:pos="641"/>
        </w:tabs>
        <w:autoSpaceDE w:val="0"/>
        <w:autoSpaceDN w:val="0"/>
        <w:spacing w:after="0" w:line="240" w:lineRule="auto"/>
        <w:ind w:left="212" w:right="293"/>
        <w:jc w:val="both"/>
        <w:rPr>
          <w:rFonts w:ascii="Wingdings" w:eastAsia="Times New Roman" w:hAnsi="Wingdings" w:cs="Times New Roman"/>
          <w:sz w:val="26"/>
        </w:rPr>
      </w:pPr>
      <w:r w:rsidRPr="009641D0">
        <w:rPr>
          <w:rFonts w:ascii="Times New Roman" w:eastAsia="Times New Roman" w:hAnsi="Times New Roman" w:cs="Times New Roman"/>
          <w:sz w:val="26"/>
        </w:rPr>
        <w:t>называть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в</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народы</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России,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для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которых</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традиционными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религиями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исторически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являются</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православие,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ислам,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буддизм,</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иудаизм;</w:t>
      </w:r>
    </w:p>
    <w:p w:rsidR="009641D0" w:rsidRPr="009641D0" w:rsidRDefault="009641D0" w:rsidP="009641D0">
      <w:pPr>
        <w:widowControl w:val="0"/>
        <w:numPr>
          <w:ilvl w:val="0"/>
          <w:numId w:val="8"/>
        </w:numPr>
        <w:tabs>
          <w:tab w:val="left" w:pos="641"/>
        </w:tabs>
        <w:autoSpaceDE w:val="0"/>
        <w:autoSpaceDN w:val="0"/>
        <w:spacing w:after="0" w:line="240" w:lineRule="auto"/>
        <w:ind w:left="212" w:right="296"/>
        <w:jc w:val="both"/>
        <w:rPr>
          <w:rFonts w:ascii="Wingdings" w:eastAsia="Times New Roman" w:hAnsi="Wingdings" w:cs="Times New Roman"/>
          <w:sz w:val="26"/>
        </w:rPr>
      </w:pPr>
      <w:r w:rsidRPr="009641D0">
        <w:rPr>
          <w:rFonts w:ascii="Times New Roman" w:eastAsia="Times New Roman" w:hAnsi="Times New Roman" w:cs="Times New Roman"/>
          <w:sz w:val="26"/>
        </w:rPr>
        <w:t>выражать</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своими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словами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понимание</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человеческого</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достоинства,</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ценности</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человеческой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жизни в</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российской</w:t>
      </w:r>
      <w:r w:rsidRPr="009641D0">
        <w:rPr>
          <w:rFonts w:ascii="Times New Roman" w:eastAsia="Times New Roman" w:hAnsi="Times New Roman" w:cs="Times New Roman"/>
          <w:spacing w:val="-1"/>
          <w:sz w:val="26"/>
        </w:rPr>
        <w:t xml:space="preserve"> </w:t>
      </w:r>
      <w:r w:rsidRPr="009641D0">
        <w:rPr>
          <w:rFonts w:ascii="Times New Roman" w:eastAsia="Times New Roman" w:hAnsi="Times New Roman" w:cs="Times New Roman"/>
          <w:sz w:val="26"/>
        </w:rPr>
        <w:t>светской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(гражданской)</w:t>
      </w:r>
      <w:r w:rsidRPr="009641D0">
        <w:rPr>
          <w:rFonts w:ascii="Times New Roman" w:eastAsia="Times New Roman" w:hAnsi="Times New Roman" w:cs="Times New Roman"/>
          <w:spacing w:val="-2"/>
          <w:sz w:val="26"/>
        </w:rPr>
        <w:t xml:space="preserve"> </w:t>
      </w:r>
      <w:r w:rsidRPr="009641D0">
        <w:rPr>
          <w:rFonts w:ascii="Times New Roman" w:eastAsia="Times New Roman" w:hAnsi="Times New Roman" w:cs="Times New Roman"/>
          <w:sz w:val="26"/>
        </w:rPr>
        <w:t>этике.</w:t>
      </w:r>
    </w:p>
    <w:p w:rsidR="009641D0" w:rsidRPr="009641D0" w:rsidRDefault="009641D0" w:rsidP="009641D0">
      <w:pPr>
        <w:widowControl w:val="0"/>
        <w:autoSpaceDE w:val="0"/>
        <w:autoSpaceDN w:val="0"/>
        <w:spacing w:after="0" w:line="240" w:lineRule="auto"/>
        <w:jc w:val="both"/>
        <w:rPr>
          <w:rFonts w:ascii="Wingdings" w:eastAsia="Times New Roman" w:hAnsi="Wingdings" w:cs="Times New Roman"/>
          <w:sz w:val="26"/>
        </w:rPr>
        <w:sectPr w:rsidR="009641D0" w:rsidRPr="009641D0">
          <w:pgSz w:w="11910" w:h="16840"/>
          <w:pgMar w:top="760" w:right="560" w:bottom="1200" w:left="920" w:header="0" w:footer="1000" w:gutter="0"/>
          <w:cols w:space="720"/>
        </w:sectPr>
      </w:pPr>
    </w:p>
    <w:p w:rsidR="009641D0" w:rsidRPr="009641D0" w:rsidRDefault="009641D0" w:rsidP="009641D0">
      <w:pPr>
        <w:widowControl w:val="0"/>
        <w:tabs>
          <w:tab w:val="left" w:pos="6025"/>
        </w:tabs>
        <w:autoSpaceDE w:val="0"/>
        <w:autoSpaceDN w:val="0"/>
        <w:spacing w:before="66" w:after="0" w:line="240" w:lineRule="auto"/>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lastRenderedPageBreak/>
        <w:t>ТЕМАТИЧЕСКОЕ</w:t>
      </w:r>
      <w:r w:rsidRPr="009641D0">
        <w:rPr>
          <w:rFonts w:ascii="Times New Roman" w:eastAsia="Times New Roman" w:hAnsi="Times New Roman" w:cs="Times New Roman"/>
          <w:b/>
          <w:spacing w:val="-6"/>
          <w:sz w:val="24"/>
        </w:rPr>
        <w:t xml:space="preserve"> </w:t>
      </w:r>
      <w:r w:rsidRPr="009641D0">
        <w:rPr>
          <w:rFonts w:ascii="Times New Roman" w:eastAsia="Times New Roman" w:hAnsi="Times New Roman" w:cs="Times New Roman"/>
          <w:b/>
          <w:sz w:val="24"/>
        </w:rPr>
        <w:t>ПЛАНИРОВАНИЕ</w:t>
      </w:r>
    </w:p>
    <w:p w:rsidR="009641D0" w:rsidRPr="009641D0" w:rsidRDefault="009641D0" w:rsidP="009641D0">
      <w:pPr>
        <w:widowControl w:val="0"/>
        <w:autoSpaceDE w:val="0"/>
        <w:autoSpaceDN w:val="0"/>
        <w:spacing w:before="5" w:after="0" w:line="240" w:lineRule="auto"/>
        <w:jc w:val="center"/>
        <w:rPr>
          <w:rFonts w:ascii="Times New Roman" w:eastAsia="Times New Roman" w:hAnsi="Times New Roman" w:cs="Times New Roman"/>
          <w:b/>
          <w:sz w:val="23"/>
          <w:szCs w:val="26"/>
        </w:rPr>
      </w:pPr>
    </w:p>
    <w:p w:rsidR="009641D0" w:rsidRPr="009641D0" w:rsidRDefault="009641D0" w:rsidP="009641D0">
      <w:pPr>
        <w:widowControl w:val="0"/>
        <w:autoSpaceDE w:val="0"/>
        <w:autoSpaceDN w:val="0"/>
        <w:spacing w:before="90" w:after="0" w:line="240" w:lineRule="auto"/>
        <w:ind w:left="232"/>
        <w:rPr>
          <w:rFonts w:ascii="Times New Roman" w:eastAsia="Times New Roman" w:hAnsi="Times New Roman" w:cs="Times New Roman"/>
          <w:b/>
          <w:sz w:val="24"/>
        </w:rPr>
      </w:pPr>
      <w:r w:rsidRPr="009641D0">
        <w:rPr>
          <w:rFonts w:ascii="Times New Roman" w:eastAsia="Times New Roman" w:hAnsi="Times New Roman" w:cs="Times New Roman"/>
          <w:b/>
          <w:sz w:val="24"/>
        </w:rPr>
        <w:t>МОДУЛЬ</w:t>
      </w:r>
      <w:r w:rsidRPr="009641D0">
        <w:rPr>
          <w:rFonts w:ascii="Times New Roman" w:eastAsia="Times New Roman" w:hAnsi="Times New Roman" w:cs="Times New Roman"/>
          <w:b/>
          <w:spacing w:val="-4"/>
          <w:sz w:val="24"/>
        </w:rPr>
        <w:t xml:space="preserve"> </w:t>
      </w:r>
      <w:r w:rsidRPr="009641D0">
        <w:rPr>
          <w:rFonts w:ascii="Times New Roman" w:eastAsia="Times New Roman" w:hAnsi="Times New Roman" w:cs="Times New Roman"/>
          <w:b/>
          <w:sz w:val="24"/>
        </w:rPr>
        <w:t>«ОСНОВЫ</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ПРАВОСЛАВНОЙ</w:t>
      </w:r>
      <w:r w:rsidRPr="009641D0">
        <w:rPr>
          <w:rFonts w:ascii="Times New Roman" w:eastAsia="Times New Roman" w:hAnsi="Times New Roman" w:cs="Times New Roman"/>
          <w:b/>
          <w:spacing w:val="-4"/>
          <w:sz w:val="24"/>
        </w:rPr>
        <w:t xml:space="preserve"> </w:t>
      </w:r>
      <w:r w:rsidRPr="009641D0">
        <w:rPr>
          <w:rFonts w:ascii="Times New Roman" w:eastAsia="Times New Roman" w:hAnsi="Times New Roman" w:cs="Times New Roman"/>
          <w:b/>
          <w:sz w:val="24"/>
        </w:rPr>
        <w:t>КУЛЬТУРЫ»</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(34 ч.)</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553"/>
        </w:trPr>
        <w:tc>
          <w:tcPr>
            <w:tcW w:w="3140" w:type="dxa"/>
          </w:tcPr>
          <w:p w:rsidR="009641D0" w:rsidRPr="009641D0" w:rsidRDefault="009641D0" w:rsidP="009641D0">
            <w:pPr>
              <w:spacing w:before="138"/>
              <w:ind w:left="1053"/>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Название</w:t>
            </w:r>
            <w:proofErr w:type="spellEnd"/>
          </w:p>
        </w:tc>
        <w:tc>
          <w:tcPr>
            <w:tcW w:w="3913" w:type="dxa"/>
          </w:tcPr>
          <w:p w:rsidR="009641D0" w:rsidRPr="009641D0" w:rsidRDefault="009641D0" w:rsidP="009641D0">
            <w:pPr>
              <w:spacing w:before="138"/>
              <w:ind w:left="77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Основное</w:t>
            </w:r>
            <w:proofErr w:type="spellEnd"/>
            <w:r w:rsidRPr="009641D0">
              <w:rPr>
                <w:rFonts w:ascii="Times New Roman" w:eastAsia="Times New Roman" w:hAnsi="Times New Roman" w:cs="Times New Roman"/>
                <w:b/>
                <w:spacing w:val="-3"/>
                <w:sz w:val="24"/>
              </w:rPr>
              <w:t xml:space="preserve"> </w:t>
            </w:r>
            <w:proofErr w:type="spellStart"/>
            <w:r w:rsidRPr="009641D0">
              <w:rPr>
                <w:rFonts w:ascii="Times New Roman" w:eastAsia="Times New Roman" w:hAnsi="Times New Roman" w:cs="Times New Roman"/>
                <w:b/>
                <w:sz w:val="24"/>
              </w:rPr>
              <w:t>содержание</w:t>
            </w:r>
            <w:proofErr w:type="spellEnd"/>
          </w:p>
        </w:tc>
        <w:tc>
          <w:tcPr>
            <w:tcW w:w="5106" w:type="dxa"/>
          </w:tcPr>
          <w:p w:rsidR="009641D0" w:rsidRPr="009641D0" w:rsidRDefault="009641D0" w:rsidP="009641D0">
            <w:pPr>
              <w:spacing w:line="270" w:lineRule="atLeast"/>
              <w:ind w:left="1042" w:right="715" w:hanging="303"/>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Характеристика основных видов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деятельности</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обучающихся</w:t>
            </w:r>
          </w:p>
        </w:tc>
        <w:tc>
          <w:tcPr>
            <w:tcW w:w="3198" w:type="dxa"/>
          </w:tcPr>
          <w:p w:rsidR="009641D0" w:rsidRPr="009641D0" w:rsidRDefault="009641D0" w:rsidP="009641D0">
            <w:pPr>
              <w:rPr>
                <w:rFonts w:ascii="Times New Roman" w:eastAsia="Times New Roman" w:hAnsi="Times New Roman" w:cs="Times New Roman"/>
                <w:lang w:val="ru-RU"/>
              </w:rPr>
            </w:pPr>
          </w:p>
        </w:tc>
      </w:tr>
      <w:tr w:rsidR="009641D0" w:rsidRPr="009641D0" w:rsidTr="00EF0B46">
        <w:trPr>
          <w:trHeight w:val="6901"/>
        </w:trPr>
        <w:tc>
          <w:tcPr>
            <w:tcW w:w="3140" w:type="dxa"/>
          </w:tcPr>
          <w:p w:rsidR="009641D0" w:rsidRPr="009641D0" w:rsidRDefault="009641D0" w:rsidP="009641D0">
            <w:pPr>
              <w:ind w:left="887" w:right="812" w:hanging="64"/>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Россия</w:t>
            </w:r>
            <w:proofErr w:type="spellEnd"/>
            <w:r w:rsidRPr="009641D0">
              <w:rPr>
                <w:rFonts w:ascii="Times New Roman" w:eastAsia="Times New Roman" w:hAnsi="Times New Roman" w:cs="Times New Roman"/>
                <w:b/>
                <w:sz w:val="24"/>
              </w:rPr>
              <w:t xml:space="preserve"> –</w:t>
            </w:r>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z w:val="24"/>
              </w:rPr>
              <w:t>наша</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Родина</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913" w:type="dxa"/>
          </w:tcPr>
          <w:p w:rsidR="009641D0" w:rsidRPr="009641D0" w:rsidRDefault="009641D0" w:rsidP="009641D0">
            <w:pPr>
              <w:ind w:left="95" w:right="276" w:firstLine="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Россия - многонациональное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государство.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Духовный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Культурные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Культурное</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многообразие</w:t>
            </w:r>
            <w:r w:rsidRPr="009641D0">
              <w:rPr>
                <w:rFonts w:ascii="Times New Roman" w:eastAsia="Times New Roman" w:hAnsi="Times New Roman" w:cs="Times New Roman"/>
                <w:spacing w:val="49"/>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Народы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религии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95" w:right="494"/>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Традиционные</w:t>
            </w:r>
            <w:proofErr w:type="spellEnd"/>
            <w:r w:rsidRPr="009641D0">
              <w:rPr>
                <w:rFonts w:ascii="Times New Roman" w:eastAsia="Times New Roman" w:hAnsi="Times New Roman" w:cs="Times New Roman"/>
                <w:spacing w:val="-6"/>
                <w:sz w:val="24"/>
              </w:rPr>
              <w:t xml:space="preserve"> </w:t>
            </w:r>
            <w:proofErr w:type="spellStart"/>
            <w:r w:rsidRPr="009641D0">
              <w:rPr>
                <w:rFonts w:ascii="Times New Roman" w:eastAsia="Times New Roman" w:hAnsi="Times New Roman" w:cs="Times New Roman"/>
                <w:sz w:val="24"/>
              </w:rPr>
              <w:t>религии</w:t>
            </w:r>
            <w:proofErr w:type="spellEnd"/>
            <w:r w:rsidRPr="009641D0">
              <w:rPr>
                <w:rFonts w:ascii="Times New Roman" w:eastAsia="Times New Roman" w:hAnsi="Times New Roman" w:cs="Times New Roman"/>
                <w:spacing w:val="-6"/>
                <w:sz w:val="24"/>
              </w:rPr>
              <w:t xml:space="preserve"> </w:t>
            </w:r>
            <w:proofErr w:type="spellStart"/>
            <w:r w:rsidRPr="009641D0">
              <w:rPr>
                <w:rFonts w:ascii="Times New Roman" w:eastAsia="Times New Roman" w:hAnsi="Times New Roman" w:cs="Times New Roman"/>
                <w:sz w:val="24"/>
              </w:rPr>
              <w:t>народов</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России</w:t>
            </w:r>
            <w:proofErr w:type="spellEnd"/>
            <w:r w:rsidRPr="009641D0">
              <w:rPr>
                <w:rFonts w:ascii="Times New Roman" w:eastAsia="Times New Roman" w:hAnsi="Times New Roman" w:cs="Times New Roman"/>
                <w:sz w:val="24"/>
              </w:rPr>
              <w:t>.</w:t>
            </w:r>
          </w:p>
        </w:tc>
        <w:tc>
          <w:tcPr>
            <w:tcW w:w="5106" w:type="dxa"/>
          </w:tcPr>
          <w:p w:rsidR="009641D0" w:rsidRPr="009641D0" w:rsidRDefault="009641D0" w:rsidP="009641D0">
            <w:pPr>
              <w:ind w:left="109" w:right="1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систему условных обозначений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 выполнении заданий, рассматривать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иллюстративный материал, соотносить текст 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иллюстрациями.</w:t>
            </w:r>
          </w:p>
          <w:p w:rsidR="009641D0" w:rsidRPr="009641D0" w:rsidRDefault="009641D0" w:rsidP="009641D0">
            <w:pPr>
              <w:ind w:left="109" w:right="29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и отвечать на вопросы по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прочитанному. Размышлять о роли духовных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традиций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p>
          <w:p w:rsidR="009641D0" w:rsidRPr="009641D0" w:rsidRDefault="009641D0" w:rsidP="009641D0">
            <w:pPr>
              <w:ind w:left="109" w:right="4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жизни человека, семьи, общества, духовном</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мире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ind w:left="109" w:right="3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Называть традиционные религии в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народы России, для которых традиционными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религиями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являются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ислам,</w:t>
            </w:r>
          </w:p>
          <w:p w:rsidR="009641D0" w:rsidRPr="009641D0" w:rsidRDefault="009641D0" w:rsidP="009641D0">
            <w:pPr>
              <w:ind w:left="1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буддизм,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иудаизм.</w:t>
            </w:r>
          </w:p>
          <w:p w:rsidR="009641D0" w:rsidRPr="009641D0" w:rsidRDefault="009641D0" w:rsidP="009641D0">
            <w:pPr>
              <w:ind w:left="109" w:right="114"/>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ключевые понятия учебной темы</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 устной и письменной речи, применять их при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анализе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 оценке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явлений 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фактов</w:t>
            </w:r>
          </w:p>
          <w:p w:rsidR="009641D0" w:rsidRPr="009641D0" w:rsidRDefault="009641D0" w:rsidP="009641D0">
            <w:pPr>
              <w:ind w:left="1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действительности.</w:t>
            </w:r>
          </w:p>
          <w:p w:rsidR="009641D0" w:rsidRPr="009641D0" w:rsidRDefault="009641D0" w:rsidP="009641D0">
            <w:pPr>
              <w:ind w:left="109" w:right="4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Осознавать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ценность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дружеских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отношений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между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людьми.</w:t>
            </w:r>
          </w:p>
          <w:p w:rsidR="009641D0" w:rsidRPr="009641D0" w:rsidRDefault="009641D0" w:rsidP="009641D0">
            <w:pPr>
              <w:ind w:left="109" w:right="4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p w:rsidR="009641D0" w:rsidRPr="009641D0" w:rsidRDefault="009641D0" w:rsidP="009641D0">
            <w:pPr>
              <w:spacing w:line="270" w:lineRule="atLeast"/>
              <w:ind w:left="109" w:right="16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электронных форм учебника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(ЭФУ). Приводить примеры единения народов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России (например «День народного единства»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 д ).</w:t>
            </w:r>
          </w:p>
        </w:tc>
        <w:tc>
          <w:tcPr>
            <w:tcW w:w="3198" w:type="dxa"/>
          </w:tcPr>
          <w:p w:rsidR="009641D0" w:rsidRPr="009641D0" w:rsidRDefault="009641D0" w:rsidP="009641D0">
            <w:pPr>
              <w:ind w:left="108"/>
              <w:rPr>
                <w:rFonts w:ascii="Times New Roman" w:eastAsia="Times New Roman" w:hAnsi="Times New Roman" w:cs="Times New Roman"/>
                <w:sz w:val="24"/>
              </w:rPr>
            </w:pPr>
            <w:hyperlink r:id="rId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8"/>
              <w:rPr>
                <w:rFonts w:ascii="Times New Roman" w:eastAsia="Times New Roman" w:hAnsi="Times New Roman" w:cs="Times New Roman"/>
              </w:rPr>
            </w:pPr>
            <w:hyperlink r:id="rId9">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r w:rsidRPr="009641D0">
              <w:rPr>
                <w:rFonts w:ascii="Times New Roman" w:eastAsia="Times New Roman" w:hAnsi="Times New Roman" w:cs="Times New Roman"/>
                <w:spacing w:val="-1"/>
              </w:rPr>
              <w:t>https://pedsovet.su/load/</w:t>
            </w:r>
          </w:p>
        </w:tc>
      </w:tr>
      <w:tr w:rsidR="009641D0" w:rsidRPr="009641D0" w:rsidTr="00EF0B46">
        <w:trPr>
          <w:trHeight w:val="1132"/>
        </w:trPr>
        <w:tc>
          <w:tcPr>
            <w:tcW w:w="3140" w:type="dxa"/>
            <w:tcBorders>
              <w:left w:val="single" w:sz="6" w:space="0" w:color="211F1F"/>
            </w:tcBorders>
          </w:tcPr>
          <w:p w:rsidR="009641D0" w:rsidRPr="009641D0" w:rsidRDefault="009641D0" w:rsidP="009641D0">
            <w:pPr>
              <w:spacing w:before="82" w:line="230" w:lineRule="auto"/>
              <w:ind w:left="398" w:right="610" w:hanging="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w w:val="105"/>
                <w:sz w:val="24"/>
                <w:lang w:val="ru-RU"/>
              </w:rPr>
              <w:t>Культура и</w:t>
            </w:r>
            <w:r w:rsidRPr="009641D0">
              <w:rPr>
                <w:rFonts w:ascii="Times New Roman" w:eastAsia="Times New Roman" w:hAnsi="Times New Roman" w:cs="Times New Roman"/>
                <w:b/>
                <w:color w:val="211F1F"/>
                <w:spacing w:val="1"/>
                <w:w w:val="105"/>
                <w:sz w:val="24"/>
                <w:lang w:val="ru-RU"/>
              </w:rPr>
              <w:t xml:space="preserve"> </w:t>
            </w:r>
            <w:r w:rsidRPr="009641D0">
              <w:rPr>
                <w:rFonts w:ascii="Times New Roman" w:eastAsia="Times New Roman" w:hAnsi="Times New Roman" w:cs="Times New Roman"/>
                <w:b/>
                <w:color w:val="211F1F"/>
                <w:spacing w:val="-1"/>
                <w:w w:val="105"/>
                <w:sz w:val="24"/>
                <w:lang w:val="ru-RU"/>
              </w:rPr>
              <w:t>религия.</w:t>
            </w:r>
            <w:r w:rsidRPr="009641D0">
              <w:rPr>
                <w:rFonts w:ascii="Times New Roman" w:eastAsia="Times New Roman" w:hAnsi="Times New Roman" w:cs="Times New Roman"/>
                <w:b/>
                <w:color w:val="211F1F"/>
                <w:spacing w:val="-11"/>
                <w:w w:val="105"/>
                <w:sz w:val="24"/>
                <w:lang w:val="ru-RU"/>
              </w:rPr>
              <w:t xml:space="preserve"> </w:t>
            </w:r>
            <w:r w:rsidRPr="009641D0">
              <w:rPr>
                <w:rFonts w:ascii="Times New Roman" w:eastAsia="Times New Roman" w:hAnsi="Times New Roman" w:cs="Times New Roman"/>
                <w:b/>
                <w:color w:val="211F1F"/>
                <w:w w:val="105"/>
                <w:sz w:val="24"/>
                <w:lang w:val="ru-RU"/>
              </w:rPr>
              <w:t>Введение</w:t>
            </w:r>
          </w:p>
          <w:p w:rsidR="009641D0" w:rsidRPr="009641D0" w:rsidRDefault="009641D0" w:rsidP="009641D0">
            <w:pPr>
              <w:spacing w:line="260" w:lineRule="exact"/>
              <w:ind w:left="419" w:right="500" w:hanging="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в православную</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pacing w:val="-1"/>
                <w:sz w:val="24"/>
                <w:lang w:val="ru-RU"/>
              </w:rPr>
              <w:t>духовную</w:t>
            </w:r>
            <w:r w:rsidRPr="009641D0">
              <w:rPr>
                <w:rFonts w:ascii="Times New Roman" w:eastAsia="Times New Roman" w:hAnsi="Times New Roman" w:cs="Times New Roman"/>
                <w:b/>
                <w:color w:val="211F1F"/>
                <w:spacing w:val="-8"/>
                <w:sz w:val="24"/>
                <w:lang w:val="ru-RU"/>
              </w:rPr>
              <w:t xml:space="preserve"> </w:t>
            </w:r>
            <w:r w:rsidRPr="009641D0">
              <w:rPr>
                <w:rFonts w:ascii="Times New Roman" w:eastAsia="Times New Roman" w:hAnsi="Times New Roman" w:cs="Times New Roman"/>
                <w:b/>
                <w:color w:val="211F1F"/>
                <w:sz w:val="24"/>
                <w:lang w:val="ru-RU"/>
              </w:rPr>
              <w:t>традицию</w:t>
            </w:r>
          </w:p>
        </w:tc>
        <w:tc>
          <w:tcPr>
            <w:tcW w:w="3913" w:type="dxa"/>
          </w:tcPr>
          <w:p w:rsidR="009641D0" w:rsidRPr="009641D0" w:rsidRDefault="009641D0" w:rsidP="009641D0">
            <w:pPr>
              <w:spacing w:line="232" w:lineRule="auto"/>
              <w:ind w:left="169" w:right="1650" w:hanging="6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Культура и религия.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Что такое культура?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такое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религия?</w:t>
            </w:r>
          </w:p>
          <w:p w:rsidR="009641D0" w:rsidRPr="009641D0" w:rsidRDefault="009641D0" w:rsidP="009641D0">
            <w:pPr>
              <w:spacing w:line="273" w:lineRule="exact"/>
              <w:ind w:left="10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создаёт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культуру.</w:t>
            </w:r>
          </w:p>
        </w:tc>
        <w:tc>
          <w:tcPr>
            <w:tcW w:w="5106" w:type="dxa"/>
            <w:tcBorders>
              <w:bottom w:val="single" w:sz="6" w:space="0" w:color="211F1F"/>
            </w:tcBorders>
          </w:tcPr>
          <w:p w:rsidR="009641D0" w:rsidRPr="009641D0" w:rsidRDefault="009641D0" w:rsidP="009641D0">
            <w:pPr>
              <w:spacing w:line="269" w:lineRule="exact"/>
              <w:ind w:left="16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Выделять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идею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учебного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p>
          <w:p w:rsidR="009641D0" w:rsidRPr="009641D0" w:rsidRDefault="009641D0" w:rsidP="009641D0">
            <w:pPr>
              <w:spacing w:before="1" w:line="235" w:lineRule="auto"/>
              <w:ind w:left="166" w:right="35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формулировать вопросы к тексту и отвечать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них.</w:t>
            </w:r>
          </w:p>
          <w:p w:rsidR="009641D0" w:rsidRPr="009641D0" w:rsidRDefault="009641D0" w:rsidP="009641D0">
            <w:pPr>
              <w:spacing w:line="273" w:lineRule="exact"/>
              <w:ind w:left="16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соотношение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культуры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религии,</w:t>
            </w:r>
          </w:p>
        </w:tc>
        <w:tc>
          <w:tcPr>
            <w:tcW w:w="3198" w:type="dxa"/>
            <w:tcBorders>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10">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1">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9"/>
              <w:rPr>
                <w:rFonts w:ascii="Times New Roman" w:eastAsia="Times New Roman" w:hAnsi="Times New Roman" w:cs="Times New Roman"/>
                <w:b/>
                <w:sz w:val="23"/>
              </w:rPr>
            </w:pPr>
          </w:p>
          <w:p w:rsidR="009641D0" w:rsidRPr="009641D0" w:rsidRDefault="009641D0" w:rsidP="009641D0">
            <w:pPr>
              <w:spacing w:before="1"/>
              <w:ind w:left="108"/>
              <w:rPr>
                <w:rFonts w:ascii="Times New Roman" w:eastAsia="Times New Roman" w:hAnsi="Times New Roman" w:cs="Times New Roman"/>
              </w:rPr>
            </w:pPr>
            <w:hyperlink r:id="rId12">
              <w:r w:rsidRPr="009641D0">
                <w:rPr>
                  <w:rFonts w:ascii="Times New Roman" w:eastAsia="Times New Roman" w:hAnsi="Times New Roman" w:cs="Times New Roman"/>
                  <w:color w:val="0462C1"/>
                  <w:u w:val="single" w:color="0462C1"/>
                </w:rPr>
                <w:t>http://www.edu.ru/</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rPr>
        <w:sectPr w:rsidR="009641D0" w:rsidRPr="009641D0">
          <w:footerReference w:type="default" r:id="rId13"/>
          <w:pgSz w:w="16840" w:h="11910" w:orient="landscape"/>
          <w:pgMar w:top="1060" w:right="620" w:bottom="280" w:left="620" w:header="0" w:footer="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2164"/>
        </w:trPr>
        <w:tc>
          <w:tcPr>
            <w:tcW w:w="3140" w:type="dxa"/>
            <w:tcBorders>
              <w:left w:val="single" w:sz="6" w:space="0" w:color="211F1F"/>
            </w:tcBorders>
          </w:tcPr>
          <w:p w:rsidR="009641D0" w:rsidRPr="009641D0" w:rsidRDefault="009641D0" w:rsidP="009641D0">
            <w:pPr>
              <w:spacing w:line="266" w:lineRule="exact"/>
              <w:ind w:left="259" w:right="345"/>
              <w:jc w:val="center"/>
              <w:rPr>
                <w:rFonts w:ascii="Times New Roman" w:eastAsia="Times New Roman" w:hAnsi="Times New Roman" w:cs="Times New Roman"/>
                <w:b/>
                <w:sz w:val="24"/>
              </w:rPr>
            </w:pPr>
            <w:r w:rsidRPr="009641D0">
              <w:rPr>
                <w:rFonts w:ascii="Times New Roman" w:eastAsia="Times New Roman" w:hAnsi="Times New Roman" w:cs="Times New Roman"/>
                <w:b/>
                <w:color w:val="211F1F"/>
                <w:sz w:val="24"/>
              </w:rPr>
              <w:t>(2</w:t>
            </w:r>
            <w:r w:rsidRPr="009641D0">
              <w:rPr>
                <w:rFonts w:ascii="Times New Roman" w:eastAsia="Times New Roman" w:hAnsi="Times New Roman" w:cs="Times New Roman"/>
                <w:b/>
                <w:color w:val="211F1F"/>
                <w:spacing w:val="-1"/>
                <w:sz w:val="24"/>
              </w:rPr>
              <w:t xml:space="preserve"> </w:t>
            </w:r>
            <w:r w:rsidRPr="009641D0">
              <w:rPr>
                <w:rFonts w:ascii="Times New Roman" w:eastAsia="Times New Roman" w:hAnsi="Times New Roman" w:cs="Times New Roman"/>
                <w:b/>
                <w:color w:val="211F1F"/>
                <w:sz w:val="24"/>
              </w:rPr>
              <w:t>ч.)</w:t>
            </w:r>
          </w:p>
        </w:tc>
        <w:tc>
          <w:tcPr>
            <w:tcW w:w="3913" w:type="dxa"/>
          </w:tcPr>
          <w:p w:rsidR="009641D0" w:rsidRPr="009641D0" w:rsidRDefault="009641D0" w:rsidP="009641D0">
            <w:pPr>
              <w:spacing w:before="3" w:line="232" w:lineRule="auto"/>
              <w:ind w:left="109" w:right="740"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Истоки русской культуры - 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религии.</w:t>
            </w:r>
          </w:p>
        </w:tc>
        <w:tc>
          <w:tcPr>
            <w:tcW w:w="5106" w:type="dxa"/>
            <w:tcBorders>
              <w:bottom w:val="single" w:sz="6" w:space="0" w:color="211F1F"/>
            </w:tcBorders>
          </w:tcPr>
          <w:p w:rsidR="009641D0" w:rsidRPr="009641D0" w:rsidRDefault="009641D0" w:rsidP="009641D0">
            <w:pPr>
              <w:spacing w:before="1" w:line="235" w:lineRule="auto"/>
              <w:ind w:left="166" w:right="56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сущность культуры, значение религии как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духовной культуры человека, народа,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общества.</w:t>
            </w:r>
          </w:p>
          <w:p w:rsidR="009641D0" w:rsidRPr="009641D0" w:rsidRDefault="009641D0" w:rsidP="009641D0">
            <w:pPr>
              <w:spacing w:line="235" w:lineRule="auto"/>
              <w:ind w:left="166" w:right="66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том, как человек создаёт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культуру; об истоках русской культуры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религии.</w:t>
            </w:r>
          </w:p>
          <w:p w:rsidR="009641D0" w:rsidRPr="009641D0" w:rsidRDefault="009641D0" w:rsidP="009641D0">
            <w:pPr>
              <w:spacing w:line="268" w:lineRule="exact"/>
              <w:ind w:left="166" w:right="35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198" w:type="dxa"/>
            <w:tcBorders>
              <w:bottom w:val="single" w:sz="6" w:space="0" w:color="211F1F"/>
            </w:tcBorders>
          </w:tcPr>
          <w:p w:rsidR="009641D0" w:rsidRPr="009641D0" w:rsidRDefault="009641D0" w:rsidP="009641D0">
            <w:pPr>
              <w:rPr>
                <w:rFonts w:ascii="Times New Roman" w:eastAsia="Times New Roman" w:hAnsi="Times New Roman" w:cs="Times New Roman"/>
                <w:b/>
                <w:lang w:val="ru-RU"/>
              </w:rPr>
            </w:pPr>
          </w:p>
          <w:p w:rsidR="009641D0" w:rsidRPr="009641D0" w:rsidRDefault="009641D0" w:rsidP="009641D0">
            <w:pPr>
              <w:ind w:left="166"/>
              <w:rPr>
                <w:rFonts w:ascii="Times New Roman" w:eastAsia="Times New Roman" w:hAnsi="Times New Roman" w:cs="Times New Roman"/>
              </w:rPr>
            </w:pPr>
            <w:r w:rsidRPr="009641D0">
              <w:rPr>
                <w:rFonts w:ascii="Times New Roman" w:eastAsia="Times New Roman" w:hAnsi="Times New Roman" w:cs="Times New Roman"/>
              </w:rPr>
              <w:t>https://pedsovet.su/load/</w:t>
            </w:r>
          </w:p>
        </w:tc>
      </w:tr>
      <w:tr w:rsidR="009641D0" w:rsidRPr="009641D0" w:rsidTr="00EF0B46">
        <w:trPr>
          <w:trHeight w:val="6085"/>
        </w:trPr>
        <w:tc>
          <w:tcPr>
            <w:tcW w:w="3140" w:type="dxa"/>
            <w:tcBorders>
              <w:left w:val="single" w:sz="6" w:space="0" w:color="211F1F"/>
              <w:bottom w:val="single" w:sz="6" w:space="0" w:color="211F1F"/>
            </w:tcBorders>
          </w:tcPr>
          <w:p w:rsidR="009641D0" w:rsidRPr="009641D0" w:rsidRDefault="009641D0" w:rsidP="009641D0">
            <w:pPr>
              <w:spacing w:before="75"/>
              <w:ind w:left="585" w:firstLine="86"/>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Во</w:t>
            </w:r>
            <w:r w:rsidRPr="009641D0">
              <w:rPr>
                <w:rFonts w:ascii="Times New Roman" w:eastAsia="Times New Roman" w:hAnsi="Times New Roman" w:cs="Times New Roman"/>
                <w:b/>
                <w:color w:val="211F1F"/>
                <w:spacing w:val="-2"/>
                <w:sz w:val="24"/>
                <w:lang w:val="ru-RU"/>
              </w:rPr>
              <w:t xml:space="preserve"> </w:t>
            </w:r>
            <w:r w:rsidRPr="009641D0">
              <w:rPr>
                <w:rFonts w:ascii="Times New Roman" w:eastAsia="Times New Roman" w:hAnsi="Times New Roman" w:cs="Times New Roman"/>
                <w:b/>
                <w:color w:val="211F1F"/>
                <w:sz w:val="24"/>
                <w:lang w:val="ru-RU"/>
              </w:rPr>
              <w:t>что</w:t>
            </w:r>
            <w:r w:rsidRPr="009641D0">
              <w:rPr>
                <w:rFonts w:ascii="Times New Roman" w:eastAsia="Times New Roman" w:hAnsi="Times New Roman" w:cs="Times New Roman"/>
                <w:b/>
                <w:color w:val="211F1F"/>
                <w:spacing w:val="-2"/>
                <w:sz w:val="24"/>
                <w:lang w:val="ru-RU"/>
              </w:rPr>
              <w:t xml:space="preserve"> </w:t>
            </w:r>
            <w:r w:rsidRPr="009641D0">
              <w:rPr>
                <w:rFonts w:ascii="Times New Roman" w:eastAsia="Times New Roman" w:hAnsi="Times New Roman" w:cs="Times New Roman"/>
                <w:b/>
                <w:color w:val="211F1F"/>
                <w:sz w:val="24"/>
                <w:lang w:val="ru-RU"/>
              </w:rPr>
              <w:t>верят</w:t>
            </w:r>
          </w:p>
          <w:p w:rsidR="009641D0" w:rsidRPr="009641D0" w:rsidRDefault="009641D0" w:rsidP="009641D0">
            <w:pPr>
              <w:spacing w:before="84" w:line="230" w:lineRule="auto"/>
              <w:ind w:left="510" w:right="899" w:firstLine="74"/>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православные</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христиане</w:t>
            </w:r>
            <w:r w:rsidRPr="009641D0">
              <w:rPr>
                <w:rFonts w:ascii="Times New Roman" w:eastAsia="Times New Roman" w:hAnsi="Times New Roman" w:cs="Times New Roman"/>
                <w:b/>
                <w:color w:val="211F1F"/>
                <w:spacing w:val="-9"/>
                <w:sz w:val="24"/>
                <w:lang w:val="ru-RU"/>
              </w:rPr>
              <w:t xml:space="preserve"> </w:t>
            </w:r>
            <w:r w:rsidRPr="009641D0">
              <w:rPr>
                <w:rFonts w:ascii="Times New Roman" w:eastAsia="Times New Roman" w:hAnsi="Times New Roman" w:cs="Times New Roman"/>
                <w:b/>
                <w:color w:val="211F1F"/>
                <w:sz w:val="24"/>
                <w:lang w:val="ru-RU"/>
              </w:rPr>
              <w:t>(4</w:t>
            </w:r>
            <w:r w:rsidRPr="009641D0">
              <w:rPr>
                <w:rFonts w:ascii="Times New Roman" w:eastAsia="Times New Roman" w:hAnsi="Times New Roman" w:cs="Times New Roman"/>
                <w:b/>
                <w:color w:val="211F1F"/>
                <w:spacing w:val="-7"/>
                <w:sz w:val="24"/>
                <w:lang w:val="ru-RU"/>
              </w:rPr>
              <w:t xml:space="preserve"> </w:t>
            </w:r>
            <w:r w:rsidRPr="009641D0">
              <w:rPr>
                <w:rFonts w:ascii="Times New Roman" w:eastAsia="Times New Roman" w:hAnsi="Times New Roman" w:cs="Times New Roman"/>
                <w:b/>
                <w:color w:val="211F1F"/>
                <w:sz w:val="24"/>
                <w:lang w:val="ru-RU"/>
              </w:rPr>
              <w:t>ч.)</w:t>
            </w:r>
          </w:p>
        </w:tc>
        <w:tc>
          <w:tcPr>
            <w:tcW w:w="3913" w:type="dxa"/>
            <w:tcBorders>
              <w:bottom w:val="single" w:sz="6" w:space="0" w:color="211F1F"/>
            </w:tcBorders>
          </w:tcPr>
          <w:p w:rsidR="009641D0" w:rsidRPr="009641D0" w:rsidRDefault="009641D0" w:rsidP="009641D0">
            <w:pPr>
              <w:spacing w:before="1"/>
              <w:ind w:left="109" w:right="11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Бог</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Творец,</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который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создал</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весь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мир и человеческий род. Бог есть.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Любовь. Бог и человек. Вера в Бога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её</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влияние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поступки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людей.</w:t>
            </w:r>
          </w:p>
          <w:p w:rsidR="009641D0" w:rsidRPr="009641D0" w:rsidRDefault="009641D0" w:rsidP="009641D0">
            <w:pPr>
              <w:spacing w:line="274" w:lineRule="exact"/>
              <w:ind w:left="1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Что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такое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православие.</w:t>
            </w:r>
          </w:p>
          <w:p w:rsidR="009641D0" w:rsidRPr="009641D0" w:rsidRDefault="009641D0" w:rsidP="009641D0">
            <w:pPr>
              <w:ind w:left="109" w:right="2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Бог­Троица. Что значит молиться.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Кто такие святые. Священное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Священное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Писание</w:t>
            </w:r>
          </w:p>
          <w:p w:rsidR="009641D0" w:rsidRPr="009641D0" w:rsidRDefault="009641D0" w:rsidP="009641D0">
            <w:pPr>
              <w:ind w:left="109" w:right="13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христиан - Библия Ветхий и Новый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Заветы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Библии.</w:t>
            </w:r>
          </w:p>
        </w:tc>
        <w:tc>
          <w:tcPr>
            <w:tcW w:w="5106" w:type="dxa"/>
            <w:tcBorders>
              <w:top w:val="single" w:sz="6" w:space="0" w:color="211F1F"/>
              <w:bottom w:val="single" w:sz="6" w:space="0" w:color="211F1F"/>
            </w:tcBorders>
          </w:tcPr>
          <w:p w:rsidR="009641D0" w:rsidRPr="009641D0" w:rsidRDefault="009641D0" w:rsidP="009641D0">
            <w:pPr>
              <w:spacing w:before="1"/>
              <w:ind w:left="284" w:right="1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ключевые понятия темы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речи,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применять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анализе и оценке фактов действительности.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Раскрывать своими словами первоначальные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представления о мировоззрении (картине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мира) в православии, вероучении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Боге­Троице, Творении, человеке,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Богочеловеке Иисусе Христе как Спасителе,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Церкви.</w:t>
            </w:r>
          </w:p>
          <w:p w:rsidR="009641D0" w:rsidRPr="009641D0" w:rsidRDefault="009641D0" w:rsidP="009641D0">
            <w:pPr>
              <w:spacing w:before="8"/>
              <w:ind w:left="284" w:right="49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Пересказывать прочитанное, составлять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рассказ с введением в него новых фактов;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 читанное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личным</w:t>
            </w:r>
          </w:p>
          <w:p w:rsidR="009641D0" w:rsidRPr="009641D0" w:rsidRDefault="009641D0" w:rsidP="009641D0">
            <w:pPr>
              <w:ind w:left="284" w:right="19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жизненным опытом.</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о 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 вера в Бога влияет на поступки людей,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что такое молитва, кто такие святые, 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такое Священное Предание Церкви, что 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составляет,</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Священном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Писании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(Библии),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Ветхом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Новом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Заветах.</w:t>
            </w:r>
          </w:p>
          <w:p w:rsidR="009641D0" w:rsidRPr="009641D0" w:rsidRDefault="009641D0" w:rsidP="009641D0">
            <w:pPr>
              <w:spacing w:before="3"/>
              <w:ind w:left="284" w:right="2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p w:rsidR="009641D0" w:rsidRPr="009641D0" w:rsidRDefault="009641D0" w:rsidP="009641D0">
            <w:pPr>
              <w:spacing w:line="270" w:lineRule="atLeast"/>
              <w:ind w:left="284" w:right="23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Использование электронных форм учебника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(ЭФУ).</w:t>
            </w:r>
          </w:p>
        </w:tc>
        <w:tc>
          <w:tcPr>
            <w:tcW w:w="3198" w:type="dxa"/>
            <w:tcBorders>
              <w:top w:val="single" w:sz="6" w:space="0" w:color="211F1F"/>
              <w:bottom w:val="single" w:sz="6" w:space="0" w:color="211F1F"/>
            </w:tcBorders>
          </w:tcPr>
          <w:p w:rsidR="009641D0" w:rsidRPr="009641D0" w:rsidRDefault="009641D0" w:rsidP="009641D0">
            <w:pPr>
              <w:spacing w:before="1"/>
              <w:ind w:left="108"/>
              <w:rPr>
                <w:rFonts w:ascii="Times New Roman" w:eastAsia="Times New Roman" w:hAnsi="Times New Roman" w:cs="Times New Roman"/>
                <w:sz w:val="24"/>
              </w:rPr>
            </w:pPr>
            <w:hyperlink r:id="rId14">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5">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9"/>
              <w:rPr>
                <w:rFonts w:ascii="Times New Roman" w:eastAsia="Times New Roman" w:hAnsi="Times New Roman" w:cs="Times New Roman"/>
                <w:b/>
                <w:sz w:val="23"/>
              </w:rPr>
            </w:pPr>
          </w:p>
          <w:p w:rsidR="009641D0" w:rsidRPr="009641D0" w:rsidRDefault="009641D0" w:rsidP="009641D0">
            <w:pPr>
              <w:spacing w:line="482" w:lineRule="auto"/>
              <w:ind w:left="284" w:hanging="176"/>
              <w:rPr>
                <w:rFonts w:ascii="Times New Roman" w:eastAsia="Times New Roman" w:hAnsi="Times New Roman" w:cs="Times New Roman"/>
              </w:rPr>
            </w:pPr>
            <w:hyperlink r:id="rId16">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r w:rsidRPr="009641D0">
              <w:rPr>
                <w:rFonts w:ascii="Times New Roman" w:eastAsia="Times New Roman" w:hAnsi="Times New Roman" w:cs="Times New Roman"/>
                <w:spacing w:val="-1"/>
              </w:rPr>
              <w:t>https://pedsovet.su/load/</w:t>
            </w:r>
          </w:p>
        </w:tc>
      </w:tr>
      <w:tr w:rsidR="009641D0" w:rsidRPr="009641D0" w:rsidTr="00EF0B46">
        <w:trPr>
          <w:trHeight w:val="1105"/>
        </w:trPr>
        <w:tc>
          <w:tcPr>
            <w:tcW w:w="3140" w:type="dxa"/>
            <w:tcBorders>
              <w:top w:val="single" w:sz="6" w:space="0" w:color="211F1F"/>
              <w:left w:val="single" w:sz="6" w:space="0" w:color="211F1F"/>
            </w:tcBorders>
          </w:tcPr>
          <w:p w:rsidR="009641D0" w:rsidRPr="009641D0" w:rsidRDefault="009641D0" w:rsidP="009641D0">
            <w:pPr>
              <w:spacing w:line="270" w:lineRule="atLeast"/>
              <w:ind w:left="597" w:right="421" w:firstLine="1"/>
              <w:jc w:val="center"/>
              <w:rPr>
                <w:rFonts w:ascii="Times New Roman" w:eastAsia="Times New Roman" w:hAnsi="Times New Roman" w:cs="Times New Roman"/>
                <w:b/>
                <w:sz w:val="24"/>
              </w:rPr>
            </w:pPr>
            <w:r w:rsidRPr="009641D0">
              <w:rPr>
                <w:rFonts w:ascii="Times New Roman" w:eastAsia="Times New Roman" w:hAnsi="Times New Roman" w:cs="Times New Roman"/>
                <w:b/>
                <w:color w:val="211F1F"/>
                <w:sz w:val="24"/>
                <w:lang w:val="ru-RU"/>
              </w:rPr>
              <w:t>Добро и зло</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в</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православной</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традиции.</w:t>
            </w:r>
            <w:r w:rsidRPr="009641D0">
              <w:rPr>
                <w:rFonts w:ascii="Times New Roman" w:eastAsia="Times New Roman" w:hAnsi="Times New Roman" w:cs="Times New Roman"/>
                <w:b/>
                <w:color w:val="211F1F"/>
                <w:spacing w:val="1"/>
                <w:sz w:val="24"/>
                <w:lang w:val="ru-RU"/>
              </w:rPr>
              <w:t xml:space="preserve"> </w:t>
            </w:r>
            <w:proofErr w:type="spellStart"/>
            <w:r w:rsidRPr="009641D0">
              <w:rPr>
                <w:rFonts w:ascii="Times New Roman" w:eastAsia="Times New Roman" w:hAnsi="Times New Roman" w:cs="Times New Roman"/>
                <w:b/>
                <w:color w:val="211F1F"/>
                <w:sz w:val="24"/>
              </w:rPr>
              <w:t>Золотое</w:t>
            </w:r>
            <w:proofErr w:type="spellEnd"/>
            <w:r w:rsidRPr="009641D0">
              <w:rPr>
                <w:rFonts w:ascii="Times New Roman" w:eastAsia="Times New Roman" w:hAnsi="Times New Roman" w:cs="Times New Roman"/>
                <w:b/>
                <w:color w:val="211F1F"/>
                <w:spacing w:val="-57"/>
                <w:sz w:val="24"/>
              </w:rPr>
              <w:t xml:space="preserve"> </w:t>
            </w:r>
            <w:proofErr w:type="spellStart"/>
            <w:r w:rsidRPr="009641D0">
              <w:rPr>
                <w:rFonts w:ascii="Times New Roman" w:eastAsia="Times New Roman" w:hAnsi="Times New Roman" w:cs="Times New Roman"/>
                <w:b/>
                <w:color w:val="211F1F"/>
                <w:sz w:val="24"/>
              </w:rPr>
              <w:t>правило</w:t>
            </w:r>
            <w:proofErr w:type="spellEnd"/>
          </w:p>
        </w:tc>
        <w:tc>
          <w:tcPr>
            <w:tcW w:w="3913" w:type="dxa"/>
            <w:tcBorders>
              <w:top w:val="single" w:sz="6" w:space="0" w:color="211F1F"/>
              <w:bottom w:val="single" w:sz="6" w:space="0" w:color="211F1F"/>
            </w:tcBorders>
          </w:tcPr>
          <w:p w:rsidR="009641D0" w:rsidRPr="009641D0" w:rsidRDefault="009641D0" w:rsidP="009641D0">
            <w:pPr>
              <w:spacing w:line="270" w:lineRule="atLeast"/>
              <w:ind w:left="109" w:right="129"/>
              <w:jc w:val="both"/>
              <w:rPr>
                <w:rFonts w:ascii="Times New Roman" w:eastAsia="Times New Roman" w:hAnsi="Times New Roman" w:cs="Times New Roman"/>
                <w:sz w:val="24"/>
              </w:rPr>
            </w:pPr>
            <w:r w:rsidRPr="009641D0">
              <w:rPr>
                <w:rFonts w:ascii="Times New Roman" w:eastAsia="Times New Roman" w:hAnsi="Times New Roman" w:cs="Times New Roman"/>
                <w:sz w:val="24"/>
                <w:lang w:val="ru-RU"/>
              </w:rPr>
              <w:t>Добро. Зло. Грех. Работа совести.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Покаяние.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Десять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ветхозаветных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заповедей, данных Богом Моисею.</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Заповеди</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Иисуса</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Христа</w:t>
            </w:r>
            <w:proofErr w:type="spellEnd"/>
            <w:r w:rsidRPr="009641D0">
              <w:rPr>
                <w:rFonts w:ascii="Times New Roman" w:eastAsia="Times New Roman" w:hAnsi="Times New Roman" w:cs="Times New Roman"/>
                <w:sz w:val="24"/>
              </w:rPr>
              <w:t>-</w:t>
            </w:r>
          </w:p>
        </w:tc>
        <w:tc>
          <w:tcPr>
            <w:tcW w:w="5106" w:type="dxa"/>
            <w:tcBorders>
              <w:top w:val="single" w:sz="6" w:space="0" w:color="211F1F"/>
              <w:bottom w:val="single" w:sz="6" w:space="0" w:color="211F1F"/>
            </w:tcBorders>
          </w:tcPr>
          <w:p w:rsidR="009641D0" w:rsidRPr="009641D0" w:rsidRDefault="009641D0" w:rsidP="009641D0">
            <w:pPr>
              <w:spacing w:line="270" w:lineRule="atLeast"/>
              <w:ind w:left="147" w:right="366"/>
              <w:jc w:val="both"/>
              <w:rPr>
                <w:rFonts w:ascii="Times New Roman" w:eastAsia="Times New Roman" w:hAnsi="Times New Roman" w:cs="Times New Roman"/>
                <w:sz w:val="24"/>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такое</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заповеди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заповеди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дал</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Моисею</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Анализировать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содержание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Десяти</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ветхозаветных</w:t>
            </w:r>
            <w:proofErr w:type="spellEnd"/>
            <w:r w:rsidRPr="009641D0">
              <w:rPr>
                <w:rFonts w:ascii="Times New Roman" w:eastAsia="Times New Roman" w:hAnsi="Times New Roman" w:cs="Times New Roman"/>
                <w:spacing w:val="8"/>
                <w:sz w:val="24"/>
              </w:rPr>
              <w:t xml:space="preserve"> </w:t>
            </w:r>
            <w:proofErr w:type="spellStart"/>
            <w:r w:rsidRPr="009641D0">
              <w:rPr>
                <w:rFonts w:ascii="Times New Roman" w:eastAsia="Times New Roman" w:hAnsi="Times New Roman" w:cs="Times New Roman"/>
                <w:sz w:val="24"/>
              </w:rPr>
              <w:t>заповедей</w:t>
            </w:r>
            <w:proofErr w:type="spellEnd"/>
            <w:r w:rsidRPr="009641D0">
              <w:rPr>
                <w:rFonts w:ascii="Times New Roman" w:eastAsia="Times New Roman" w:hAnsi="Times New Roman" w:cs="Times New Roman"/>
                <w:spacing w:val="9"/>
                <w:sz w:val="24"/>
              </w:rPr>
              <w:t xml:space="preserve"> </w:t>
            </w:r>
            <w:r w:rsidRPr="009641D0">
              <w:rPr>
                <w:rFonts w:ascii="Times New Roman" w:eastAsia="Times New Roman" w:hAnsi="Times New Roman" w:cs="Times New Roman"/>
                <w:sz w:val="24"/>
              </w:rPr>
              <w:t>с</w:t>
            </w:r>
            <w:r w:rsidRPr="009641D0">
              <w:rPr>
                <w:rFonts w:ascii="Times New Roman" w:eastAsia="Times New Roman" w:hAnsi="Times New Roman" w:cs="Times New Roman"/>
                <w:spacing w:val="7"/>
                <w:sz w:val="24"/>
              </w:rPr>
              <w:t xml:space="preserve"> </w:t>
            </w:r>
            <w:proofErr w:type="spellStart"/>
            <w:r w:rsidRPr="009641D0">
              <w:rPr>
                <w:rFonts w:ascii="Times New Roman" w:eastAsia="Times New Roman" w:hAnsi="Times New Roman" w:cs="Times New Roman"/>
                <w:sz w:val="24"/>
              </w:rPr>
              <w:t>религиозной</w:t>
            </w:r>
            <w:proofErr w:type="spellEnd"/>
            <w:r w:rsidRPr="009641D0">
              <w:rPr>
                <w:rFonts w:ascii="Times New Roman" w:eastAsia="Times New Roman" w:hAnsi="Times New Roman" w:cs="Times New Roman"/>
                <w:spacing w:val="7"/>
                <w:sz w:val="24"/>
              </w:rPr>
              <w:t xml:space="preserve"> </w:t>
            </w:r>
            <w:r w:rsidRPr="009641D0">
              <w:rPr>
                <w:rFonts w:ascii="Times New Roman" w:eastAsia="Times New Roman" w:hAnsi="Times New Roman" w:cs="Times New Roman"/>
                <w:sz w:val="24"/>
              </w:rPr>
              <w:t>и</w:t>
            </w:r>
          </w:p>
        </w:tc>
        <w:tc>
          <w:tcPr>
            <w:tcW w:w="3198" w:type="dxa"/>
            <w:tcBorders>
              <w:top w:val="single" w:sz="6" w:space="0" w:color="211F1F"/>
              <w:bottom w:val="single" w:sz="6" w:space="0" w:color="211F1F"/>
            </w:tcBorders>
          </w:tcPr>
          <w:p w:rsidR="009641D0" w:rsidRPr="009641D0" w:rsidRDefault="009641D0" w:rsidP="009641D0">
            <w:pPr>
              <w:spacing w:before="1"/>
              <w:ind w:left="108"/>
              <w:rPr>
                <w:rFonts w:ascii="Times New Roman" w:eastAsia="Times New Roman" w:hAnsi="Times New Roman" w:cs="Times New Roman"/>
                <w:sz w:val="24"/>
              </w:rPr>
            </w:pPr>
            <w:hyperlink r:id="rId1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ind w:left="108"/>
              <w:rPr>
                <w:rFonts w:ascii="Times New Roman" w:eastAsia="Times New Roman" w:hAnsi="Times New Roman" w:cs="Times New Roman"/>
              </w:rPr>
            </w:pPr>
            <w:hyperlink r:id="rId19">
              <w:r w:rsidRPr="009641D0">
                <w:rPr>
                  <w:rFonts w:ascii="Times New Roman" w:eastAsia="Times New Roman" w:hAnsi="Times New Roman" w:cs="Times New Roman"/>
                  <w:color w:val="0462C1"/>
                  <w:u w:val="single" w:color="0462C1"/>
                </w:rPr>
                <w:t>http://www.edu.ru/</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rPr>
        <w:sectPr w:rsidR="009641D0" w:rsidRPr="009641D0">
          <w:footerReference w:type="default" r:id="rId20"/>
          <w:pgSz w:w="16840" w:h="11910" w:orient="landscape"/>
          <w:pgMar w:top="1100" w:right="620" w:bottom="1120" w:left="620" w:header="0" w:footer="920" w:gutter="0"/>
          <w:pgNumType w:start="19"/>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5520"/>
        </w:trPr>
        <w:tc>
          <w:tcPr>
            <w:tcW w:w="3140" w:type="dxa"/>
            <w:tcBorders>
              <w:left w:val="single" w:sz="6" w:space="0" w:color="211F1F"/>
            </w:tcBorders>
          </w:tcPr>
          <w:p w:rsidR="009641D0" w:rsidRPr="009641D0" w:rsidRDefault="009641D0" w:rsidP="009641D0">
            <w:pPr>
              <w:spacing w:before="1"/>
              <w:ind w:left="496" w:right="317"/>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нравственности.</w:t>
            </w:r>
          </w:p>
          <w:p w:rsidR="009641D0" w:rsidRPr="009641D0" w:rsidRDefault="009641D0" w:rsidP="009641D0">
            <w:pPr>
              <w:ind w:left="496" w:right="319"/>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Любовь</w:t>
            </w:r>
            <w:r w:rsidRPr="009641D0">
              <w:rPr>
                <w:rFonts w:ascii="Times New Roman" w:eastAsia="Times New Roman" w:hAnsi="Times New Roman" w:cs="Times New Roman"/>
                <w:b/>
                <w:color w:val="211F1F"/>
                <w:spacing w:val="14"/>
                <w:sz w:val="24"/>
                <w:lang w:val="ru-RU"/>
              </w:rPr>
              <w:t xml:space="preserve"> </w:t>
            </w:r>
            <w:r w:rsidRPr="009641D0">
              <w:rPr>
                <w:rFonts w:ascii="Times New Roman" w:eastAsia="Times New Roman" w:hAnsi="Times New Roman" w:cs="Times New Roman"/>
                <w:b/>
                <w:color w:val="211F1F"/>
                <w:sz w:val="24"/>
                <w:lang w:val="ru-RU"/>
              </w:rPr>
              <w:t>к</w:t>
            </w:r>
            <w:r w:rsidRPr="009641D0">
              <w:rPr>
                <w:rFonts w:ascii="Times New Roman" w:eastAsia="Times New Roman" w:hAnsi="Times New Roman" w:cs="Times New Roman"/>
                <w:b/>
                <w:color w:val="211F1F"/>
                <w:spacing w:val="10"/>
                <w:sz w:val="24"/>
                <w:lang w:val="ru-RU"/>
              </w:rPr>
              <w:t xml:space="preserve"> </w:t>
            </w:r>
            <w:r w:rsidRPr="009641D0">
              <w:rPr>
                <w:rFonts w:ascii="Times New Roman" w:eastAsia="Times New Roman" w:hAnsi="Times New Roman" w:cs="Times New Roman"/>
                <w:b/>
                <w:color w:val="211F1F"/>
                <w:sz w:val="24"/>
                <w:lang w:val="ru-RU"/>
              </w:rPr>
              <w:t>ближнему</w:t>
            </w:r>
            <w:r w:rsidRPr="009641D0">
              <w:rPr>
                <w:rFonts w:ascii="Times New Roman" w:eastAsia="Times New Roman" w:hAnsi="Times New Roman" w:cs="Times New Roman"/>
                <w:b/>
                <w:color w:val="211F1F"/>
                <w:spacing w:val="-57"/>
                <w:sz w:val="24"/>
                <w:lang w:val="ru-RU"/>
              </w:rPr>
              <w:t xml:space="preserve"> </w:t>
            </w:r>
            <w:r w:rsidRPr="009641D0">
              <w:rPr>
                <w:rFonts w:ascii="Times New Roman" w:eastAsia="Times New Roman" w:hAnsi="Times New Roman" w:cs="Times New Roman"/>
                <w:b/>
                <w:color w:val="211F1F"/>
                <w:sz w:val="24"/>
                <w:lang w:val="ru-RU"/>
              </w:rPr>
              <w:t>(4</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ч.)</w:t>
            </w:r>
          </w:p>
        </w:tc>
        <w:tc>
          <w:tcPr>
            <w:tcW w:w="3913" w:type="dxa"/>
            <w:tcBorders>
              <w:bottom w:val="single" w:sz="6" w:space="0" w:color="211F1F"/>
            </w:tcBorders>
          </w:tcPr>
          <w:p w:rsidR="009641D0" w:rsidRPr="009641D0" w:rsidRDefault="009641D0" w:rsidP="009641D0">
            <w:pPr>
              <w:tabs>
                <w:tab w:val="left" w:pos="1256"/>
                <w:tab w:val="left" w:pos="1340"/>
                <w:tab w:val="left" w:pos="1559"/>
                <w:tab w:val="left" w:pos="1606"/>
                <w:tab w:val="left" w:pos="2023"/>
                <w:tab w:val="left" w:pos="2606"/>
                <w:tab w:val="left" w:pos="2767"/>
                <w:tab w:val="left" w:pos="2933"/>
                <w:tab w:val="left" w:pos="3419"/>
                <w:tab w:val="left" w:pos="3654"/>
              </w:tabs>
              <w:spacing w:before="1"/>
              <w:ind w:left="109" w:right="129"/>
              <w:rPr>
                <w:rFonts w:ascii="Times New Roman" w:eastAsia="Times New Roman" w:hAnsi="Times New Roman" w:cs="Times New Roman"/>
                <w:sz w:val="24"/>
              </w:rPr>
            </w:pPr>
            <w:r w:rsidRPr="009641D0">
              <w:rPr>
                <w:rFonts w:ascii="Times New Roman" w:eastAsia="Times New Roman" w:hAnsi="Times New Roman" w:cs="Times New Roman"/>
                <w:sz w:val="24"/>
                <w:lang w:val="ru-RU"/>
              </w:rPr>
              <w:t>Заповеди Блаженств,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t>и</w:t>
            </w:r>
            <w:r w:rsidRPr="009641D0">
              <w:rPr>
                <w:rFonts w:ascii="Times New Roman" w:eastAsia="Times New Roman" w:hAnsi="Times New Roman" w:cs="Times New Roman"/>
                <w:sz w:val="24"/>
                <w:lang w:val="ru-RU"/>
              </w:rPr>
              <w:tab/>
              <w:t>соотношение</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3"/>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Десятью</w:t>
            </w:r>
            <w:r w:rsidRPr="009641D0">
              <w:rPr>
                <w:rFonts w:ascii="Times New Roman" w:eastAsia="Times New Roman" w:hAnsi="Times New Roman" w:cs="Times New Roman"/>
                <w:sz w:val="24"/>
                <w:lang w:val="ru-RU"/>
              </w:rPr>
              <w:tab/>
              <w:t>заповедями.</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t>Кто</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2"/>
                <w:sz w:val="24"/>
                <w:lang w:val="ru-RU"/>
              </w:rPr>
              <w:t>для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христиан</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t>ближний,</w:t>
            </w:r>
            <w:r w:rsidRPr="009641D0">
              <w:rPr>
                <w:rFonts w:ascii="Times New Roman" w:eastAsia="Times New Roman" w:hAnsi="Times New Roman" w:cs="Times New Roman"/>
                <w:sz w:val="24"/>
                <w:lang w:val="ru-RU"/>
              </w:rPr>
              <w:tab/>
              <w:t>любовь</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4"/>
                <w:sz w:val="24"/>
                <w:lang w:val="ru-RU"/>
              </w:rPr>
              <w:t>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ближним.</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t>«Золотое</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правило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нравственности»</w:t>
            </w:r>
            <w:r w:rsidRPr="009641D0">
              <w:rPr>
                <w:rFonts w:ascii="Times New Roman" w:eastAsia="Times New Roman" w:hAnsi="Times New Roman" w:cs="Times New Roman"/>
                <w:spacing w:val="1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4"/>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11"/>
                <w:sz w:val="24"/>
                <w:lang w:val="ru-RU"/>
              </w:rPr>
              <w:t xml:space="preserve"> </w:t>
            </w:r>
            <w:proofErr w:type="spellStart"/>
            <w:r w:rsidRPr="009641D0">
              <w:rPr>
                <w:rFonts w:ascii="Times New Roman" w:eastAsia="Times New Roman" w:hAnsi="Times New Roman" w:cs="Times New Roman"/>
                <w:sz w:val="24"/>
              </w:rPr>
              <w:t>Святость</w:t>
            </w:r>
            <w:proofErr w:type="spellEnd"/>
            <w:r w:rsidRPr="009641D0">
              <w:rPr>
                <w:rFonts w:ascii="Times New Roman" w:eastAsia="Times New Roman" w:hAnsi="Times New Roman" w:cs="Times New Roman"/>
                <w:spacing w:val="13"/>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12"/>
                <w:sz w:val="24"/>
              </w:rPr>
              <w:t xml:space="preserve"> </w:t>
            </w:r>
            <w:proofErr w:type="spellStart"/>
            <w:r w:rsidRPr="009641D0">
              <w:rPr>
                <w:rFonts w:ascii="Times New Roman" w:eastAsia="Times New Roman" w:hAnsi="Times New Roman" w:cs="Times New Roman"/>
                <w:sz w:val="24"/>
              </w:rPr>
              <w:t>православной</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традиции</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святые</w:t>
            </w:r>
            <w:proofErr w:type="spellEnd"/>
            <w:r w:rsidRPr="009641D0">
              <w:rPr>
                <w:rFonts w:ascii="Times New Roman" w:eastAsia="Times New Roman" w:hAnsi="Times New Roman" w:cs="Times New Roman"/>
                <w:sz w:val="24"/>
              </w:rPr>
              <w:t>.</w:t>
            </w:r>
          </w:p>
        </w:tc>
        <w:tc>
          <w:tcPr>
            <w:tcW w:w="5106" w:type="dxa"/>
            <w:tcBorders>
              <w:bottom w:val="single" w:sz="6" w:space="0" w:color="211F1F"/>
            </w:tcBorders>
          </w:tcPr>
          <w:p w:rsidR="009641D0" w:rsidRPr="009641D0" w:rsidRDefault="009641D0" w:rsidP="009641D0">
            <w:pPr>
              <w:spacing w:before="1"/>
              <w:ind w:left="147" w:right="36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нравственно­этической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точки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зрения.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Рассуждать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возможности</w:t>
            </w:r>
            <w:r w:rsidRPr="009641D0">
              <w:rPr>
                <w:rFonts w:ascii="Times New Roman" w:eastAsia="Times New Roman" w:hAnsi="Times New Roman" w:cs="Times New Roman"/>
                <w:spacing w:val="6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необходимости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соблюдения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(свобода,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разум,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совесть,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доброта,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любовь).</w:t>
            </w:r>
          </w:p>
          <w:p w:rsidR="009641D0" w:rsidRPr="009641D0" w:rsidRDefault="009641D0" w:rsidP="009641D0">
            <w:pPr>
              <w:spacing w:before="1"/>
              <w:ind w:left="147" w:right="36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заповедях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Иисуса Христа - Заповедях Блаженства,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соотношении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Десятью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ветхозаветными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заповедями.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понимание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православном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ближний, что означает любовь к ближнему,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17"/>
                <w:sz w:val="24"/>
                <w:lang w:val="ru-RU"/>
              </w:rPr>
              <w:t xml:space="preserve"> </w:t>
            </w:r>
            <w:r w:rsidRPr="009641D0">
              <w:rPr>
                <w:rFonts w:ascii="Times New Roman" w:eastAsia="Times New Roman" w:hAnsi="Times New Roman" w:cs="Times New Roman"/>
                <w:sz w:val="24"/>
                <w:lang w:val="ru-RU"/>
              </w:rPr>
              <w:t>понимается</w:t>
            </w:r>
            <w:r w:rsidRPr="009641D0">
              <w:rPr>
                <w:rFonts w:ascii="Times New Roman" w:eastAsia="Times New Roman" w:hAnsi="Times New Roman" w:cs="Times New Roman"/>
                <w:spacing w:val="16"/>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6"/>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7"/>
                <w:sz w:val="24"/>
                <w:lang w:val="ru-RU"/>
              </w:rPr>
              <w:t xml:space="preserve"> </w:t>
            </w:r>
            <w:r w:rsidRPr="009641D0">
              <w:rPr>
                <w:rFonts w:ascii="Times New Roman" w:eastAsia="Times New Roman" w:hAnsi="Times New Roman" w:cs="Times New Roman"/>
                <w:sz w:val="24"/>
                <w:lang w:val="ru-RU"/>
              </w:rPr>
              <w:t>традиции</w:t>
            </w:r>
          </w:p>
          <w:p w:rsidR="009641D0" w:rsidRPr="009641D0" w:rsidRDefault="009641D0" w:rsidP="009641D0">
            <w:pPr>
              <w:ind w:left="147" w:right="36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«золотое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правило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(поступайте с другими так, как хотели бы,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чтобы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поступили),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святости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святых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p>
          <w:p w:rsidR="009641D0" w:rsidRPr="009641D0" w:rsidRDefault="009641D0" w:rsidP="009641D0">
            <w:pPr>
              <w:spacing w:before="3" w:line="237" w:lineRule="auto"/>
              <w:ind w:left="147" w:right="36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рассуждать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морально­этические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spacing w:line="270" w:lineRule="atLeast"/>
              <w:ind w:left="147" w:right="36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198" w:type="dxa"/>
            <w:tcBorders>
              <w:bottom w:val="single" w:sz="6" w:space="0" w:color="211F1F"/>
            </w:tcBorders>
          </w:tcPr>
          <w:p w:rsidR="009641D0" w:rsidRPr="009641D0" w:rsidRDefault="009641D0" w:rsidP="009641D0">
            <w:pPr>
              <w:rPr>
                <w:rFonts w:ascii="Times New Roman" w:eastAsia="Times New Roman" w:hAnsi="Times New Roman" w:cs="Times New Roman"/>
                <w:b/>
                <w:lang w:val="ru-RU"/>
              </w:rPr>
            </w:pPr>
          </w:p>
          <w:p w:rsidR="009641D0" w:rsidRPr="009641D0" w:rsidRDefault="009641D0" w:rsidP="009641D0">
            <w:pPr>
              <w:ind w:left="289"/>
              <w:rPr>
                <w:rFonts w:ascii="Times New Roman" w:eastAsia="Times New Roman" w:hAnsi="Times New Roman" w:cs="Times New Roman"/>
              </w:rPr>
            </w:pPr>
            <w:r w:rsidRPr="009641D0">
              <w:rPr>
                <w:rFonts w:ascii="Times New Roman" w:eastAsia="Times New Roman" w:hAnsi="Times New Roman" w:cs="Times New Roman"/>
              </w:rPr>
              <w:t>https://pedsovet.su/load/</w:t>
            </w:r>
          </w:p>
        </w:tc>
      </w:tr>
      <w:tr w:rsidR="009641D0" w:rsidRPr="009641D0" w:rsidTr="00EF0B46">
        <w:trPr>
          <w:trHeight w:val="3866"/>
        </w:trPr>
        <w:tc>
          <w:tcPr>
            <w:tcW w:w="3140" w:type="dxa"/>
            <w:tcBorders>
              <w:left w:val="single" w:sz="6" w:space="0" w:color="211F1F"/>
              <w:bottom w:val="single" w:sz="6" w:space="0" w:color="211F1F"/>
            </w:tcBorders>
          </w:tcPr>
          <w:p w:rsidR="009641D0" w:rsidRPr="009641D0" w:rsidRDefault="009641D0" w:rsidP="009641D0">
            <w:pPr>
              <w:spacing w:before="39"/>
              <w:ind w:left="170" w:right="170"/>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Отношение</w:t>
            </w:r>
            <w:r w:rsidRPr="009641D0">
              <w:rPr>
                <w:rFonts w:ascii="Times New Roman" w:eastAsia="Times New Roman" w:hAnsi="Times New Roman" w:cs="Times New Roman"/>
                <w:b/>
                <w:color w:val="211F1F"/>
                <w:spacing w:val="-2"/>
                <w:sz w:val="24"/>
                <w:lang w:val="ru-RU"/>
              </w:rPr>
              <w:t xml:space="preserve"> </w:t>
            </w:r>
            <w:r w:rsidRPr="009641D0">
              <w:rPr>
                <w:rFonts w:ascii="Times New Roman" w:eastAsia="Times New Roman" w:hAnsi="Times New Roman" w:cs="Times New Roman"/>
                <w:b/>
                <w:color w:val="211F1F"/>
                <w:sz w:val="24"/>
                <w:lang w:val="ru-RU"/>
              </w:rPr>
              <w:t>к</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труду.</w:t>
            </w:r>
          </w:p>
          <w:p w:rsidR="009641D0" w:rsidRPr="009641D0" w:rsidRDefault="009641D0" w:rsidP="009641D0">
            <w:pPr>
              <w:spacing w:before="36"/>
              <w:ind w:left="364" w:right="368" w:firstLine="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z w:val="24"/>
                <w:lang w:val="ru-RU"/>
              </w:rPr>
              <w:t>Долг и</w:t>
            </w:r>
            <w:r w:rsidRPr="009641D0">
              <w:rPr>
                <w:rFonts w:ascii="Times New Roman" w:eastAsia="Times New Roman" w:hAnsi="Times New Roman" w:cs="Times New Roman"/>
                <w:b/>
                <w:color w:val="211F1F"/>
                <w:spacing w:val="1"/>
                <w:sz w:val="24"/>
                <w:lang w:val="ru-RU"/>
              </w:rPr>
              <w:t xml:space="preserve"> </w:t>
            </w:r>
            <w:r w:rsidRPr="009641D0">
              <w:rPr>
                <w:rFonts w:ascii="Times New Roman" w:eastAsia="Times New Roman" w:hAnsi="Times New Roman" w:cs="Times New Roman"/>
                <w:b/>
                <w:color w:val="211F1F"/>
                <w:sz w:val="24"/>
                <w:lang w:val="ru-RU"/>
              </w:rPr>
              <w:t>ответственность</w:t>
            </w:r>
            <w:r w:rsidRPr="009641D0">
              <w:rPr>
                <w:rFonts w:ascii="Times New Roman" w:eastAsia="Times New Roman" w:hAnsi="Times New Roman" w:cs="Times New Roman"/>
                <w:b/>
                <w:color w:val="211F1F"/>
                <w:spacing w:val="-6"/>
                <w:sz w:val="24"/>
                <w:lang w:val="ru-RU"/>
              </w:rPr>
              <w:t xml:space="preserve"> </w:t>
            </w:r>
            <w:r w:rsidRPr="009641D0">
              <w:rPr>
                <w:rFonts w:ascii="Times New Roman" w:eastAsia="Times New Roman" w:hAnsi="Times New Roman" w:cs="Times New Roman"/>
                <w:b/>
                <w:color w:val="211F1F"/>
                <w:sz w:val="24"/>
                <w:lang w:val="ru-RU"/>
              </w:rPr>
              <w:t>(2</w:t>
            </w:r>
            <w:r w:rsidRPr="009641D0">
              <w:rPr>
                <w:rFonts w:ascii="Times New Roman" w:eastAsia="Times New Roman" w:hAnsi="Times New Roman" w:cs="Times New Roman"/>
                <w:b/>
                <w:color w:val="211F1F"/>
                <w:spacing w:val="-5"/>
                <w:sz w:val="24"/>
                <w:lang w:val="ru-RU"/>
              </w:rPr>
              <w:t xml:space="preserve"> </w:t>
            </w:r>
            <w:r w:rsidRPr="009641D0">
              <w:rPr>
                <w:rFonts w:ascii="Times New Roman" w:eastAsia="Times New Roman" w:hAnsi="Times New Roman" w:cs="Times New Roman"/>
                <w:b/>
                <w:color w:val="211F1F"/>
                <w:sz w:val="24"/>
                <w:lang w:val="ru-RU"/>
              </w:rPr>
              <w:t>ч.)</w:t>
            </w:r>
          </w:p>
        </w:tc>
        <w:tc>
          <w:tcPr>
            <w:tcW w:w="3913" w:type="dxa"/>
            <w:tcBorders>
              <w:top w:val="single" w:sz="6" w:space="0" w:color="211F1F"/>
              <w:bottom w:val="single" w:sz="6" w:space="0" w:color="211F1F"/>
            </w:tcBorders>
          </w:tcPr>
          <w:p w:rsidR="009641D0" w:rsidRPr="009641D0" w:rsidRDefault="009641D0" w:rsidP="009641D0">
            <w:pPr>
              <w:tabs>
                <w:tab w:val="left" w:pos="1956"/>
                <w:tab w:val="left" w:pos="2738"/>
              </w:tabs>
              <w:spacing w:before="32"/>
              <w:ind w:left="109" w:right="13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Заповеди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Творца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Прародителям.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Отношение</w:t>
            </w:r>
            <w:r w:rsidRPr="009641D0">
              <w:rPr>
                <w:rFonts w:ascii="Times New Roman" w:eastAsia="Times New Roman" w:hAnsi="Times New Roman" w:cs="Times New Roman"/>
                <w:sz w:val="24"/>
                <w:lang w:val="ru-RU"/>
              </w:rPr>
              <w:tab/>
              <w:t>к</w:t>
            </w:r>
            <w:r w:rsidRPr="009641D0">
              <w:rPr>
                <w:rFonts w:ascii="Times New Roman" w:eastAsia="Times New Roman" w:hAnsi="Times New Roman" w:cs="Times New Roman"/>
                <w:sz w:val="24"/>
                <w:lang w:val="ru-RU"/>
              </w:rPr>
              <w:tab/>
              <w:t>труду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Православии.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Уважение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труду.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долг</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p>
        </w:tc>
        <w:tc>
          <w:tcPr>
            <w:tcW w:w="5106" w:type="dxa"/>
            <w:tcBorders>
              <w:top w:val="single" w:sz="6" w:space="0" w:color="211F1F"/>
              <w:bottom w:val="single" w:sz="6" w:space="0" w:color="211F1F"/>
            </w:tcBorders>
          </w:tcPr>
          <w:p w:rsidR="009641D0" w:rsidRPr="009641D0" w:rsidRDefault="009641D0" w:rsidP="009641D0">
            <w:pPr>
              <w:tabs>
                <w:tab w:val="left" w:pos="1538"/>
                <w:tab w:val="left" w:pos="2737"/>
                <w:tab w:val="left" w:pos="3476"/>
                <w:tab w:val="left" w:pos="4810"/>
              </w:tabs>
              <w:spacing w:before="1"/>
              <w:ind w:left="166" w:right="15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и пересказывать учебный 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z w:val="24"/>
                <w:lang w:val="ru-RU"/>
              </w:rPr>
              <w:tab/>
              <w:t>значение</w:t>
            </w:r>
            <w:r w:rsidRPr="009641D0">
              <w:rPr>
                <w:rFonts w:ascii="Times New Roman" w:eastAsia="Times New Roman" w:hAnsi="Times New Roman" w:cs="Times New Roman"/>
                <w:sz w:val="24"/>
                <w:lang w:val="ru-RU"/>
              </w:rPr>
              <w:tab/>
              <w:t>слов</w:t>
            </w:r>
            <w:r w:rsidRPr="009641D0">
              <w:rPr>
                <w:rFonts w:ascii="Times New Roman" w:eastAsia="Times New Roman" w:hAnsi="Times New Roman" w:cs="Times New Roman"/>
                <w:sz w:val="24"/>
                <w:lang w:val="ru-RU"/>
              </w:rPr>
              <w:tab/>
              <w:t>(терминов</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5"/>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опорой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учебника.</w:t>
            </w:r>
          </w:p>
          <w:p w:rsidR="009641D0" w:rsidRPr="009641D0" w:rsidRDefault="009641D0" w:rsidP="009641D0">
            <w:pPr>
              <w:tabs>
                <w:tab w:val="left" w:pos="1840"/>
                <w:tab w:val="left" w:pos="3090"/>
                <w:tab w:val="left" w:pos="3924"/>
                <w:tab w:val="left" w:pos="4303"/>
              </w:tabs>
              <w:ind w:left="166" w:right="15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z w:val="24"/>
                <w:lang w:val="ru-RU"/>
              </w:rPr>
              <w:tab/>
              <w:t>знакомые</w:t>
            </w:r>
            <w:r w:rsidRPr="009641D0">
              <w:rPr>
                <w:rFonts w:ascii="Times New Roman" w:eastAsia="Times New Roman" w:hAnsi="Times New Roman" w:cs="Times New Roman"/>
                <w:sz w:val="24"/>
                <w:lang w:val="ru-RU"/>
              </w:rPr>
              <w:tab/>
              <w:t>слова</w:t>
            </w:r>
            <w:r w:rsidRPr="009641D0">
              <w:rPr>
                <w:rFonts w:ascii="Times New Roman" w:eastAsia="Times New Roman" w:hAnsi="Times New Roman" w:cs="Times New Roman"/>
                <w:sz w:val="24"/>
                <w:lang w:val="ru-RU"/>
              </w:rPr>
              <w:tab/>
              <w:t>в</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новом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мировоззренческом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контексте.</w:t>
            </w:r>
          </w:p>
          <w:p w:rsidR="009641D0" w:rsidRPr="009641D0" w:rsidRDefault="009641D0" w:rsidP="009641D0">
            <w:pPr>
              <w:tabs>
                <w:tab w:val="left" w:pos="557"/>
                <w:tab w:val="left" w:pos="1911"/>
                <w:tab w:val="left" w:pos="2302"/>
                <w:tab w:val="left" w:pos="3064"/>
                <w:tab w:val="left" w:pos="3908"/>
                <w:tab w:val="left" w:pos="4292"/>
              </w:tabs>
              <w:ind w:left="166" w:right="1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2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0"/>
                <w:sz w:val="24"/>
                <w:lang w:val="ru-RU"/>
              </w:rPr>
              <w:t xml:space="preserve"> </w:t>
            </w:r>
            <w:r w:rsidRPr="009641D0">
              <w:rPr>
                <w:rFonts w:ascii="Times New Roman" w:eastAsia="Times New Roman" w:hAnsi="Times New Roman" w:cs="Times New Roman"/>
                <w:sz w:val="24"/>
                <w:lang w:val="ru-RU"/>
              </w:rPr>
              <w:t>грехопадении</w:t>
            </w:r>
            <w:r w:rsidRPr="009641D0">
              <w:rPr>
                <w:rFonts w:ascii="Times New Roman" w:eastAsia="Times New Roman" w:hAnsi="Times New Roman" w:cs="Times New Roman"/>
                <w:spacing w:val="20"/>
                <w:sz w:val="24"/>
                <w:lang w:val="ru-RU"/>
              </w:rPr>
              <w:t xml:space="preserve"> </w:t>
            </w:r>
            <w:r w:rsidRPr="009641D0">
              <w:rPr>
                <w:rFonts w:ascii="Times New Roman" w:eastAsia="Times New Roman" w:hAnsi="Times New Roman" w:cs="Times New Roman"/>
                <w:sz w:val="24"/>
                <w:lang w:val="ru-RU"/>
              </w:rPr>
              <w:t>Прародителей,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z w:val="24"/>
                <w:lang w:val="ru-RU"/>
              </w:rPr>
              <w:tab/>
              <w:t>заповедях,</w:t>
            </w:r>
            <w:r w:rsidRPr="009641D0">
              <w:rPr>
                <w:rFonts w:ascii="Times New Roman" w:eastAsia="Times New Roman" w:hAnsi="Times New Roman" w:cs="Times New Roman"/>
                <w:sz w:val="24"/>
                <w:lang w:val="ru-RU"/>
              </w:rPr>
              <w:tab/>
              <w:t>о</w:t>
            </w:r>
            <w:r w:rsidRPr="009641D0">
              <w:rPr>
                <w:rFonts w:ascii="Times New Roman" w:eastAsia="Times New Roman" w:hAnsi="Times New Roman" w:cs="Times New Roman"/>
                <w:sz w:val="24"/>
                <w:lang w:val="ru-RU"/>
              </w:rPr>
              <w:tab/>
              <w:t>роли</w:t>
            </w:r>
            <w:r w:rsidRPr="009641D0">
              <w:rPr>
                <w:rFonts w:ascii="Times New Roman" w:eastAsia="Times New Roman" w:hAnsi="Times New Roman" w:cs="Times New Roman"/>
                <w:sz w:val="24"/>
                <w:lang w:val="ru-RU"/>
              </w:rPr>
              <w:tab/>
              <w:t>труда</w:t>
            </w:r>
            <w:r w:rsidRPr="009641D0">
              <w:rPr>
                <w:rFonts w:ascii="Times New Roman" w:eastAsia="Times New Roman" w:hAnsi="Times New Roman" w:cs="Times New Roman"/>
                <w:sz w:val="24"/>
                <w:lang w:val="ru-RU"/>
              </w:rPr>
              <w:tab/>
              <w:t>в</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православных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w:t>
            </w:r>
          </w:p>
          <w:p w:rsidR="009641D0" w:rsidRPr="009641D0" w:rsidRDefault="009641D0" w:rsidP="009641D0">
            <w:pPr>
              <w:tabs>
                <w:tab w:val="left" w:pos="1965"/>
                <w:tab w:val="left" w:pos="3460"/>
                <w:tab w:val="left" w:pos="4275"/>
              </w:tabs>
              <w:spacing w:before="1"/>
              <w:ind w:left="166" w:right="15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Устанавливать</w:t>
            </w:r>
            <w:r w:rsidRPr="009641D0">
              <w:rPr>
                <w:rFonts w:ascii="Times New Roman" w:eastAsia="Times New Roman" w:hAnsi="Times New Roman" w:cs="Times New Roman"/>
                <w:sz w:val="24"/>
                <w:lang w:val="ru-RU"/>
              </w:rPr>
              <w:tab/>
              <w:t>логическую</w:t>
            </w:r>
            <w:r w:rsidRPr="009641D0">
              <w:rPr>
                <w:rFonts w:ascii="Times New Roman" w:eastAsia="Times New Roman" w:hAnsi="Times New Roman" w:cs="Times New Roman"/>
                <w:sz w:val="24"/>
                <w:lang w:val="ru-RU"/>
              </w:rPr>
              <w:tab/>
              <w:t>связь</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между</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фактами;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 беседе.</w:t>
            </w:r>
          </w:p>
          <w:p w:rsidR="009641D0" w:rsidRPr="009641D0" w:rsidRDefault="009641D0" w:rsidP="009641D0">
            <w:pPr>
              <w:ind w:left="166" w:right="1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прочитанное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точки</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зрения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полученных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ранее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знаний.</w:t>
            </w:r>
          </w:p>
          <w:p w:rsidR="009641D0" w:rsidRPr="009641D0" w:rsidRDefault="009641D0" w:rsidP="009641D0">
            <w:pPr>
              <w:spacing w:line="270" w:lineRule="atLeast"/>
              <w:ind w:left="166" w:right="15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изученное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примерами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из</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литературных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произведений.</w:t>
            </w:r>
          </w:p>
        </w:tc>
        <w:tc>
          <w:tcPr>
            <w:tcW w:w="3198" w:type="dxa"/>
            <w:tcBorders>
              <w:top w:val="single" w:sz="6" w:space="0" w:color="211F1F"/>
              <w:bottom w:val="single" w:sz="6" w:space="0" w:color="211F1F"/>
            </w:tcBorders>
          </w:tcPr>
          <w:p w:rsidR="009641D0" w:rsidRPr="009641D0" w:rsidRDefault="009641D0" w:rsidP="009641D0">
            <w:pPr>
              <w:spacing w:before="1"/>
              <w:ind w:left="108"/>
              <w:rPr>
                <w:rFonts w:ascii="Times New Roman" w:eastAsia="Times New Roman" w:hAnsi="Times New Roman" w:cs="Times New Roman"/>
                <w:sz w:val="24"/>
              </w:rPr>
            </w:pPr>
            <w:hyperlink r:id="rId2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66" w:hanging="58"/>
              <w:rPr>
                <w:rFonts w:ascii="Times New Roman" w:eastAsia="Times New Roman" w:hAnsi="Times New Roman" w:cs="Times New Roman"/>
              </w:rPr>
            </w:pPr>
            <w:hyperlink r:id="rId23">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r w:rsidRPr="009641D0">
              <w:rPr>
                <w:rFonts w:ascii="Times New Roman" w:eastAsia="Times New Roman" w:hAnsi="Times New Roman" w:cs="Times New Roman"/>
                <w:spacing w:val="-1"/>
              </w:rPr>
              <w:t>https://pedsovet.su/load/</w:t>
            </w:r>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554"/>
        </w:trPr>
        <w:tc>
          <w:tcPr>
            <w:tcW w:w="3140" w:type="dxa"/>
            <w:tcBorders>
              <w:left w:val="single" w:sz="6" w:space="0" w:color="211F1F"/>
              <w:bottom w:val="single" w:sz="6" w:space="0" w:color="211F1F"/>
            </w:tcBorders>
          </w:tcPr>
          <w:p w:rsidR="009641D0" w:rsidRPr="009641D0" w:rsidRDefault="009641D0" w:rsidP="009641D0">
            <w:pPr>
              <w:rPr>
                <w:rFonts w:ascii="Times New Roman" w:eastAsia="Times New Roman" w:hAnsi="Times New Roman" w:cs="Times New Roman"/>
              </w:rPr>
            </w:pPr>
          </w:p>
        </w:tc>
        <w:tc>
          <w:tcPr>
            <w:tcW w:w="3913" w:type="dxa"/>
            <w:tcBorders>
              <w:top w:val="single" w:sz="6" w:space="0" w:color="211F1F"/>
              <w:bottom w:val="single" w:sz="6" w:space="0" w:color="211F1F"/>
            </w:tcBorders>
          </w:tcPr>
          <w:p w:rsidR="009641D0" w:rsidRPr="009641D0" w:rsidRDefault="009641D0" w:rsidP="009641D0">
            <w:pPr>
              <w:rPr>
                <w:rFonts w:ascii="Times New Roman" w:eastAsia="Times New Roman" w:hAnsi="Times New Roman" w:cs="Times New Roman"/>
              </w:rPr>
            </w:pPr>
          </w:p>
        </w:tc>
        <w:tc>
          <w:tcPr>
            <w:tcW w:w="5106" w:type="dxa"/>
            <w:tcBorders>
              <w:top w:val="single" w:sz="6" w:space="0" w:color="211F1F"/>
              <w:bottom w:val="single" w:sz="6" w:space="0" w:color="211F1F"/>
            </w:tcBorders>
          </w:tcPr>
          <w:p w:rsidR="009641D0" w:rsidRPr="009641D0" w:rsidRDefault="009641D0" w:rsidP="009641D0">
            <w:pPr>
              <w:spacing w:line="270" w:lineRule="atLeast"/>
              <w:ind w:left="166" w:right="14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52"/>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5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2"/>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51"/>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198" w:type="dxa"/>
            <w:tcBorders>
              <w:top w:val="single" w:sz="6" w:space="0" w:color="211F1F"/>
              <w:bottom w:val="single" w:sz="6" w:space="0" w:color="211F1F"/>
            </w:tcBorders>
          </w:tcPr>
          <w:p w:rsidR="009641D0" w:rsidRPr="009641D0" w:rsidRDefault="009641D0" w:rsidP="009641D0">
            <w:pPr>
              <w:rPr>
                <w:rFonts w:ascii="Times New Roman" w:eastAsia="Times New Roman" w:hAnsi="Times New Roman" w:cs="Times New Roman"/>
                <w:lang w:val="ru-RU"/>
              </w:rPr>
            </w:pPr>
          </w:p>
        </w:tc>
      </w:tr>
      <w:tr w:rsidR="009641D0" w:rsidRPr="009641D0" w:rsidTr="00EF0B46">
        <w:trPr>
          <w:trHeight w:val="5244"/>
        </w:trPr>
        <w:tc>
          <w:tcPr>
            <w:tcW w:w="3140" w:type="dxa"/>
            <w:tcBorders>
              <w:top w:val="single" w:sz="6" w:space="0" w:color="211F1F"/>
              <w:left w:val="single" w:sz="6" w:space="0" w:color="211F1F"/>
            </w:tcBorders>
          </w:tcPr>
          <w:p w:rsidR="009641D0" w:rsidRPr="009641D0" w:rsidRDefault="009641D0" w:rsidP="009641D0">
            <w:pPr>
              <w:spacing w:line="275" w:lineRule="exact"/>
              <w:ind w:left="275"/>
              <w:rPr>
                <w:rFonts w:ascii="Times New Roman" w:eastAsia="Times New Roman" w:hAnsi="Times New Roman" w:cs="Times New Roman"/>
                <w:b/>
                <w:sz w:val="24"/>
              </w:rPr>
            </w:pPr>
            <w:proofErr w:type="spellStart"/>
            <w:r w:rsidRPr="009641D0">
              <w:rPr>
                <w:rFonts w:ascii="Times New Roman" w:eastAsia="Times New Roman" w:hAnsi="Times New Roman" w:cs="Times New Roman"/>
                <w:b/>
                <w:color w:val="211F1F"/>
                <w:sz w:val="24"/>
              </w:rPr>
              <w:t>Милосердие</w:t>
            </w:r>
            <w:proofErr w:type="spellEnd"/>
          </w:p>
          <w:p w:rsidR="009641D0" w:rsidRPr="009641D0" w:rsidRDefault="009641D0" w:rsidP="009641D0">
            <w:pPr>
              <w:ind w:left="275"/>
              <w:rPr>
                <w:rFonts w:ascii="Times New Roman" w:eastAsia="Times New Roman" w:hAnsi="Times New Roman" w:cs="Times New Roman"/>
                <w:b/>
                <w:sz w:val="24"/>
              </w:rPr>
            </w:pPr>
            <w:r w:rsidRPr="009641D0">
              <w:rPr>
                <w:rFonts w:ascii="Times New Roman" w:eastAsia="Times New Roman" w:hAnsi="Times New Roman" w:cs="Times New Roman"/>
                <w:b/>
                <w:color w:val="211F1F"/>
                <w:sz w:val="24"/>
              </w:rPr>
              <w:t>и</w:t>
            </w:r>
            <w:r w:rsidRPr="009641D0">
              <w:rPr>
                <w:rFonts w:ascii="Times New Roman" w:eastAsia="Times New Roman" w:hAnsi="Times New Roman" w:cs="Times New Roman"/>
                <w:b/>
                <w:color w:val="211F1F"/>
                <w:spacing w:val="-2"/>
                <w:sz w:val="24"/>
              </w:rPr>
              <w:t xml:space="preserve"> </w:t>
            </w:r>
            <w:proofErr w:type="spellStart"/>
            <w:r w:rsidRPr="009641D0">
              <w:rPr>
                <w:rFonts w:ascii="Times New Roman" w:eastAsia="Times New Roman" w:hAnsi="Times New Roman" w:cs="Times New Roman"/>
                <w:b/>
                <w:color w:val="211F1F"/>
                <w:sz w:val="24"/>
              </w:rPr>
              <w:t>сострадание</w:t>
            </w:r>
            <w:proofErr w:type="spellEnd"/>
            <w:r w:rsidRPr="009641D0">
              <w:rPr>
                <w:rFonts w:ascii="Times New Roman" w:eastAsia="Times New Roman" w:hAnsi="Times New Roman" w:cs="Times New Roman"/>
                <w:b/>
                <w:color w:val="211F1F"/>
                <w:spacing w:val="-2"/>
                <w:sz w:val="24"/>
              </w:rPr>
              <w:t xml:space="preserve"> </w:t>
            </w:r>
            <w:r w:rsidRPr="009641D0">
              <w:rPr>
                <w:rFonts w:ascii="Times New Roman" w:eastAsia="Times New Roman" w:hAnsi="Times New Roman" w:cs="Times New Roman"/>
                <w:b/>
                <w:color w:val="211F1F"/>
                <w:sz w:val="24"/>
              </w:rPr>
              <w:t>(2</w:t>
            </w:r>
            <w:r w:rsidRPr="009641D0">
              <w:rPr>
                <w:rFonts w:ascii="Times New Roman" w:eastAsia="Times New Roman" w:hAnsi="Times New Roman" w:cs="Times New Roman"/>
                <w:b/>
                <w:color w:val="211F1F"/>
                <w:spacing w:val="-1"/>
                <w:sz w:val="24"/>
              </w:rPr>
              <w:t xml:space="preserve"> </w:t>
            </w:r>
            <w:r w:rsidRPr="009641D0">
              <w:rPr>
                <w:rFonts w:ascii="Times New Roman" w:eastAsia="Times New Roman" w:hAnsi="Times New Roman" w:cs="Times New Roman"/>
                <w:b/>
                <w:color w:val="211F1F"/>
                <w:sz w:val="24"/>
              </w:rPr>
              <w:t>ч.)</w:t>
            </w:r>
          </w:p>
        </w:tc>
        <w:tc>
          <w:tcPr>
            <w:tcW w:w="3913" w:type="dxa"/>
            <w:tcBorders>
              <w:top w:val="single" w:sz="6" w:space="0" w:color="211F1F"/>
              <w:bottom w:val="single" w:sz="6" w:space="0" w:color="211F1F"/>
            </w:tcBorders>
          </w:tcPr>
          <w:p w:rsidR="009641D0" w:rsidRPr="009641D0" w:rsidRDefault="009641D0" w:rsidP="009641D0">
            <w:pPr>
              <w:tabs>
                <w:tab w:val="left" w:pos="2333"/>
              </w:tabs>
              <w:ind w:left="167" w:right="15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Милосердие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сострадание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христианской</w:t>
            </w:r>
          </w:p>
          <w:p w:rsidR="009641D0" w:rsidRPr="009641D0" w:rsidRDefault="009641D0" w:rsidP="009641D0">
            <w:pPr>
              <w:tabs>
                <w:tab w:val="left" w:pos="2407"/>
                <w:tab w:val="left" w:pos="2575"/>
              </w:tabs>
              <w:ind w:left="167" w:right="147"/>
              <w:jc w:val="both"/>
              <w:rPr>
                <w:rFonts w:ascii="Times New Roman" w:eastAsia="Times New Roman" w:hAnsi="Times New Roman" w:cs="Times New Roman"/>
                <w:sz w:val="24"/>
              </w:rPr>
            </w:pP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Особенности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христианской</w:t>
            </w:r>
            <w:r w:rsidRPr="009641D0">
              <w:rPr>
                <w:rFonts w:ascii="Times New Roman" w:eastAsia="Times New Roman" w:hAnsi="Times New Roman" w:cs="Times New Roman"/>
                <w:spacing w:val="54"/>
                <w:sz w:val="24"/>
                <w:lang w:val="ru-RU"/>
              </w:rPr>
              <w:t xml:space="preserve"> </w:t>
            </w:r>
            <w:r w:rsidRPr="009641D0">
              <w:rPr>
                <w:rFonts w:ascii="Times New Roman" w:eastAsia="Times New Roman" w:hAnsi="Times New Roman" w:cs="Times New Roman"/>
                <w:sz w:val="24"/>
                <w:lang w:val="ru-RU"/>
              </w:rPr>
              <w:t>морали,</w:t>
            </w:r>
            <w:r w:rsidRPr="009641D0">
              <w:rPr>
                <w:rFonts w:ascii="Times New Roman" w:eastAsia="Times New Roman" w:hAnsi="Times New Roman" w:cs="Times New Roman"/>
                <w:spacing w:val="53"/>
                <w:sz w:val="24"/>
                <w:lang w:val="ru-RU"/>
              </w:rPr>
              <w:t xml:space="preserve"> </w:t>
            </w:r>
            <w:r w:rsidRPr="009641D0">
              <w:rPr>
                <w:rFonts w:ascii="Times New Roman" w:eastAsia="Times New Roman" w:hAnsi="Times New Roman" w:cs="Times New Roman"/>
                <w:sz w:val="24"/>
                <w:lang w:val="ru-RU"/>
              </w:rPr>
              <w:t>отношение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врагам.</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Христианское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милосердие</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Милосердие</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к</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животным</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z w:val="24"/>
              </w:rPr>
              <w:tab/>
            </w:r>
            <w:r w:rsidRPr="009641D0">
              <w:rPr>
                <w:rFonts w:ascii="Times New Roman" w:eastAsia="Times New Roman" w:hAnsi="Times New Roman" w:cs="Times New Roman"/>
                <w:sz w:val="24"/>
              </w:rPr>
              <w:tab/>
            </w:r>
            <w:proofErr w:type="spellStart"/>
            <w:r w:rsidRPr="009641D0">
              <w:rPr>
                <w:rFonts w:ascii="Times New Roman" w:eastAsia="Times New Roman" w:hAnsi="Times New Roman" w:cs="Times New Roman"/>
                <w:spacing w:val="-1"/>
                <w:sz w:val="24"/>
              </w:rPr>
              <w:t>Деятельное</w:t>
            </w:r>
            <w:proofErr w:type="spellEnd"/>
          </w:p>
          <w:p w:rsidR="009641D0" w:rsidRPr="009641D0" w:rsidRDefault="009641D0" w:rsidP="009641D0">
            <w:pPr>
              <w:tabs>
                <w:tab w:val="left" w:pos="3007"/>
              </w:tabs>
              <w:ind w:left="167" w:right="148"/>
              <w:jc w:val="both"/>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сострадание</w:t>
            </w:r>
            <w:proofErr w:type="spellEnd"/>
            <w:r w:rsidRPr="009641D0">
              <w:rPr>
                <w:rFonts w:ascii="Times New Roman" w:eastAsia="Times New Roman" w:hAnsi="Times New Roman" w:cs="Times New Roman"/>
                <w:sz w:val="24"/>
              </w:rPr>
              <w:tab/>
            </w:r>
            <w:proofErr w:type="spellStart"/>
            <w:r w:rsidRPr="009641D0">
              <w:rPr>
                <w:rFonts w:ascii="Times New Roman" w:eastAsia="Times New Roman" w:hAnsi="Times New Roman" w:cs="Times New Roman"/>
                <w:spacing w:val="-1"/>
                <w:sz w:val="24"/>
              </w:rPr>
              <w:t>людям</w:t>
            </w:r>
            <w:proofErr w:type="spellEnd"/>
            <w:r w:rsidRPr="009641D0">
              <w:rPr>
                <w:rFonts w:ascii="Times New Roman" w:eastAsia="Times New Roman" w:hAnsi="Times New Roman" w:cs="Times New Roman"/>
                <w:spacing w:val="-1"/>
                <w:sz w:val="24"/>
              </w:rPr>
              <w:t>,</w:t>
            </w:r>
            <w:r w:rsidRPr="009641D0">
              <w:rPr>
                <w:rFonts w:ascii="Times New Roman" w:eastAsia="Times New Roman" w:hAnsi="Times New Roman" w:cs="Times New Roman"/>
                <w:spacing w:val="-58"/>
                <w:sz w:val="24"/>
              </w:rPr>
              <w:t xml:space="preserve"> </w:t>
            </w:r>
            <w:proofErr w:type="spellStart"/>
            <w:r w:rsidRPr="009641D0">
              <w:rPr>
                <w:rFonts w:ascii="Times New Roman" w:eastAsia="Times New Roman" w:hAnsi="Times New Roman" w:cs="Times New Roman"/>
                <w:sz w:val="24"/>
              </w:rPr>
              <w:t>нуждающимся</w:t>
            </w:r>
            <w:proofErr w:type="spellEnd"/>
            <w:r w:rsidRPr="009641D0">
              <w:rPr>
                <w:rFonts w:ascii="Times New Roman" w:eastAsia="Times New Roman" w:hAnsi="Times New Roman" w:cs="Times New Roman"/>
                <w:sz w:val="24"/>
              </w:rPr>
              <w:t>.</w:t>
            </w:r>
          </w:p>
        </w:tc>
        <w:tc>
          <w:tcPr>
            <w:tcW w:w="5106" w:type="dxa"/>
            <w:tcBorders>
              <w:top w:val="single" w:sz="6" w:space="0" w:color="211F1F"/>
              <w:bottom w:val="single" w:sz="6" w:space="0" w:color="211F1F"/>
            </w:tcBorders>
          </w:tcPr>
          <w:p w:rsidR="009641D0" w:rsidRPr="009641D0" w:rsidRDefault="009641D0" w:rsidP="009641D0">
            <w:pPr>
              <w:ind w:left="166" w:right="15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Рассуждать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необходимости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соблюдения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(заботиться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других, любить друг друга, сочувствовать, 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лениться,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лгать).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Раскрывать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основное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категорий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(любовь,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милосердие,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прощение,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покаяние,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сострадание,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послушание,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спасение),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Заповедей Блаженства.</w:t>
            </w:r>
          </w:p>
          <w:p w:rsidR="009641D0" w:rsidRPr="009641D0" w:rsidRDefault="009641D0" w:rsidP="009641D0">
            <w:pPr>
              <w:ind w:left="166" w:right="15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примере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милосердия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сострадания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объяснять нравственный идеал 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Выражать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первоначальный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опыт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осмысления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оценки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поступков, поведения (своих и других людей)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позиций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этики,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понимания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милосердия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сострадания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p>
          <w:p w:rsidR="009641D0" w:rsidRPr="009641D0" w:rsidRDefault="009641D0" w:rsidP="009641D0">
            <w:pPr>
              <w:spacing w:line="270" w:lineRule="atLeast"/>
              <w:ind w:left="166" w:right="153"/>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198" w:type="dxa"/>
            <w:tcBorders>
              <w:top w:val="single" w:sz="6" w:space="0" w:color="211F1F"/>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24">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5">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9"/>
              <w:rPr>
                <w:rFonts w:ascii="Times New Roman" w:eastAsia="Times New Roman" w:hAnsi="Times New Roman" w:cs="Times New Roman"/>
                <w:b/>
                <w:sz w:val="23"/>
              </w:rPr>
            </w:pPr>
          </w:p>
          <w:p w:rsidR="009641D0" w:rsidRPr="009641D0" w:rsidRDefault="009641D0" w:rsidP="009641D0">
            <w:pPr>
              <w:spacing w:before="1" w:line="480" w:lineRule="auto"/>
              <w:ind w:left="166" w:hanging="58"/>
              <w:rPr>
                <w:rFonts w:ascii="Times New Roman" w:eastAsia="Times New Roman" w:hAnsi="Times New Roman" w:cs="Times New Roman"/>
              </w:rPr>
            </w:pPr>
            <w:hyperlink r:id="rId26">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r w:rsidRPr="009641D0">
              <w:rPr>
                <w:rFonts w:ascii="Times New Roman" w:eastAsia="Times New Roman" w:hAnsi="Times New Roman" w:cs="Times New Roman"/>
                <w:spacing w:val="-1"/>
              </w:rPr>
              <w:t>https://pedsovet.su/load/</w:t>
            </w:r>
          </w:p>
        </w:tc>
      </w:tr>
      <w:tr w:rsidR="009641D0" w:rsidRPr="009641D0" w:rsidTr="00EF0B46">
        <w:trPr>
          <w:trHeight w:val="3587"/>
        </w:trPr>
        <w:tc>
          <w:tcPr>
            <w:tcW w:w="3140" w:type="dxa"/>
            <w:tcBorders>
              <w:bottom w:val="single" w:sz="6" w:space="0" w:color="211F1F"/>
            </w:tcBorders>
          </w:tcPr>
          <w:p w:rsidR="009641D0" w:rsidRPr="009641D0" w:rsidRDefault="009641D0" w:rsidP="009641D0">
            <w:pPr>
              <w:ind w:left="287" w:right="1208"/>
              <w:rPr>
                <w:rFonts w:ascii="Times New Roman" w:eastAsia="Times New Roman" w:hAnsi="Times New Roman" w:cs="Times New Roman"/>
                <w:b/>
                <w:sz w:val="24"/>
              </w:rPr>
            </w:pPr>
            <w:proofErr w:type="spellStart"/>
            <w:r w:rsidRPr="009641D0">
              <w:rPr>
                <w:rFonts w:ascii="Times New Roman" w:eastAsia="Times New Roman" w:hAnsi="Times New Roman" w:cs="Times New Roman"/>
                <w:b/>
                <w:color w:val="211F1F"/>
                <w:sz w:val="24"/>
              </w:rPr>
              <w:t>Православие</w:t>
            </w:r>
            <w:proofErr w:type="spellEnd"/>
            <w:r w:rsidRPr="009641D0">
              <w:rPr>
                <w:rFonts w:ascii="Times New Roman" w:eastAsia="Times New Roman" w:hAnsi="Times New Roman" w:cs="Times New Roman"/>
                <w:b/>
                <w:color w:val="211F1F"/>
                <w:sz w:val="24"/>
              </w:rPr>
              <w:t xml:space="preserve"> в</w:t>
            </w:r>
            <w:r w:rsidRPr="009641D0">
              <w:rPr>
                <w:rFonts w:ascii="Times New Roman" w:eastAsia="Times New Roman" w:hAnsi="Times New Roman" w:cs="Times New Roman"/>
                <w:b/>
                <w:color w:val="211F1F"/>
                <w:spacing w:val="-57"/>
                <w:sz w:val="24"/>
              </w:rPr>
              <w:t xml:space="preserve"> </w:t>
            </w:r>
            <w:proofErr w:type="spellStart"/>
            <w:r w:rsidRPr="009641D0">
              <w:rPr>
                <w:rFonts w:ascii="Times New Roman" w:eastAsia="Times New Roman" w:hAnsi="Times New Roman" w:cs="Times New Roman"/>
                <w:b/>
                <w:color w:val="211F1F"/>
                <w:sz w:val="24"/>
              </w:rPr>
              <w:t>России</w:t>
            </w:r>
            <w:proofErr w:type="spellEnd"/>
            <w:r w:rsidRPr="009641D0">
              <w:rPr>
                <w:rFonts w:ascii="Times New Roman" w:eastAsia="Times New Roman" w:hAnsi="Times New Roman" w:cs="Times New Roman"/>
                <w:b/>
                <w:color w:val="211F1F"/>
                <w:spacing w:val="-1"/>
                <w:sz w:val="24"/>
              </w:rPr>
              <w:t xml:space="preserve"> </w:t>
            </w:r>
            <w:r w:rsidRPr="009641D0">
              <w:rPr>
                <w:rFonts w:ascii="Times New Roman" w:eastAsia="Times New Roman" w:hAnsi="Times New Roman" w:cs="Times New Roman"/>
                <w:b/>
                <w:color w:val="211F1F"/>
                <w:sz w:val="24"/>
              </w:rPr>
              <w:t>(5</w:t>
            </w:r>
            <w:r w:rsidRPr="009641D0">
              <w:rPr>
                <w:rFonts w:ascii="Times New Roman" w:eastAsia="Times New Roman" w:hAnsi="Times New Roman" w:cs="Times New Roman"/>
                <w:b/>
                <w:color w:val="211F1F"/>
                <w:spacing w:val="-1"/>
                <w:sz w:val="24"/>
              </w:rPr>
              <w:t xml:space="preserve"> </w:t>
            </w:r>
            <w:r w:rsidRPr="009641D0">
              <w:rPr>
                <w:rFonts w:ascii="Times New Roman" w:eastAsia="Times New Roman" w:hAnsi="Times New Roman" w:cs="Times New Roman"/>
                <w:b/>
                <w:color w:val="211F1F"/>
                <w:sz w:val="24"/>
              </w:rPr>
              <w:t>ч.)</w:t>
            </w:r>
          </w:p>
        </w:tc>
        <w:tc>
          <w:tcPr>
            <w:tcW w:w="3913" w:type="dxa"/>
            <w:tcBorders>
              <w:top w:val="single" w:sz="6" w:space="0" w:color="211F1F"/>
              <w:bottom w:val="single" w:sz="6" w:space="0" w:color="211F1F"/>
            </w:tcBorders>
          </w:tcPr>
          <w:p w:rsidR="009641D0" w:rsidRPr="009641D0" w:rsidRDefault="009641D0" w:rsidP="009641D0">
            <w:pPr>
              <w:tabs>
                <w:tab w:val="left" w:pos="507"/>
                <w:tab w:val="left" w:pos="1043"/>
                <w:tab w:val="left" w:pos="1277"/>
                <w:tab w:val="left" w:pos="2074"/>
                <w:tab w:val="left" w:pos="2521"/>
                <w:tab w:val="left" w:pos="2932"/>
              </w:tabs>
              <w:ind w:left="167" w:right="147"/>
              <w:rPr>
                <w:rFonts w:ascii="Times New Roman" w:eastAsia="Times New Roman" w:hAnsi="Times New Roman" w:cs="Times New Roman"/>
                <w:sz w:val="24"/>
              </w:rPr>
            </w:pPr>
            <w:r w:rsidRPr="009641D0">
              <w:rPr>
                <w:rFonts w:ascii="Times New Roman" w:eastAsia="Times New Roman" w:hAnsi="Times New Roman" w:cs="Times New Roman"/>
                <w:sz w:val="24"/>
                <w:lang w:val="ru-RU"/>
              </w:rPr>
              <w:t>Крещение Руси. Святые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равноапостольные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княгиня</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Ольга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z w:val="24"/>
                <w:lang w:val="ru-RU"/>
              </w:rPr>
              <w:tab/>
              <w:t>князь</w:t>
            </w:r>
            <w:r w:rsidRPr="009641D0">
              <w:rPr>
                <w:rFonts w:ascii="Times New Roman" w:eastAsia="Times New Roman" w:hAnsi="Times New Roman" w:cs="Times New Roman"/>
                <w:sz w:val="24"/>
                <w:lang w:val="ru-RU"/>
              </w:rPr>
              <w:tab/>
              <w:t>Владимир</w:t>
            </w:r>
            <w:r w:rsidRPr="009641D0">
              <w:rPr>
                <w:rFonts w:ascii="Times New Roman" w:eastAsia="Times New Roman" w:hAnsi="Times New Roman" w:cs="Times New Roman"/>
                <w:sz w:val="24"/>
                <w:lang w:val="ru-RU"/>
              </w:rPr>
              <w:tab/>
              <w:t>Креститель.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Развитие</w:t>
            </w:r>
            <w:r w:rsidRPr="009641D0">
              <w:rPr>
                <w:rFonts w:ascii="Times New Roman" w:eastAsia="Times New Roman" w:hAnsi="Times New Roman" w:cs="Times New Roman"/>
                <w:spacing w:val="45"/>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45"/>
                <w:sz w:val="24"/>
                <w:lang w:val="ru-RU"/>
              </w:rPr>
              <w:t xml:space="preserve"> </w:t>
            </w:r>
            <w:r w:rsidRPr="009641D0">
              <w:rPr>
                <w:rFonts w:ascii="Times New Roman" w:eastAsia="Times New Roman" w:hAnsi="Times New Roman" w:cs="Times New Roman"/>
                <w:sz w:val="24"/>
                <w:lang w:val="ru-RU"/>
              </w:rPr>
              <w:t>культуры,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распространение</w:t>
            </w:r>
            <w:r w:rsidRPr="009641D0">
              <w:rPr>
                <w:rFonts w:ascii="Times New Roman" w:eastAsia="Times New Roman" w:hAnsi="Times New Roman" w:cs="Times New Roman"/>
                <w:spacing w:val="53"/>
                <w:sz w:val="24"/>
                <w:lang w:val="ru-RU"/>
              </w:rPr>
              <w:t xml:space="preserve"> </w:t>
            </w:r>
            <w:r w:rsidRPr="009641D0">
              <w:rPr>
                <w:rFonts w:ascii="Times New Roman" w:eastAsia="Times New Roman" w:hAnsi="Times New Roman" w:cs="Times New Roman"/>
                <w:sz w:val="24"/>
                <w:lang w:val="ru-RU"/>
              </w:rPr>
              <w:t>христианства</w:t>
            </w:r>
            <w:r w:rsidRPr="009641D0">
              <w:rPr>
                <w:rFonts w:ascii="Times New Roman" w:eastAsia="Times New Roman" w:hAnsi="Times New Roman" w:cs="Times New Roman"/>
                <w:spacing w:val="5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Руси.</w:t>
            </w:r>
            <w:r w:rsidRPr="009641D0">
              <w:rPr>
                <w:rFonts w:ascii="Times New Roman" w:eastAsia="Times New Roman" w:hAnsi="Times New Roman" w:cs="Times New Roman"/>
                <w:sz w:val="24"/>
                <w:lang w:val="ru-RU"/>
              </w:rPr>
              <w:tab/>
              <w:t>Святая</w:t>
            </w:r>
            <w:r w:rsidRPr="009641D0">
              <w:rPr>
                <w:rFonts w:ascii="Times New Roman" w:eastAsia="Times New Roman" w:hAnsi="Times New Roman" w:cs="Times New Roman"/>
                <w:sz w:val="24"/>
                <w:lang w:val="ru-RU"/>
              </w:rPr>
              <w:tab/>
              <w:t>Русь.</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Русские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святые.</w:t>
            </w:r>
            <w:r w:rsidRPr="009641D0">
              <w:rPr>
                <w:rFonts w:ascii="Times New Roman" w:eastAsia="Times New Roman" w:hAnsi="Times New Roman" w:cs="Times New Roman"/>
                <w:spacing w:val="8"/>
                <w:sz w:val="24"/>
                <w:lang w:val="ru-RU"/>
              </w:rPr>
              <w:t xml:space="preserve"> </w:t>
            </w:r>
            <w:proofErr w:type="spellStart"/>
            <w:r w:rsidRPr="009641D0">
              <w:rPr>
                <w:rFonts w:ascii="Times New Roman" w:eastAsia="Times New Roman" w:hAnsi="Times New Roman" w:cs="Times New Roman"/>
                <w:sz w:val="24"/>
              </w:rPr>
              <w:t>Православие</w:t>
            </w:r>
            <w:proofErr w:type="spellEnd"/>
            <w:r w:rsidRPr="009641D0">
              <w:rPr>
                <w:rFonts w:ascii="Times New Roman" w:eastAsia="Times New Roman" w:hAnsi="Times New Roman" w:cs="Times New Roman"/>
                <w:spacing w:val="9"/>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7"/>
                <w:sz w:val="24"/>
              </w:rPr>
              <w:t xml:space="preserve"> </w:t>
            </w:r>
            <w:proofErr w:type="spellStart"/>
            <w:r w:rsidRPr="009641D0">
              <w:rPr>
                <w:rFonts w:ascii="Times New Roman" w:eastAsia="Times New Roman" w:hAnsi="Times New Roman" w:cs="Times New Roman"/>
                <w:sz w:val="24"/>
              </w:rPr>
              <w:t>русской</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культуре</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современной</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России</w:t>
            </w:r>
            <w:proofErr w:type="spellEnd"/>
            <w:r w:rsidRPr="009641D0">
              <w:rPr>
                <w:rFonts w:ascii="Times New Roman" w:eastAsia="Times New Roman" w:hAnsi="Times New Roman" w:cs="Times New Roman"/>
                <w:sz w:val="24"/>
              </w:rPr>
              <w:t>.</w:t>
            </w:r>
          </w:p>
        </w:tc>
        <w:tc>
          <w:tcPr>
            <w:tcW w:w="5106" w:type="dxa"/>
            <w:tcBorders>
              <w:top w:val="single" w:sz="6" w:space="0" w:color="211F1F"/>
              <w:bottom w:val="single" w:sz="6" w:space="0" w:color="211F1F"/>
            </w:tcBorders>
          </w:tcPr>
          <w:p w:rsidR="009641D0" w:rsidRPr="009641D0" w:rsidRDefault="009641D0" w:rsidP="009641D0">
            <w:pPr>
              <w:tabs>
                <w:tab w:val="left" w:pos="2270"/>
                <w:tab w:val="left" w:pos="3517"/>
              </w:tabs>
              <w:ind w:left="166" w:right="208"/>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(терминов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опорой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Осуществлять</w:t>
            </w:r>
            <w:r w:rsidRPr="009641D0">
              <w:rPr>
                <w:rFonts w:ascii="Times New Roman" w:eastAsia="Times New Roman" w:hAnsi="Times New Roman" w:cs="Times New Roman"/>
                <w:sz w:val="24"/>
                <w:lang w:val="ru-RU"/>
              </w:rPr>
              <w:tab/>
              <w:t>поиск</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необходимой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информации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выполнения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заданий.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пришло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Русь,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Крещении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Руси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равноапостольным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князем Владимиром, почему Русь называют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Святой,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русских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святых,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житиях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святых.</w:t>
            </w:r>
          </w:p>
          <w:p w:rsidR="009641D0" w:rsidRPr="009641D0" w:rsidRDefault="009641D0" w:rsidP="009641D0">
            <w:pPr>
              <w:ind w:left="166" w:right="20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рядом.</w:t>
            </w:r>
          </w:p>
          <w:p w:rsidR="009641D0" w:rsidRPr="009641D0" w:rsidRDefault="009641D0" w:rsidP="009641D0">
            <w:pPr>
              <w:spacing w:line="270" w:lineRule="atLeast"/>
              <w:ind w:left="166" w:right="210"/>
              <w:jc w:val="both"/>
              <w:rPr>
                <w:rFonts w:ascii="Times New Roman" w:eastAsia="Times New Roman" w:hAnsi="Times New Roman" w:cs="Times New Roman"/>
                <w:sz w:val="24"/>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речевые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средства,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смыслового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19"/>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7"/>
                <w:sz w:val="24"/>
                <w:lang w:val="ru-RU"/>
              </w:rPr>
              <w:t xml:space="preserve"> </w:t>
            </w:r>
            <w:r w:rsidRPr="009641D0">
              <w:rPr>
                <w:rFonts w:ascii="Times New Roman" w:eastAsia="Times New Roman" w:hAnsi="Times New Roman" w:cs="Times New Roman"/>
                <w:sz w:val="24"/>
                <w:lang w:val="ru-RU"/>
              </w:rPr>
              <w:t>беседе.</w:t>
            </w:r>
            <w:r w:rsidRPr="009641D0">
              <w:rPr>
                <w:rFonts w:ascii="Times New Roman" w:eastAsia="Times New Roman" w:hAnsi="Times New Roman" w:cs="Times New Roman"/>
                <w:spacing w:val="18"/>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pacing w:val="19"/>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pacing w:val="18"/>
                <w:sz w:val="24"/>
              </w:rPr>
              <w:t xml:space="preserve"> </w:t>
            </w:r>
            <w:r w:rsidRPr="009641D0">
              <w:rPr>
                <w:rFonts w:ascii="Times New Roman" w:eastAsia="Times New Roman" w:hAnsi="Times New Roman" w:cs="Times New Roman"/>
                <w:sz w:val="24"/>
              </w:rPr>
              <w:t>и</w:t>
            </w:r>
          </w:p>
        </w:tc>
        <w:tc>
          <w:tcPr>
            <w:tcW w:w="3198" w:type="dxa"/>
            <w:tcBorders>
              <w:top w:val="single" w:sz="6" w:space="0" w:color="211F1F"/>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2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9"/>
              <w:rPr>
                <w:rFonts w:ascii="Times New Roman" w:eastAsia="Times New Roman" w:hAnsi="Times New Roman" w:cs="Times New Roman"/>
                <w:b/>
                <w:sz w:val="23"/>
              </w:rPr>
            </w:pPr>
          </w:p>
          <w:p w:rsidR="009641D0" w:rsidRPr="009641D0" w:rsidRDefault="009641D0" w:rsidP="009641D0">
            <w:pPr>
              <w:spacing w:before="1" w:line="480" w:lineRule="auto"/>
              <w:ind w:left="166" w:hanging="58"/>
              <w:rPr>
                <w:rFonts w:ascii="Times New Roman" w:eastAsia="Times New Roman" w:hAnsi="Times New Roman" w:cs="Times New Roman"/>
              </w:rPr>
            </w:pPr>
            <w:hyperlink r:id="rId29">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r w:rsidRPr="009641D0">
              <w:rPr>
                <w:rFonts w:ascii="Times New Roman" w:eastAsia="Times New Roman" w:hAnsi="Times New Roman" w:cs="Times New Roman"/>
                <w:spacing w:val="-1"/>
              </w:rPr>
              <w:t>https://pedsovet.su/load/</w:t>
            </w:r>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1658"/>
        </w:trPr>
        <w:tc>
          <w:tcPr>
            <w:tcW w:w="3140" w:type="dxa"/>
            <w:tcBorders>
              <w:bottom w:val="single" w:sz="6" w:space="0" w:color="211F1F"/>
            </w:tcBorders>
          </w:tcPr>
          <w:p w:rsidR="009641D0" w:rsidRPr="009641D0" w:rsidRDefault="009641D0" w:rsidP="009641D0">
            <w:pPr>
              <w:rPr>
                <w:rFonts w:ascii="Times New Roman" w:eastAsia="Times New Roman" w:hAnsi="Times New Roman" w:cs="Times New Roman"/>
              </w:rPr>
            </w:pPr>
          </w:p>
        </w:tc>
        <w:tc>
          <w:tcPr>
            <w:tcW w:w="3913" w:type="dxa"/>
            <w:tcBorders>
              <w:top w:val="single" w:sz="6" w:space="0" w:color="211F1F"/>
              <w:bottom w:val="single" w:sz="6" w:space="0" w:color="211F1F"/>
            </w:tcBorders>
          </w:tcPr>
          <w:p w:rsidR="009641D0" w:rsidRPr="009641D0" w:rsidRDefault="009641D0" w:rsidP="009641D0">
            <w:pPr>
              <w:rPr>
                <w:rFonts w:ascii="Times New Roman" w:eastAsia="Times New Roman" w:hAnsi="Times New Roman" w:cs="Times New Roman"/>
              </w:rPr>
            </w:pPr>
          </w:p>
        </w:tc>
        <w:tc>
          <w:tcPr>
            <w:tcW w:w="5106" w:type="dxa"/>
            <w:tcBorders>
              <w:top w:val="single" w:sz="6" w:space="0" w:color="211F1F"/>
              <w:bottom w:val="single" w:sz="6" w:space="0" w:color="211F1F"/>
            </w:tcBorders>
          </w:tcPr>
          <w:p w:rsidR="009641D0" w:rsidRPr="009641D0" w:rsidRDefault="009641D0" w:rsidP="009641D0">
            <w:pPr>
              <w:tabs>
                <w:tab w:val="left" w:pos="1932"/>
              </w:tabs>
              <w:spacing w:line="270" w:lineRule="atLeast"/>
              <w:ind w:left="166" w:right="207"/>
              <w:jc w:val="both"/>
              <w:rPr>
                <w:rFonts w:ascii="Times New Roman" w:eastAsia="Times New Roman" w:hAnsi="Times New Roman" w:cs="Times New Roman"/>
                <w:sz w:val="24"/>
              </w:rPr>
            </w:pPr>
            <w:r w:rsidRPr="009641D0">
              <w:rPr>
                <w:rFonts w:ascii="Times New Roman" w:eastAsia="Times New Roman" w:hAnsi="Times New Roman" w:cs="Times New Roman"/>
                <w:sz w:val="24"/>
                <w:lang w:val="ru-RU"/>
              </w:rPr>
              <w:t>самостоятельно оценивать свои достижения.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Уметь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праздновании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Крещения</w:t>
            </w:r>
            <w:r w:rsidRPr="009641D0">
              <w:rPr>
                <w:rFonts w:ascii="Times New Roman" w:eastAsia="Times New Roman" w:hAnsi="Times New Roman" w:cs="Times New Roman"/>
                <w:sz w:val="24"/>
                <w:lang w:val="ru-RU"/>
              </w:rPr>
              <w:tab/>
              <w:t>Руси,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Дней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славянской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культуры.</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Уметь</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использовать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электронные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формы</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учебника</w:t>
            </w:r>
            <w:proofErr w:type="spellEnd"/>
            <w:r w:rsidRPr="009641D0">
              <w:rPr>
                <w:rFonts w:ascii="Times New Roman" w:eastAsia="Times New Roman" w:hAnsi="Times New Roman" w:cs="Times New Roman"/>
                <w:spacing w:val="-57"/>
                <w:sz w:val="24"/>
              </w:rPr>
              <w:t xml:space="preserve"> </w:t>
            </w:r>
            <w:r w:rsidRPr="009641D0">
              <w:rPr>
                <w:rFonts w:ascii="Times New Roman" w:eastAsia="Times New Roman" w:hAnsi="Times New Roman" w:cs="Times New Roman"/>
                <w:sz w:val="24"/>
              </w:rPr>
              <w:t>(ЭФУ).</w:t>
            </w:r>
          </w:p>
        </w:tc>
        <w:tc>
          <w:tcPr>
            <w:tcW w:w="3198" w:type="dxa"/>
            <w:tcBorders>
              <w:top w:val="single" w:sz="6" w:space="0" w:color="211F1F"/>
              <w:bottom w:val="single" w:sz="6" w:space="0" w:color="211F1F"/>
            </w:tcBorders>
          </w:tcPr>
          <w:p w:rsidR="009641D0" w:rsidRPr="009641D0" w:rsidRDefault="009641D0" w:rsidP="009641D0">
            <w:pPr>
              <w:rPr>
                <w:rFonts w:ascii="Times New Roman" w:eastAsia="Times New Roman" w:hAnsi="Times New Roman" w:cs="Times New Roman"/>
              </w:rPr>
            </w:pPr>
          </w:p>
        </w:tc>
      </w:tr>
      <w:tr w:rsidR="009641D0" w:rsidRPr="009641D0" w:rsidTr="00EF0B46">
        <w:trPr>
          <w:trHeight w:val="4692"/>
        </w:trPr>
        <w:tc>
          <w:tcPr>
            <w:tcW w:w="3140" w:type="dxa"/>
            <w:tcBorders>
              <w:top w:val="single" w:sz="6" w:space="0" w:color="211F1F"/>
              <w:left w:val="single" w:sz="6" w:space="0" w:color="211F1F"/>
              <w:bottom w:val="single" w:sz="6" w:space="0" w:color="211F1F"/>
            </w:tcBorders>
          </w:tcPr>
          <w:p w:rsidR="009641D0" w:rsidRPr="009641D0" w:rsidRDefault="009641D0" w:rsidP="009641D0">
            <w:pPr>
              <w:tabs>
                <w:tab w:val="left" w:pos="1172"/>
                <w:tab w:val="left" w:pos="1654"/>
              </w:tabs>
              <w:ind w:left="275" w:right="705"/>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w w:val="105"/>
                <w:sz w:val="24"/>
                <w:lang w:val="ru-RU"/>
              </w:rPr>
              <w:t>Православный</w:t>
            </w:r>
            <w:r w:rsidRPr="009641D0">
              <w:rPr>
                <w:rFonts w:ascii="Times New Roman" w:eastAsia="Times New Roman" w:hAnsi="Times New Roman" w:cs="Times New Roman"/>
                <w:b/>
                <w:color w:val="211F1F"/>
                <w:spacing w:val="1"/>
                <w:w w:val="105"/>
                <w:sz w:val="24"/>
                <w:lang w:val="ru-RU"/>
              </w:rPr>
              <w:t xml:space="preserve"> </w:t>
            </w:r>
            <w:r w:rsidRPr="009641D0">
              <w:rPr>
                <w:rFonts w:ascii="Times New Roman" w:eastAsia="Times New Roman" w:hAnsi="Times New Roman" w:cs="Times New Roman"/>
                <w:b/>
                <w:color w:val="211F1F"/>
                <w:w w:val="105"/>
                <w:sz w:val="24"/>
                <w:lang w:val="ru-RU"/>
              </w:rPr>
              <w:t>храм</w:t>
            </w:r>
            <w:r w:rsidRPr="009641D0">
              <w:rPr>
                <w:rFonts w:ascii="Times New Roman" w:eastAsia="Times New Roman" w:hAnsi="Times New Roman" w:cs="Times New Roman"/>
                <w:b/>
                <w:color w:val="211F1F"/>
                <w:w w:val="105"/>
                <w:sz w:val="24"/>
                <w:lang w:val="ru-RU"/>
              </w:rPr>
              <w:tab/>
              <w:t>и</w:t>
            </w:r>
            <w:r w:rsidRPr="009641D0">
              <w:rPr>
                <w:rFonts w:ascii="Times New Roman" w:eastAsia="Times New Roman" w:hAnsi="Times New Roman" w:cs="Times New Roman"/>
                <w:b/>
                <w:color w:val="211F1F"/>
                <w:w w:val="105"/>
                <w:sz w:val="24"/>
                <w:lang w:val="ru-RU"/>
              </w:rPr>
              <w:tab/>
            </w:r>
            <w:r w:rsidRPr="009641D0">
              <w:rPr>
                <w:rFonts w:ascii="Times New Roman" w:eastAsia="Times New Roman" w:hAnsi="Times New Roman" w:cs="Times New Roman"/>
                <w:b/>
                <w:color w:val="211F1F"/>
                <w:spacing w:val="-1"/>
                <w:w w:val="105"/>
                <w:sz w:val="24"/>
                <w:lang w:val="ru-RU"/>
              </w:rPr>
              <w:t>другие</w:t>
            </w:r>
            <w:r w:rsidRPr="009641D0">
              <w:rPr>
                <w:rFonts w:ascii="Times New Roman" w:eastAsia="Times New Roman" w:hAnsi="Times New Roman" w:cs="Times New Roman"/>
                <w:b/>
                <w:color w:val="211F1F"/>
                <w:spacing w:val="-60"/>
                <w:w w:val="105"/>
                <w:sz w:val="24"/>
                <w:lang w:val="ru-RU"/>
              </w:rPr>
              <w:t xml:space="preserve"> </w:t>
            </w:r>
            <w:r w:rsidRPr="009641D0">
              <w:rPr>
                <w:rFonts w:ascii="Times New Roman" w:eastAsia="Times New Roman" w:hAnsi="Times New Roman" w:cs="Times New Roman"/>
                <w:b/>
                <w:color w:val="211F1F"/>
                <w:w w:val="105"/>
                <w:sz w:val="24"/>
                <w:lang w:val="ru-RU"/>
              </w:rPr>
              <w:t>святыни</w:t>
            </w:r>
            <w:r w:rsidRPr="009641D0">
              <w:rPr>
                <w:rFonts w:ascii="Times New Roman" w:eastAsia="Times New Roman" w:hAnsi="Times New Roman" w:cs="Times New Roman"/>
                <w:b/>
                <w:color w:val="211F1F"/>
                <w:spacing w:val="1"/>
                <w:w w:val="105"/>
                <w:sz w:val="24"/>
                <w:lang w:val="ru-RU"/>
              </w:rPr>
              <w:t xml:space="preserve"> </w:t>
            </w:r>
            <w:r w:rsidRPr="009641D0">
              <w:rPr>
                <w:rFonts w:ascii="Times New Roman" w:eastAsia="Times New Roman" w:hAnsi="Times New Roman" w:cs="Times New Roman"/>
                <w:b/>
                <w:color w:val="211F1F"/>
                <w:w w:val="105"/>
                <w:sz w:val="24"/>
                <w:lang w:val="ru-RU"/>
              </w:rPr>
              <w:t>(3</w:t>
            </w:r>
            <w:r w:rsidRPr="009641D0">
              <w:rPr>
                <w:rFonts w:ascii="Times New Roman" w:eastAsia="Times New Roman" w:hAnsi="Times New Roman" w:cs="Times New Roman"/>
                <w:b/>
                <w:color w:val="211F1F"/>
                <w:spacing w:val="-1"/>
                <w:w w:val="105"/>
                <w:sz w:val="24"/>
                <w:lang w:val="ru-RU"/>
              </w:rPr>
              <w:t xml:space="preserve"> </w:t>
            </w:r>
            <w:r w:rsidRPr="009641D0">
              <w:rPr>
                <w:rFonts w:ascii="Times New Roman" w:eastAsia="Times New Roman" w:hAnsi="Times New Roman" w:cs="Times New Roman"/>
                <w:b/>
                <w:color w:val="211F1F"/>
                <w:w w:val="105"/>
                <w:sz w:val="24"/>
                <w:lang w:val="ru-RU"/>
              </w:rPr>
              <w:t>ч.)</w:t>
            </w:r>
          </w:p>
        </w:tc>
        <w:tc>
          <w:tcPr>
            <w:tcW w:w="3913" w:type="dxa"/>
            <w:tcBorders>
              <w:top w:val="single" w:sz="6" w:space="0" w:color="211F1F"/>
              <w:bottom w:val="single" w:sz="6" w:space="0" w:color="211F1F"/>
            </w:tcBorders>
          </w:tcPr>
          <w:p w:rsidR="009641D0" w:rsidRPr="009641D0" w:rsidRDefault="009641D0" w:rsidP="009641D0">
            <w:pPr>
              <w:tabs>
                <w:tab w:val="left" w:pos="1821"/>
                <w:tab w:val="left" w:pos="3620"/>
              </w:tabs>
              <w:ind w:left="167" w:right="14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Православный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устройство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убранство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Алтарь,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Царские врата, иконостас, притвор</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Нормы поведения в православном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храме.</w:t>
            </w:r>
            <w:r w:rsidRPr="009641D0">
              <w:rPr>
                <w:rFonts w:ascii="Times New Roman" w:eastAsia="Times New Roman" w:hAnsi="Times New Roman" w:cs="Times New Roman"/>
                <w:sz w:val="24"/>
                <w:lang w:val="ru-RU"/>
              </w:rPr>
              <w:tab/>
              <w:t>Миряне</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2"/>
                <w:sz w:val="24"/>
                <w:lang w:val="ru-RU"/>
              </w:rPr>
              <w:t>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священнослужители.</w:t>
            </w:r>
          </w:p>
          <w:p w:rsidR="009641D0" w:rsidRPr="009641D0" w:rsidRDefault="009641D0" w:rsidP="009641D0">
            <w:pPr>
              <w:ind w:left="167" w:right="14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Богослужение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Таинства.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Церкви.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Монастыри,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монашество.</w:t>
            </w:r>
          </w:p>
        </w:tc>
        <w:tc>
          <w:tcPr>
            <w:tcW w:w="5106" w:type="dxa"/>
            <w:tcBorders>
              <w:top w:val="single" w:sz="6" w:space="0" w:color="211F1F"/>
              <w:bottom w:val="single" w:sz="6" w:space="0" w:color="211F1F"/>
            </w:tcBorders>
          </w:tcPr>
          <w:p w:rsidR="009641D0" w:rsidRPr="009641D0" w:rsidRDefault="009641D0" w:rsidP="009641D0">
            <w:pPr>
              <w:ind w:left="166" w:right="15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(терминов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опорой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учебный текст.</w:t>
            </w:r>
          </w:p>
          <w:p w:rsidR="009641D0" w:rsidRPr="009641D0" w:rsidRDefault="009641D0" w:rsidP="009641D0">
            <w:pPr>
              <w:tabs>
                <w:tab w:val="left" w:pos="2299"/>
                <w:tab w:val="left" w:pos="3575"/>
              </w:tabs>
              <w:ind w:left="166" w:right="154"/>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Осуществлять</w:t>
            </w:r>
            <w:r w:rsidRPr="009641D0">
              <w:rPr>
                <w:rFonts w:ascii="Times New Roman" w:eastAsia="Times New Roman" w:hAnsi="Times New Roman" w:cs="Times New Roman"/>
                <w:sz w:val="24"/>
                <w:lang w:val="ru-RU"/>
              </w:rPr>
              <w:tab/>
              <w:t>поиск</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необходимой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информации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для выполнения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заданий.</w:t>
            </w:r>
          </w:p>
          <w:p w:rsidR="009641D0" w:rsidRPr="009641D0" w:rsidRDefault="009641D0" w:rsidP="009641D0">
            <w:pPr>
              <w:ind w:left="166" w:right="154"/>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рядом.</w:t>
            </w:r>
          </w:p>
          <w:p w:rsidR="009641D0" w:rsidRPr="009641D0" w:rsidRDefault="009641D0" w:rsidP="009641D0">
            <w:pPr>
              <w:ind w:left="166" w:right="15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назначении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устройстве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славного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(собственно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притвор,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алтарь,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иконы,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иконостас),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нормах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мирянами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священнослужителями,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богослужениях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Таинствах,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монашестве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монастырях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православной традиции.</w:t>
            </w:r>
          </w:p>
          <w:p w:rsidR="009641D0" w:rsidRPr="009641D0" w:rsidRDefault="009641D0" w:rsidP="009641D0">
            <w:pPr>
              <w:ind w:left="166" w:right="15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p w:rsidR="009641D0" w:rsidRPr="009641D0" w:rsidRDefault="009641D0" w:rsidP="009641D0">
            <w:pPr>
              <w:spacing w:line="270" w:lineRule="atLeast"/>
              <w:ind w:left="166" w:right="15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электронных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(ЭФУ)</w:t>
            </w:r>
          </w:p>
        </w:tc>
        <w:tc>
          <w:tcPr>
            <w:tcW w:w="3198" w:type="dxa"/>
            <w:tcBorders>
              <w:top w:val="single" w:sz="6" w:space="0" w:color="211F1F"/>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30">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31">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66" w:hanging="58"/>
              <w:rPr>
                <w:rFonts w:ascii="Times New Roman" w:eastAsia="Times New Roman" w:hAnsi="Times New Roman" w:cs="Times New Roman"/>
              </w:rPr>
            </w:pPr>
            <w:hyperlink r:id="rId32">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r w:rsidRPr="009641D0">
              <w:rPr>
                <w:rFonts w:ascii="Times New Roman" w:eastAsia="Times New Roman" w:hAnsi="Times New Roman" w:cs="Times New Roman"/>
                <w:spacing w:val="-1"/>
              </w:rPr>
              <w:t>https://pedsovet.su/load/</w:t>
            </w:r>
          </w:p>
        </w:tc>
      </w:tr>
      <w:tr w:rsidR="009641D0" w:rsidRPr="009641D0" w:rsidTr="00EF0B46">
        <w:trPr>
          <w:trHeight w:val="3035"/>
        </w:trPr>
        <w:tc>
          <w:tcPr>
            <w:tcW w:w="3140" w:type="dxa"/>
            <w:tcBorders>
              <w:top w:val="single" w:sz="6" w:space="0" w:color="211F1F"/>
              <w:left w:val="single" w:sz="6" w:space="0" w:color="211F1F"/>
            </w:tcBorders>
          </w:tcPr>
          <w:p w:rsidR="009641D0" w:rsidRPr="009641D0" w:rsidRDefault="009641D0" w:rsidP="009641D0">
            <w:pPr>
              <w:ind w:left="170" w:right="100" w:hanging="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Символический язык</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православной культуры:</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христианское искусство</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(иконы, фрески,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церковное пение,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прикладное искусство),</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православный</w:t>
            </w:r>
            <w:r w:rsidRPr="009641D0">
              <w:rPr>
                <w:rFonts w:ascii="Times New Roman" w:eastAsia="Times New Roman" w:hAnsi="Times New Roman" w:cs="Times New Roman"/>
                <w:b/>
                <w:spacing w:val="-14"/>
                <w:sz w:val="24"/>
                <w:lang w:val="ru-RU"/>
              </w:rPr>
              <w:t xml:space="preserve"> </w:t>
            </w:r>
            <w:r w:rsidRPr="009641D0">
              <w:rPr>
                <w:rFonts w:ascii="Times New Roman" w:eastAsia="Times New Roman" w:hAnsi="Times New Roman" w:cs="Times New Roman"/>
                <w:b/>
                <w:sz w:val="24"/>
                <w:lang w:val="ru-RU"/>
              </w:rPr>
              <w:t>календарь.</w:t>
            </w:r>
          </w:p>
          <w:p w:rsidR="009641D0" w:rsidRPr="009641D0" w:rsidRDefault="009641D0" w:rsidP="009641D0">
            <w:pPr>
              <w:ind w:left="990" w:right="921"/>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Праздники</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(6</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913" w:type="dxa"/>
            <w:tcBorders>
              <w:top w:val="single" w:sz="6" w:space="0" w:color="211F1F"/>
              <w:bottom w:val="single" w:sz="6" w:space="0" w:color="211F1F"/>
            </w:tcBorders>
          </w:tcPr>
          <w:p w:rsidR="009641D0" w:rsidRPr="009641D0" w:rsidRDefault="009641D0" w:rsidP="009641D0">
            <w:pPr>
              <w:tabs>
                <w:tab w:val="left" w:pos="2324"/>
                <w:tab w:val="left" w:pos="2772"/>
              </w:tabs>
              <w:ind w:left="167" w:right="14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Христианская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символика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Крест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Христов</w:t>
            </w:r>
            <w:r w:rsidRPr="009641D0">
              <w:rPr>
                <w:rFonts w:ascii="Times New Roman" w:eastAsia="Times New Roman" w:hAnsi="Times New Roman" w:cs="Times New Roman"/>
                <w:sz w:val="24"/>
                <w:lang w:val="ru-RU"/>
              </w:rPr>
              <w:tab/>
              <w:t>Православная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художественная</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t>культура.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Православная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икона,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виды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икон.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Церковное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Церковное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прикладное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искусство.</w:t>
            </w:r>
          </w:p>
          <w:p w:rsidR="009641D0" w:rsidRPr="009641D0" w:rsidRDefault="009641D0" w:rsidP="009641D0">
            <w:pPr>
              <w:tabs>
                <w:tab w:val="left" w:pos="2712"/>
              </w:tabs>
              <w:ind w:left="167" w:right="151"/>
              <w:jc w:val="both"/>
              <w:rPr>
                <w:rFonts w:ascii="Times New Roman" w:eastAsia="Times New Roman" w:hAnsi="Times New Roman" w:cs="Times New Roman"/>
                <w:sz w:val="24"/>
              </w:rPr>
            </w:pPr>
            <w:r w:rsidRPr="009641D0">
              <w:rPr>
                <w:rFonts w:ascii="Times New Roman" w:eastAsia="Times New Roman" w:hAnsi="Times New Roman" w:cs="Times New Roman"/>
                <w:sz w:val="24"/>
                <w:lang w:val="ru-RU"/>
              </w:rPr>
              <w:t>Православный</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календарь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Праздники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славном календаре. </w:t>
            </w:r>
            <w:proofErr w:type="spellStart"/>
            <w:r w:rsidRPr="009641D0">
              <w:rPr>
                <w:rFonts w:ascii="Times New Roman" w:eastAsia="Times New Roman" w:hAnsi="Times New Roman" w:cs="Times New Roman"/>
                <w:sz w:val="24"/>
              </w:rPr>
              <w:t>Двунадесятые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праздники</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2"/>
                <w:sz w:val="24"/>
              </w:rPr>
              <w:t xml:space="preserve"> </w:t>
            </w:r>
            <w:proofErr w:type="spellStart"/>
            <w:r w:rsidRPr="009641D0">
              <w:rPr>
                <w:rFonts w:ascii="Times New Roman" w:eastAsia="Times New Roman" w:hAnsi="Times New Roman" w:cs="Times New Roman"/>
                <w:sz w:val="24"/>
              </w:rPr>
              <w:t>Воскресение</w:t>
            </w:r>
            <w:proofErr w:type="spellEnd"/>
            <w:r w:rsidRPr="009641D0">
              <w:rPr>
                <w:rFonts w:ascii="Times New Roman" w:eastAsia="Times New Roman" w:hAnsi="Times New Roman" w:cs="Times New Roman"/>
                <w:spacing w:val="13"/>
                <w:sz w:val="24"/>
              </w:rPr>
              <w:t xml:space="preserve"> </w:t>
            </w:r>
            <w:proofErr w:type="spellStart"/>
            <w:r w:rsidRPr="009641D0">
              <w:rPr>
                <w:rFonts w:ascii="Times New Roman" w:eastAsia="Times New Roman" w:hAnsi="Times New Roman" w:cs="Times New Roman"/>
                <w:sz w:val="24"/>
              </w:rPr>
              <w:t>Христово</w:t>
            </w:r>
            <w:proofErr w:type="spellEnd"/>
          </w:p>
          <w:p w:rsidR="009641D0" w:rsidRPr="009641D0" w:rsidRDefault="009641D0" w:rsidP="009641D0">
            <w:pPr>
              <w:spacing w:line="257" w:lineRule="exact"/>
              <w:ind w:left="167"/>
              <w:jc w:val="both"/>
              <w:rPr>
                <w:rFonts w:ascii="Times New Roman" w:eastAsia="Times New Roman" w:hAnsi="Times New Roman" w:cs="Times New Roman"/>
                <w:sz w:val="24"/>
              </w:rPr>
            </w:pPr>
            <w:r w:rsidRPr="009641D0">
              <w:rPr>
                <w:rFonts w:ascii="Times New Roman" w:eastAsia="Times New Roman" w:hAnsi="Times New Roman" w:cs="Times New Roman"/>
                <w:sz w:val="24"/>
              </w:rPr>
              <w:t>.(</w:t>
            </w:r>
            <w:proofErr w:type="spellStart"/>
            <w:r w:rsidRPr="009641D0">
              <w:rPr>
                <w:rFonts w:ascii="Times New Roman" w:eastAsia="Times New Roman" w:hAnsi="Times New Roman" w:cs="Times New Roman"/>
                <w:sz w:val="24"/>
              </w:rPr>
              <w:t>Пасха</w:t>
            </w:r>
            <w:proofErr w:type="spellEnd"/>
            <w:r w:rsidRPr="009641D0">
              <w:rPr>
                <w:rFonts w:ascii="Times New Roman" w:eastAsia="Times New Roman" w:hAnsi="Times New Roman" w:cs="Times New Roman"/>
                <w:sz w:val="24"/>
              </w:rPr>
              <w:t xml:space="preserve">)    </w:t>
            </w:r>
            <w:r w:rsidRPr="009641D0">
              <w:rPr>
                <w:rFonts w:ascii="Times New Roman" w:eastAsia="Times New Roman" w:hAnsi="Times New Roman" w:cs="Times New Roman"/>
                <w:spacing w:val="31"/>
                <w:sz w:val="24"/>
              </w:rPr>
              <w:t xml:space="preserve"> </w:t>
            </w:r>
            <w:proofErr w:type="spellStart"/>
            <w:r w:rsidRPr="009641D0">
              <w:rPr>
                <w:rFonts w:ascii="Times New Roman" w:eastAsia="Times New Roman" w:hAnsi="Times New Roman" w:cs="Times New Roman"/>
                <w:sz w:val="24"/>
              </w:rPr>
              <w:t>Рождество</w:t>
            </w:r>
            <w:proofErr w:type="spellEnd"/>
            <w:r w:rsidRPr="009641D0">
              <w:rPr>
                <w:rFonts w:ascii="Times New Roman" w:eastAsia="Times New Roman" w:hAnsi="Times New Roman" w:cs="Times New Roman"/>
                <w:sz w:val="24"/>
              </w:rPr>
              <w:t xml:space="preserve">    </w:t>
            </w:r>
            <w:r w:rsidRPr="009641D0">
              <w:rPr>
                <w:rFonts w:ascii="Times New Roman" w:eastAsia="Times New Roman" w:hAnsi="Times New Roman" w:cs="Times New Roman"/>
                <w:spacing w:val="34"/>
                <w:sz w:val="24"/>
              </w:rPr>
              <w:t xml:space="preserve"> </w:t>
            </w:r>
            <w:proofErr w:type="spellStart"/>
            <w:r w:rsidRPr="009641D0">
              <w:rPr>
                <w:rFonts w:ascii="Times New Roman" w:eastAsia="Times New Roman" w:hAnsi="Times New Roman" w:cs="Times New Roman"/>
                <w:sz w:val="24"/>
              </w:rPr>
              <w:t>Христово</w:t>
            </w:r>
            <w:proofErr w:type="spellEnd"/>
          </w:p>
        </w:tc>
        <w:tc>
          <w:tcPr>
            <w:tcW w:w="5106" w:type="dxa"/>
            <w:tcBorders>
              <w:top w:val="single" w:sz="6" w:space="0" w:color="211F1F"/>
              <w:bottom w:val="single" w:sz="6" w:space="0" w:color="211F1F"/>
            </w:tcBorders>
          </w:tcPr>
          <w:p w:rsidR="009641D0" w:rsidRPr="009641D0" w:rsidRDefault="009641D0" w:rsidP="009641D0">
            <w:pPr>
              <w:ind w:left="166" w:right="80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 значение слов (терминов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понятий) с опорой на учебный 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Распознавать христианскую символику,</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объяснять своими словами её смысл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p>
          <w:p w:rsidR="009641D0" w:rsidRPr="009641D0" w:rsidRDefault="009641D0" w:rsidP="009641D0">
            <w:pPr>
              <w:ind w:left="166" w:right="28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художественной культуре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 традиции, о церковном пении,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иконописи,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особенностях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икон</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сравнении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картинами.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Называть православные</w:t>
            </w:r>
          </w:p>
          <w:p w:rsidR="009641D0" w:rsidRPr="009641D0" w:rsidRDefault="009641D0" w:rsidP="009641D0">
            <w:pPr>
              <w:spacing w:line="270" w:lineRule="atLeast"/>
              <w:ind w:left="166" w:right="37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праздники,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менее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трёх,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включая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Воскресение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Христово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tc>
        <w:tc>
          <w:tcPr>
            <w:tcW w:w="3198" w:type="dxa"/>
            <w:tcBorders>
              <w:top w:val="single" w:sz="6" w:space="0" w:color="211F1F"/>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3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3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9"/>
              <w:rPr>
                <w:rFonts w:ascii="Times New Roman" w:eastAsia="Times New Roman" w:hAnsi="Times New Roman" w:cs="Times New Roman"/>
                <w:b/>
                <w:sz w:val="23"/>
              </w:rPr>
            </w:pPr>
          </w:p>
          <w:p w:rsidR="009641D0" w:rsidRPr="009641D0" w:rsidRDefault="009641D0" w:rsidP="009641D0">
            <w:pPr>
              <w:spacing w:before="1" w:line="480" w:lineRule="auto"/>
              <w:ind w:left="166" w:hanging="58"/>
              <w:rPr>
                <w:rFonts w:ascii="Times New Roman" w:eastAsia="Times New Roman" w:hAnsi="Times New Roman" w:cs="Times New Roman"/>
              </w:rPr>
            </w:pPr>
            <w:hyperlink r:id="rId35">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hyperlink r:id="rId36">
              <w:r w:rsidRPr="009641D0">
                <w:rPr>
                  <w:rFonts w:ascii="Times New Roman" w:eastAsia="Times New Roman" w:hAnsi="Times New Roman" w:cs="Times New Roman"/>
                  <w:color w:val="0462C1"/>
                  <w:spacing w:val="-1"/>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2762"/>
        </w:trPr>
        <w:tc>
          <w:tcPr>
            <w:tcW w:w="3140" w:type="dxa"/>
            <w:tcBorders>
              <w:left w:val="single" w:sz="6" w:space="0" w:color="211F1F"/>
            </w:tcBorders>
          </w:tcPr>
          <w:p w:rsidR="009641D0" w:rsidRPr="009641D0" w:rsidRDefault="009641D0" w:rsidP="009641D0">
            <w:pPr>
              <w:rPr>
                <w:rFonts w:ascii="Times New Roman" w:eastAsia="Times New Roman" w:hAnsi="Times New Roman" w:cs="Times New Roman"/>
              </w:rPr>
            </w:pPr>
          </w:p>
        </w:tc>
        <w:tc>
          <w:tcPr>
            <w:tcW w:w="3913" w:type="dxa"/>
            <w:tcBorders>
              <w:bottom w:val="single" w:sz="6" w:space="0" w:color="211F1F"/>
            </w:tcBorders>
          </w:tcPr>
          <w:p w:rsidR="009641D0" w:rsidRPr="009641D0" w:rsidRDefault="009641D0" w:rsidP="009641D0">
            <w:pPr>
              <w:spacing w:before="1"/>
              <w:ind w:left="167"/>
              <w:rPr>
                <w:rFonts w:ascii="Times New Roman" w:eastAsia="Times New Roman" w:hAnsi="Times New Roman" w:cs="Times New Roman"/>
                <w:sz w:val="24"/>
              </w:rPr>
            </w:pPr>
            <w:r w:rsidRPr="009641D0">
              <w:rPr>
                <w:rFonts w:ascii="Times New Roman" w:eastAsia="Times New Roman" w:hAnsi="Times New Roman" w:cs="Times New Roman"/>
                <w:sz w:val="24"/>
              </w:rPr>
              <w:t>.</w:t>
            </w:r>
            <w:proofErr w:type="spellStart"/>
            <w:r w:rsidRPr="009641D0">
              <w:rPr>
                <w:rFonts w:ascii="Times New Roman" w:eastAsia="Times New Roman" w:hAnsi="Times New Roman" w:cs="Times New Roman"/>
                <w:sz w:val="24"/>
              </w:rPr>
              <w:t>Праздники</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святым</w:t>
            </w:r>
            <w:proofErr w:type="spellEnd"/>
            <w:r w:rsidRPr="009641D0">
              <w:rPr>
                <w:rFonts w:ascii="Times New Roman" w:eastAsia="Times New Roman" w:hAnsi="Times New Roman" w:cs="Times New Roman"/>
                <w:sz w:val="24"/>
              </w:rPr>
              <w:t>.</w:t>
            </w:r>
          </w:p>
        </w:tc>
        <w:tc>
          <w:tcPr>
            <w:tcW w:w="5106" w:type="dxa"/>
            <w:tcBorders>
              <w:bottom w:val="single" w:sz="6" w:space="0" w:color="211F1F"/>
            </w:tcBorders>
          </w:tcPr>
          <w:p w:rsidR="009641D0" w:rsidRPr="009641D0" w:rsidRDefault="009641D0" w:rsidP="009641D0">
            <w:pPr>
              <w:spacing w:before="1"/>
              <w:ind w:left="166" w:right="1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Рождество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Христово),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православных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постах,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назначении поста в жизни православных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w:t>
            </w:r>
          </w:p>
          <w:p w:rsidR="009641D0" w:rsidRPr="009641D0" w:rsidRDefault="009641D0" w:rsidP="009641D0">
            <w:pPr>
              <w:spacing w:before="1"/>
              <w:ind w:left="166" w:right="35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p w:rsidR="009641D0" w:rsidRPr="009641D0" w:rsidRDefault="009641D0" w:rsidP="009641D0">
            <w:pPr>
              <w:ind w:left="166" w:right="34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Использование электронных форм учебника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(ЭФУ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Православные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праздники:</w:t>
            </w:r>
          </w:p>
          <w:p w:rsidR="009641D0" w:rsidRPr="009641D0" w:rsidRDefault="009641D0" w:rsidP="009641D0">
            <w:pPr>
              <w:ind w:left="166" w:right="15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«Воскресение Христово (Пасха)», «Рождество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Христово»,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«День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славянской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письменности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spacing w:line="257" w:lineRule="exact"/>
              <w:ind w:left="16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культуры»,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«День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любви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верности</w:t>
            </w:r>
          </w:p>
        </w:tc>
        <w:tc>
          <w:tcPr>
            <w:tcW w:w="3198" w:type="dxa"/>
            <w:tcBorders>
              <w:bottom w:val="single" w:sz="6" w:space="0" w:color="211F1F"/>
            </w:tcBorders>
          </w:tcPr>
          <w:p w:rsidR="009641D0" w:rsidRPr="009641D0" w:rsidRDefault="009641D0" w:rsidP="009641D0">
            <w:pPr>
              <w:rPr>
                <w:rFonts w:ascii="Times New Roman" w:eastAsia="Times New Roman" w:hAnsi="Times New Roman" w:cs="Times New Roman"/>
                <w:lang w:val="ru-RU"/>
              </w:rPr>
            </w:pPr>
          </w:p>
        </w:tc>
      </w:tr>
      <w:tr w:rsidR="009641D0" w:rsidRPr="009641D0" w:rsidTr="00EF0B46">
        <w:trPr>
          <w:trHeight w:val="5796"/>
        </w:trPr>
        <w:tc>
          <w:tcPr>
            <w:tcW w:w="3140" w:type="dxa"/>
            <w:tcBorders>
              <w:left w:val="single" w:sz="6" w:space="0" w:color="211F1F"/>
              <w:bottom w:val="single" w:sz="6" w:space="0" w:color="211F1F"/>
            </w:tcBorders>
          </w:tcPr>
          <w:p w:rsidR="009641D0" w:rsidRPr="009641D0" w:rsidRDefault="009641D0" w:rsidP="009641D0">
            <w:pPr>
              <w:ind w:left="428" w:right="921"/>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color w:val="211F1F"/>
                <w:spacing w:val="-1"/>
                <w:w w:val="105"/>
                <w:sz w:val="24"/>
                <w:lang w:val="ru-RU"/>
              </w:rPr>
              <w:t>Христианская</w:t>
            </w:r>
            <w:r w:rsidRPr="009641D0">
              <w:rPr>
                <w:rFonts w:ascii="Times New Roman" w:eastAsia="Times New Roman" w:hAnsi="Times New Roman" w:cs="Times New Roman"/>
                <w:b/>
                <w:color w:val="211F1F"/>
                <w:spacing w:val="-60"/>
                <w:w w:val="105"/>
                <w:sz w:val="24"/>
                <w:lang w:val="ru-RU"/>
              </w:rPr>
              <w:t xml:space="preserve"> </w:t>
            </w:r>
            <w:r w:rsidRPr="009641D0">
              <w:rPr>
                <w:rFonts w:ascii="Times New Roman" w:eastAsia="Times New Roman" w:hAnsi="Times New Roman" w:cs="Times New Roman"/>
                <w:b/>
                <w:color w:val="211F1F"/>
                <w:w w:val="105"/>
                <w:sz w:val="24"/>
                <w:lang w:val="ru-RU"/>
              </w:rPr>
              <w:t>семья и её</w:t>
            </w:r>
            <w:r w:rsidRPr="009641D0">
              <w:rPr>
                <w:rFonts w:ascii="Times New Roman" w:eastAsia="Times New Roman" w:hAnsi="Times New Roman" w:cs="Times New Roman"/>
                <w:b/>
                <w:color w:val="211F1F"/>
                <w:spacing w:val="1"/>
                <w:w w:val="105"/>
                <w:sz w:val="24"/>
                <w:lang w:val="ru-RU"/>
              </w:rPr>
              <w:t xml:space="preserve"> </w:t>
            </w:r>
            <w:r w:rsidRPr="009641D0">
              <w:rPr>
                <w:rFonts w:ascii="Times New Roman" w:eastAsia="Times New Roman" w:hAnsi="Times New Roman" w:cs="Times New Roman"/>
                <w:b/>
                <w:color w:val="211F1F"/>
                <w:spacing w:val="-2"/>
                <w:w w:val="105"/>
                <w:sz w:val="24"/>
                <w:lang w:val="ru-RU"/>
              </w:rPr>
              <w:t>ценности</w:t>
            </w:r>
            <w:r w:rsidRPr="009641D0">
              <w:rPr>
                <w:rFonts w:ascii="Times New Roman" w:eastAsia="Times New Roman" w:hAnsi="Times New Roman" w:cs="Times New Roman"/>
                <w:b/>
                <w:color w:val="211F1F"/>
                <w:spacing w:val="-12"/>
                <w:w w:val="105"/>
                <w:sz w:val="24"/>
                <w:lang w:val="ru-RU"/>
              </w:rPr>
              <w:t xml:space="preserve"> </w:t>
            </w:r>
            <w:r w:rsidRPr="009641D0">
              <w:rPr>
                <w:rFonts w:ascii="Times New Roman" w:eastAsia="Times New Roman" w:hAnsi="Times New Roman" w:cs="Times New Roman"/>
                <w:b/>
                <w:color w:val="211F1F"/>
                <w:spacing w:val="-1"/>
                <w:w w:val="105"/>
                <w:sz w:val="24"/>
                <w:lang w:val="ru-RU"/>
              </w:rPr>
              <w:t>(3</w:t>
            </w:r>
            <w:r w:rsidRPr="009641D0">
              <w:rPr>
                <w:rFonts w:ascii="Times New Roman" w:eastAsia="Times New Roman" w:hAnsi="Times New Roman" w:cs="Times New Roman"/>
                <w:b/>
                <w:color w:val="211F1F"/>
                <w:spacing w:val="-14"/>
                <w:w w:val="105"/>
                <w:sz w:val="24"/>
                <w:lang w:val="ru-RU"/>
              </w:rPr>
              <w:t xml:space="preserve"> </w:t>
            </w:r>
            <w:r w:rsidRPr="009641D0">
              <w:rPr>
                <w:rFonts w:ascii="Times New Roman" w:eastAsia="Times New Roman" w:hAnsi="Times New Roman" w:cs="Times New Roman"/>
                <w:b/>
                <w:color w:val="211F1F"/>
                <w:spacing w:val="-1"/>
                <w:w w:val="105"/>
                <w:sz w:val="24"/>
                <w:lang w:val="ru-RU"/>
              </w:rPr>
              <w:t>ч.)</w:t>
            </w:r>
          </w:p>
        </w:tc>
        <w:tc>
          <w:tcPr>
            <w:tcW w:w="3913" w:type="dxa"/>
            <w:tcBorders>
              <w:top w:val="single" w:sz="6" w:space="0" w:color="211F1F"/>
              <w:bottom w:val="single" w:sz="6" w:space="0" w:color="211F1F"/>
            </w:tcBorders>
          </w:tcPr>
          <w:p w:rsidR="009641D0" w:rsidRPr="009641D0" w:rsidRDefault="009641D0" w:rsidP="009641D0">
            <w:pPr>
              <w:ind w:left="222" w:right="9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Семья в православной традиции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Малая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Церковь.</w:t>
            </w:r>
          </w:p>
          <w:p w:rsidR="009641D0" w:rsidRPr="009641D0" w:rsidRDefault="009641D0" w:rsidP="009641D0">
            <w:pPr>
              <w:ind w:left="222" w:right="94"/>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Таинство.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Венчания.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Любовь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родителей,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членов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семьи.</w:t>
            </w:r>
          </w:p>
          <w:p w:rsidR="009641D0" w:rsidRPr="009641D0" w:rsidRDefault="009641D0" w:rsidP="009641D0">
            <w:pPr>
              <w:ind w:left="222" w:right="92" w:firstLine="6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Взаимное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прощение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терпение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членов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61"/>
                <w:sz w:val="24"/>
                <w:lang w:val="ru-RU"/>
              </w:rPr>
              <w:t xml:space="preserve"> </w:t>
            </w:r>
            <w:r w:rsidRPr="009641D0">
              <w:rPr>
                <w:rFonts w:ascii="Times New Roman" w:eastAsia="Times New Roman" w:hAnsi="Times New Roman" w:cs="Times New Roman"/>
                <w:sz w:val="24"/>
                <w:lang w:val="ru-RU"/>
              </w:rPr>
              <w:t>Семейные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Образцы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православной семьи, отношений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семье</w:t>
            </w:r>
          </w:p>
        </w:tc>
        <w:tc>
          <w:tcPr>
            <w:tcW w:w="5106" w:type="dxa"/>
            <w:tcBorders>
              <w:top w:val="single" w:sz="6" w:space="0" w:color="211F1F"/>
              <w:bottom w:val="single" w:sz="6" w:space="0" w:color="211F1F"/>
            </w:tcBorders>
          </w:tcPr>
          <w:p w:rsidR="009641D0" w:rsidRPr="009641D0" w:rsidRDefault="009641D0" w:rsidP="009641D0">
            <w:pPr>
              <w:ind w:left="166" w:right="9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(терминов</w:t>
            </w:r>
            <w:r w:rsidRPr="009641D0">
              <w:rPr>
                <w:rFonts w:ascii="Times New Roman" w:eastAsia="Times New Roman" w:hAnsi="Times New Roman" w:cs="Times New Roman"/>
                <w:spacing w:val="6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опорой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учебный текст.</w:t>
            </w:r>
          </w:p>
          <w:p w:rsidR="009641D0" w:rsidRPr="009641D0" w:rsidRDefault="009641D0" w:rsidP="009641D0">
            <w:pPr>
              <w:ind w:left="166" w:right="93"/>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традициях заключения брака, 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том, что такое православная семья, Таинство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Венчания,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взаимоотношениях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примерах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житий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святых,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литературных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произведений.</w:t>
            </w:r>
          </w:p>
          <w:p w:rsidR="009641D0" w:rsidRPr="009641D0" w:rsidRDefault="009641D0" w:rsidP="009641D0">
            <w:pPr>
              <w:tabs>
                <w:tab w:val="left" w:pos="2119"/>
                <w:tab w:val="left" w:pos="2921"/>
                <w:tab w:val="left" w:pos="4763"/>
              </w:tabs>
              <w:ind w:left="166" w:right="94"/>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w:t>
            </w:r>
            <w:r w:rsidRPr="009641D0">
              <w:rPr>
                <w:rFonts w:ascii="Times New Roman" w:eastAsia="Times New Roman" w:hAnsi="Times New Roman" w:cs="Times New Roman"/>
                <w:sz w:val="24"/>
                <w:lang w:val="ru-RU"/>
              </w:rPr>
              <w:tab/>
              <w:t>и</w:t>
            </w:r>
            <w:r w:rsidRPr="009641D0">
              <w:rPr>
                <w:rFonts w:ascii="Times New Roman" w:eastAsia="Times New Roman" w:hAnsi="Times New Roman" w:cs="Times New Roman"/>
                <w:sz w:val="24"/>
                <w:lang w:val="ru-RU"/>
              </w:rPr>
              <w:tab/>
              <w:t>рассуждать</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2"/>
                <w:sz w:val="24"/>
                <w:lang w:val="ru-RU"/>
              </w:rPr>
              <w:t>на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морально­этические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ind w:left="166" w:right="9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Раскрывать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православной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обязанностей и ответственности членов семьи,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отношении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детей и родителей.</w:t>
            </w:r>
          </w:p>
          <w:p w:rsidR="009641D0" w:rsidRPr="009641D0" w:rsidRDefault="009641D0" w:rsidP="009641D0">
            <w:pPr>
              <w:tabs>
                <w:tab w:val="left" w:pos="2326"/>
                <w:tab w:val="left" w:pos="3630"/>
              </w:tabs>
              <w:ind w:left="166" w:right="9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Осуществлять</w:t>
            </w:r>
            <w:r w:rsidRPr="009641D0">
              <w:rPr>
                <w:rFonts w:ascii="Times New Roman" w:eastAsia="Times New Roman" w:hAnsi="Times New Roman" w:cs="Times New Roman"/>
                <w:sz w:val="24"/>
                <w:lang w:val="ru-RU"/>
              </w:rPr>
              <w:tab/>
              <w:t>поиск</w:t>
            </w:r>
            <w:r w:rsidRPr="009641D0">
              <w:rPr>
                <w:rFonts w:ascii="Times New Roman" w:eastAsia="Times New Roman" w:hAnsi="Times New Roman" w:cs="Times New Roman"/>
                <w:sz w:val="24"/>
                <w:lang w:val="ru-RU"/>
              </w:rPr>
              <w:tab/>
              <w:t>необходимой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информации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для выполнения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заданий.</w:t>
            </w:r>
          </w:p>
          <w:p w:rsidR="009641D0" w:rsidRPr="009641D0" w:rsidRDefault="009641D0" w:rsidP="009641D0">
            <w:pPr>
              <w:ind w:left="166" w:right="9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Применять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осознанного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построения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речевых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высказываний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соответствии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коммуникативными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задачами.</w:t>
            </w:r>
          </w:p>
          <w:p w:rsidR="009641D0" w:rsidRPr="009641D0" w:rsidRDefault="009641D0" w:rsidP="009641D0">
            <w:pPr>
              <w:ind w:left="166" w:right="9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p w:rsidR="009641D0" w:rsidRPr="009641D0" w:rsidRDefault="009641D0" w:rsidP="009641D0">
            <w:pPr>
              <w:spacing w:line="257" w:lineRule="exact"/>
              <w:ind w:left="166"/>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Праздник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«День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любви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верности».</w:t>
            </w:r>
          </w:p>
        </w:tc>
        <w:tc>
          <w:tcPr>
            <w:tcW w:w="3198" w:type="dxa"/>
            <w:tcBorders>
              <w:top w:val="single" w:sz="6" w:space="0" w:color="211F1F"/>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3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3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9"/>
              <w:rPr>
                <w:rFonts w:ascii="Times New Roman" w:eastAsia="Times New Roman" w:hAnsi="Times New Roman" w:cs="Times New Roman"/>
                <w:b/>
                <w:sz w:val="23"/>
              </w:rPr>
            </w:pPr>
          </w:p>
          <w:p w:rsidR="009641D0" w:rsidRPr="009641D0" w:rsidRDefault="009641D0" w:rsidP="009641D0">
            <w:pPr>
              <w:spacing w:before="1" w:line="480" w:lineRule="auto"/>
              <w:ind w:left="166" w:hanging="58"/>
              <w:rPr>
                <w:rFonts w:ascii="Times New Roman" w:eastAsia="Times New Roman" w:hAnsi="Times New Roman" w:cs="Times New Roman"/>
              </w:rPr>
            </w:pPr>
            <w:hyperlink r:id="rId39">
              <w:r w:rsidRPr="009641D0">
                <w:rPr>
                  <w:rFonts w:ascii="Times New Roman" w:eastAsia="Times New Roman" w:hAnsi="Times New Roman" w:cs="Times New Roman"/>
                  <w:color w:val="0462C1"/>
                  <w:u w:val="single" w:color="0462C1"/>
                </w:rPr>
                <w:t>http://www.edu.ru/</w:t>
              </w:r>
            </w:hyperlink>
            <w:r w:rsidRPr="009641D0">
              <w:rPr>
                <w:rFonts w:ascii="Times New Roman" w:eastAsia="Times New Roman" w:hAnsi="Times New Roman" w:cs="Times New Roman"/>
                <w:color w:val="0462C1"/>
                <w:spacing w:val="1"/>
              </w:rPr>
              <w:t xml:space="preserve"> </w:t>
            </w:r>
            <w:hyperlink r:id="rId40">
              <w:r w:rsidRPr="009641D0">
                <w:rPr>
                  <w:rFonts w:ascii="Times New Roman" w:eastAsia="Times New Roman" w:hAnsi="Times New Roman" w:cs="Times New Roman"/>
                  <w:color w:val="0462C1"/>
                  <w:spacing w:val="-1"/>
                  <w:u w:val="single" w:color="0462C1"/>
                </w:rPr>
                <w:t>https://pedsovet.su/load/</w:t>
              </w:r>
            </w:hyperlink>
          </w:p>
        </w:tc>
      </w:tr>
      <w:tr w:rsidR="009641D0" w:rsidRPr="009641D0" w:rsidTr="00EF0B46">
        <w:trPr>
          <w:trHeight w:val="827"/>
        </w:trPr>
        <w:tc>
          <w:tcPr>
            <w:tcW w:w="3140" w:type="dxa"/>
            <w:tcBorders>
              <w:top w:val="single" w:sz="6" w:space="0" w:color="211F1F"/>
              <w:left w:val="single" w:sz="6" w:space="0" w:color="211F1F"/>
              <w:bottom w:val="single" w:sz="6" w:space="0" w:color="211F1F"/>
            </w:tcBorders>
          </w:tcPr>
          <w:p w:rsidR="009641D0" w:rsidRPr="009641D0" w:rsidRDefault="009641D0" w:rsidP="009641D0">
            <w:pPr>
              <w:spacing w:line="276" w:lineRule="exact"/>
              <w:ind w:left="278" w:right="267" w:hanging="2"/>
              <w:jc w:val="center"/>
              <w:rPr>
                <w:rFonts w:ascii="Times New Roman" w:eastAsia="Times New Roman" w:hAnsi="Times New Roman" w:cs="Times New Roman"/>
                <w:b/>
                <w:sz w:val="24"/>
              </w:rPr>
            </w:pPr>
            <w:r w:rsidRPr="009641D0">
              <w:rPr>
                <w:rFonts w:ascii="Times New Roman" w:eastAsia="Times New Roman" w:hAnsi="Times New Roman" w:cs="Times New Roman"/>
                <w:b/>
                <w:sz w:val="24"/>
                <w:lang w:val="ru-RU"/>
              </w:rPr>
              <w:t>Любовь и уважение к</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 xml:space="preserve">Отечеству. </w:t>
            </w:r>
            <w:proofErr w:type="spellStart"/>
            <w:r w:rsidRPr="009641D0">
              <w:rPr>
                <w:rFonts w:ascii="Times New Roman" w:eastAsia="Times New Roman" w:hAnsi="Times New Roman" w:cs="Times New Roman"/>
                <w:b/>
                <w:sz w:val="24"/>
              </w:rPr>
              <w:t>Патриотизм</w:t>
            </w:r>
            <w:proofErr w:type="spellEnd"/>
            <w:r w:rsidRPr="009641D0">
              <w:rPr>
                <w:rFonts w:ascii="Times New Roman" w:eastAsia="Times New Roman" w:hAnsi="Times New Roman" w:cs="Times New Roman"/>
                <w:b/>
                <w:spacing w:val="-57"/>
                <w:sz w:val="24"/>
              </w:rPr>
              <w:t xml:space="preserve"> </w:t>
            </w:r>
            <w:proofErr w:type="spellStart"/>
            <w:r w:rsidRPr="009641D0">
              <w:rPr>
                <w:rFonts w:ascii="Times New Roman" w:eastAsia="Times New Roman" w:hAnsi="Times New Roman" w:cs="Times New Roman"/>
                <w:b/>
                <w:sz w:val="24"/>
              </w:rPr>
              <w:t>многонационального</w:t>
            </w:r>
            <w:proofErr w:type="spellEnd"/>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и</w:t>
            </w:r>
          </w:p>
        </w:tc>
        <w:tc>
          <w:tcPr>
            <w:tcW w:w="3913" w:type="dxa"/>
            <w:tcBorders>
              <w:top w:val="single" w:sz="6" w:space="0" w:color="211F1F"/>
              <w:bottom w:val="single" w:sz="6" w:space="0" w:color="211F1F"/>
            </w:tcBorders>
          </w:tcPr>
          <w:p w:rsidR="009641D0" w:rsidRPr="009641D0" w:rsidRDefault="009641D0" w:rsidP="009641D0">
            <w:pPr>
              <w:tabs>
                <w:tab w:val="left" w:pos="2515"/>
                <w:tab w:val="left" w:pos="3621"/>
              </w:tabs>
              <w:spacing w:line="276" w:lineRule="exact"/>
              <w:ind w:left="167" w:right="14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Служение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обществу,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Родине</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Патриотизм</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многонационального</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3"/>
                <w:sz w:val="24"/>
                <w:lang w:val="ru-RU"/>
              </w:rPr>
              <w:t>и</w:t>
            </w:r>
          </w:p>
        </w:tc>
        <w:tc>
          <w:tcPr>
            <w:tcW w:w="5106" w:type="dxa"/>
            <w:tcBorders>
              <w:top w:val="single" w:sz="6" w:space="0" w:color="211F1F"/>
              <w:bottom w:val="single" w:sz="6" w:space="0" w:color="211F1F"/>
            </w:tcBorders>
          </w:tcPr>
          <w:p w:rsidR="009641D0" w:rsidRPr="009641D0" w:rsidRDefault="009641D0" w:rsidP="009641D0">
            <w:pPr>
              <w:tabs>
                <w:tab w:val="left" w:pos="2090"/>
                <w:tab w:val="left" w:pos="2997"/>
              </w:tabs>
              <w:spacing w:line="276" w:lineRule="exact"/>
              <w:ind w:left="166" w:right="15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Закреплять</w:t>
            </w:r>
            <w:r w:rsidRPr="009641D0">
              <w:rPr>
                <w:rFonts w:ascii="Times New Roman" w:eastAsia="Times New Roman" w:hAnsi="Times New Roman" w:cs="Times New Roman"/>
                <w:sz w:val="24"/>
                <w:lang w:val="ru-RU"/>
              </w:rPr>
              <w:tab/>
              <w:t>и</w:t>
            </w:r>
            <w:r w:rsidRPr="009641D0">
              <w:rPr>
                <w:rFonts w:ascii="Times New Roman" w:eastAsia="Times New Roman" w:hAnsi="Times New Roman" w:cs="Times New Roman"/>
                <w:sz w:val="24"/>
                <w:lang w:val="ru-RU"/>
              </w:rPr>
              <w:tab/>
              <w:t>систематизировать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представления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духовных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традициях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многонационального</w:t>
            </w:r>
            <w:r w:rsidRPr="009641D0">
              <w:rPr>
                <w:rFonts w:ascii="Times New Roman" w:eastAsia="Times New Roman" w:hAnsi="Times New Roman" w:cs="Times New Roman"/>
                <w:spacing w:val="16"/>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18"/>
                <w:sz w:val="24"/>
                <w:lang w:val="ru-RU"/>
              </w:rPr>
              <w:t xml:space="preserve"> </w:t>
            </w:r>
            <w:r w:rsidRPr="009641D0">
              <w:rPr>
                <w:rFonts w:ascii="Times New Roman" w:eastAsia="Times New Roman" w:hAnsi="Times New Roman" w:cs="Times New Roman"/>
                <w:sz w:val="24"/>
                <w:lang w:val="ru-RU"/>
              </w:rPr>
              <w:t>России,</w:t>
            </w:r>
          </w:p>
        </w:tc>
        <w:tc>
          <w:tcPr>
            <w:tcW w:w="3198" w:type="dxa"/>
            <w:tcBorders>
              <w:top w:val="single" w:sz="6" w:space="0" w:color="211F1F"/>
              <w:bottom w:val="single" w:sz="6" w:space="0" w:color="211F1F"/>
            </w:tcBorders>
          </w:tcPr>
          <w:p w:rsidR="009641D0" w:rsidRPr="009641D0" w:rsidRDefault="009641D0" w:rsidP="009641D0">
            <w:pPr>
              <w:ind w:left="108"/>
              <w:rPr>
                <w:rFonts w:ascii="Times New Roman" w:eastAsia="Times New Roman" w:hAnsi="Times New Roman" w:cs="Times New Roman"/>
                <w:sz w:val="24"/>
              </w:rPr>
            </w:pPr>
            <w:hyperlink r:id="rId4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42">
              <w:r w:rsidRPr="009641D0">
                <w:rPr>
                  <w:rFonts w:ascii="Times New Roman" w:eastAsia="Times New Roman" w:hAnsi="Times New Roman" w:cs="Times New Roman"/>
                  <w:color w:val="0462C1"/>
                  <w:spacing w:val="-1"/>
                  <w:sz w:val="24"/>
                  <w:u w:val="single" w:color="0462C1"/>
                </w:rPr>
                <w:t>collection.edu.ru/catalog/</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3913"/>
        <w:gridCol w:w="5106"/>
        <w:gridCol w:w="3198"/>
      </w:tblGrid>
      <w:tr w:rsidR="009641D0" w:rsidRPr="009641D0" w:rsidTr="00EF0B46">
        <w:trPr>
          <w:trHeight w:val="3590"/>
        </w:trPr>
        <w:tc>
          <w:tcPr>
            <w:tcW w:w="3140" w:type="dxa"/>
            <w:tcBorders>
              <w:left w:val="single" w:sz="6" w:space="0" w:color="211F1F"/>
              <w:bottom w:val="single" w:sz="6" w:space="0" w:color="211F1F"/>
            </w:tcBorders>
          </w:tcPr>
          <w:p w:rsidR="009641D0" w:rsidRPr="009641D0" w:rsidRDefault="009641D0" w:rsidP="009641D0">
            <w:pPr>
              <w:spacing w:before="1"/>
              <w:ind w:left="170" w:right="158"/>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pacing w:val="-1"/>
                <w:sz w:val="24"/>
              </w:rPr>
              <w:t>многоконфессионального</w:t>
            </w:r>
            <w:proofErr w:type="spellEnd"/>
            <w:r w:rsidRPr="009641D0">
              <w:rPr>
                <w:rFonts w:ascii="Times New Roman" w:eastAsia="Times New Roman" w:hAnsi="Times New Roman" w:cs="Times New Roman"/>
                <w:b/>
                <w:spacing w:val="-57"/>
                <w:sz w:val="24"/>
              </w:rPr>
              <w:t xml:space="preserve"> </w:t>
            </w:r>
            <w:proofErr w:type="spellStart"/>
            <w:r w:rsidRPr="009641D0">
              <w:rPr>
                <w:rFonts w:ascii="Times New Roman" w:eastAsia="Times New Roman" w:hAnsi="Times New Roman" w:cs="Times New Roman"/>
                <w:b/>
                <w:sz w:val="24"/>
              </w:rPr>
              <w:t>народа</w:t>
            </w:r>
            <w:proofErr w:type="spellEnd"/>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z w:val="24"/>
              </w:rPr>
              <w:t>России</w:t>
            </w:r>
            <w:proofErr w:type="spellEnd"/>
          </w:p>
          <w:p w:rsidR="009641D0" w:rsidRPr="009641D0" w:rsidRDefault="009641D0" w:rsidP="009641D0">
            <w:pPr>
              <w:ind w:left="352" w:right="345"/>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913" w:type="dxa"/>
            <w:tcBorders>
              <w:bottom w:val="single" w:sz="6" w:space="0" w:color="211F1F"/>
            </w:tcBorders>
          </w:tcPr>
          <w:p w:rsidR="009641D0" w:rsidRPr="009641D0" w:rsidRDefault="009641D0" w:rsidP="009641D0">
            <w:pPr>
              <w:spacing w:before="1"/>
              <w:ind w:left="167" w:right="154"/>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многоконфессионального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tabs>
                <w:tab w:val="left" w:pos="2290"/>
                <w:tab w:val="left" w:pos="2991"/>
              </w:tabs>
              <w:ind w:left="167" w:right="151" w:firstLine="6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Война</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справедливая-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оборонительная</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Святые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защитники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Отечества</w:t>
            </w:r>
          </w:p>
        </w:tc>
        <w:tc>
          <w:tcPr>
            <w:tcW w:w="5106" w:type="dxa"/>
            <w:tcBorders>
              <w:top w:val="single" w:sz="6" w:space="0" w:color="211F1F"/>
              <w:bottom w:val="single" w:sz="6" w:space="0" w:color="211F1F"/>
            </w:tcBorders>
          </w:tcPr>
          <w:p w:rsidR="009641D0" w:rsidRPr="009641D0" w:rsidRDefault="009641D0" w:rsidP="009641D0">
            <w:pPr>
              <w:spacing w:before="1"/>
              <w:ind w:left="166" w:right="153"/>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духовном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религиях</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 общества.</w:t>
            </w:r>
          </w:p>
          <w:p w:rsidR="009641D0" w:rsidRPr="009641D0" w:rsidRDefault="009641D0" w:rsidP="009641D0">
            <w:pPr>
              <w:tabs>
                <w:tab w:val="left" w:pos="2105"/>
                <w:tab w:val="left" w:pos="3815"/>
              </w:tabs>
              <w:ind w:left="166" w:right="15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Проводить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соотношение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между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Отечеством,</w:t>
            </w:r>
            <w:r w:rsidRPr="009641D0">
              <w:rPr>
                <w:rFonts w:ascii="Times New Roman" w:eastAsia="Times New Roman" w:hAnsi="Times New Roman" w:cs="Times New Roman"/>
                <w:sz w:val="24"/>
                <w:lang w:val="ru-RU"/>
              </w:rPr>
              <w:tab/>
              <w:t>объяснять</w:t>
            </w:r>
            <w:r w:rsidRPr="009641D0">
              <w:rPr>
                <w:rFonts w:ascii="Times New Roman" w:eastAsia="Times New Roman" w:hAnsi="Times New Roman" w:cs="Times New Roman"/>
                <w:sz w:val="24"/>
                <w:lang w:val="ru-RU"/>
              </w:rPr>
              <w:tab/>
            </w:r>
            <w:r w:rsidRPr="009641D0">
              <w:rPr>
                <w:rFonts w:ascii="Times New Roman" w:eastAsia="Times New Roman" w:hAnsi="Times New Roman" w:cs="Times New Roman"/>
                <w:spacing w:val="-1"/>
                <w:sz w:val="24"/>
                <w:lang w:val="ru-RU"/>
              </w:rPr>
              <w:t>отношение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православных христиан к Отечеству, защите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Родины, патриотизму.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Отвечать на вопросы,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 определения с понятиями, делать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выводы.</w:t>
            </w:r>
          </w:p>
          <w:p w:rsidR="009641D0" w:rsidRPr="009641D0" w:rsidRDefault="009641D0" w:rsidP="009641D0">
            <w:pPr>
              <w:spacing w:before="1"/>
              <w:ind w:left="166" w:right="15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письменной речи.</w:t>
            </w:r>
          </w:p>
          <w:p w:rsidR="009641D0" w:rsidRPr="009641D0" w:rsidRDefault="009641D0" w:rsidP="009641D0">
            <w:pPr>
              <w:spacing w:line="270" w:lineRule="atLeast"/>
              <w:ind w:left="166" w:right="15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198" w:type="dxa"/>
            <w:tcBorders>
              <w:top w:val="single" w:sz="6" w:space="0" w:color="211F1F"/>
              <w:bottom w:val="single" w:sz="6" w:space="0" w:color="211F1F"/>
            </w:tcBorders>
          </w:tcPr>
          <w:p w:rsidR="009641D0" w:rsidRPr="009641D0" w:rsidRDefault="009641D0" w:rsidP="009641D0">
            <w:pPr>
              <w:spacing w:before="1" w:line="480" w:lineRule="auto"/>
              <w:ind w:left="166" w:hanging="58"/>
              <w:rPr>
                <w:rFonts w:ascii="Times New Roman" w:eastAsia="Times New Roman" w:hAnsi="Times New Roman" w:cs="Times New Roman"/>
                <w:lang w:val="ru-RU"/>
              </w:rPr>
            </w:pPr>
            <w:hyperlink r:id="rId43">
              <w:r w:rsidRPr="009641D0">
                <w:rPr>
                  <w:rFonts w:ascii="Times New Roman" w:eastAsia="Times New Roman" w:hAnsi="Times New Roman" w:cs="Times New Roman"/>
                  <w:color w:val="0462C1"/>
                  <w:u w:val="single" w:color="0462C1"/>
                </w:rPr>
                <w:t>http</w:t>
              </w:r>
              <w:r w:rsidRPr="009641D0">
                <w:rPr>
                  <w:rFonts w:ascii="Times New Roman" w:eastAsia="Times New Roman" w:hAnsi="Times New Roman" w:cs="Times New Roman"/>
                  <w:color w:val="0462C1"/>
                  <w:u w:val="single" w:color="0462C1"/>
                  <w:lang w:val="ru-RU"/>
                </w:rPr>
                <w:t>://</w:t>
              </w:r>
              <w:r w:rsidRPr="009641D0">
                <w:rPr>
                  <w:rFonts w:ascii="Times New Roman" w:eastAsia="Times New Roman" w:hAnsi="Times New Roman" w:cs="Times New Roman"/>
                  <w:color w:val="0462C1"/>
                  <w:u w:val="single" w:color="0462C1"/>
                </w:rPr>
                <w:t>www</w:t>
              </w:r>
              <w:r w:rsidRPr="009641D0">
                <w:rPr>
                  <w:rFonts w:ascii="Times New Roman" w:eastAsia="Times New Roman" w:hAnsi="Times New Roman" w:cs="Times New Roman"/>
                  <w:color w:val="0462C1"/>
                  <w:u w:val="single" w:color="0462C1"/>
                  <w:lang w:val="ru-RU"/>
                </w:rPr>
                <w:t>.</w:t>
              </w:r>
              <w:r w:rsidRPr="009641D0">
                <w:rPr>
                  <w:rFonts w:ascii="Times New Roman" w:eastAsia="Times New Roman" w:hAnsi="Times New Roman" w:cs="Times New Roman"/>
                  <w:color w:val="0462C1"/>
                  <w:u w:val="single" w:color="0462C1"/>
                </w:rPr>
                <w:t>edu</w:t>
              </w:r>
              <w:r w:rsidRPr="009641D0">
                <w:rPr>
                  <w:rFonts w:ascii="Times New Roman" w:eastAsia="Times New Roman" w:hAnsi="Times New Roman" w:cs="Times New Roman"/>
                  <w:color w:val="0462C1"/>
                  <w:u w:val="single" w:color="0462C1"/>
                  <w:lang w:val="ru-RU"/>
                </w:rPr>
                <w:t>.</w:t>
              </w:r>
              <w:r w:rsidRPr="009641D0">
                <w:rPr>
                  <w:rFonts w:ascii="Times New Roman" w:eastAsia="Times New Roman" w:hAnsi="Times New Roman" w:cs="Times New Roman"/>
                  <w:color w:val="0462C1"/>
                  <w:u w:val="single" w:color="0462C1"/>
                </w:rPr>
                <w:t>ru</w:t>
              </w:r>
              <w:r w:rsidRPr="009641D0">
                <w:rPr>
                  <w:rFonts w:ascii="Times New Roman" w:eastAsia="Times New Roman" w:hAnsi="Times New Roman" w:cs="Times New Roman"/>
                  <w:color w:val="0462C1"/>
                  <w:u w:val="single" w:color="0462C1"/>
                  <w:lang w:val="ru-RU"/>
                </w:rPr>
                <w:t>/</w:t>
              </w:r>
            </w:hyperlink>
            <w:r w:rsidRPr="009641D0">
              <w:rPr>
                <w:rFonts w:ascii="Times New Roman" w:eastAsia="Times New Roman" w:hAnsi="Times New Roman" w:cs="Times New Roman"/>
                <w:color w:val="0462C1"/>
                <w:spacing w:val="1"/>
                <w:lang w:val="ru-RU"/>
              </w:rPr>
              <w:t xml:space="preserve"> </w:t>
            </w:r>
            <w:hyperlink r:id="rId44">
              <w:r w:rsidRPr="009641D0">
                <w:rPr>
                  <w:rFonts w:ascii="Times New Roman" w:eastAsia="Times New Roman" w:hAnsi="Times New Roman" w:cs="Times New Roman"/>
                  <w:color w:val="0462C1"/>
                  <w:spacing w:val="-1"/>
                  <w:u w:val="single" w:color="0462C1"/>
                </w:rPr>
                <w:t>https</w:t>
              </w:r>
              <w:r w:rsidRPr="009641D0">
                <w:rPr>
                  <w:rFonts w:ascii="Times New Roman" w:eastAsia="Times New Roman" w:hAnsi="Times New Roman" w:cs="Times New Roman"/>
                  <w:color w:val="0462C1"/>
                  <w:spacing w:val="-1"/>
                  <w:u w:val="single" w:color="0462C1"/>
                  <w:lang w:val="ru-RU"/>
                </w:rPr>
                <w:t>://</w:t>
              </w:r>
              <w:r w:rsidRPr="009641D0">
                <w:rPr>
                  <w:rFonts w:ascii="Times New Roman" w:eastAsia="Times New Roman" w:hAnsi="Times New Roman" w:cs="Times New Roman"/>
                  <w:color w:val="0462C1"/>
                  <w:spacing w:val="-1"/>
                  <w:u w:val="single" w:color="0462C1"/>
                </w:rPr>
                <w:t>pedsovet</w:t>
              </w:r>
              <w:r w:rsidRPr="009641D0">
                <w:rPr>
                  <w:rFonts w:ascii="Times New Roman" w:eastAsia="Times New Roman" w:hAnsi="Times New Roman" w:cs="Times New Roman"/>
                  <w:color w:val="0462C1"/>
                  <w:spacing w:val="-1"/>
                  <w:u w:val="single" w:color="0462C1"/>
                  <w:lang w:val="ru-RU"/>
                </w:rPr>
                <w:t>.</w:t>
              </w:r>
              <w:r w:rsidRPr="009641D0">
                <w:rPr>
                  <w:rFonts w:ascii="Times New Roman" w:eastAsia="Times New Roman" w:hAnsi="Times New Roman" w:cs="Times New Roman"/>
                  <w:color w:val="0462C1"/>
                  <w:spacing w:val="-1"/>
                  <w:u w:val="single" w:color="0462C1"/>
                </w:rPr>
                <w:t>su</w:t>
              </w:r>
              <w:r w:rsidRPr="009641D0">
                <w:rPr>
                  <w:rFonts w:ascii="Times New Roman" w:eastAsia="Times New Roman" w:hAnsi="Times New Roman" w:cs="Times New Roman"/>
                  <w:color w:val="0462C1"/>
                  <w:spacing w:val="-1"/>
                  <w:u w:val="single" w:color="0462C1"/>
                  <w:lang w:val="ru-RU"/>
                </w:rPr>
                <w:t>/</w:t>
              </w:r>
              <w:r w:rsidRPr="009641D0">
                <w:rPr>
                  <w:rFonts w:ascii="Times New Roman" w:eastAsia="Times New Roman" w:hAnsi="Times New Roman" w:cs="Times New Roman"/>
                  <w:color w:val="0462C1"/>
                  <w:spacing w:val="-1"/>
                  <w:u w:val="single" w:color="0462C1"/>
                </w:rPr>
                <w:t>load</w:t>
              </w:r>
              <w:r w:rsidRPr="009641D0">
                <w:rPr>
                  <w:rFonts w:ascii="Times New Roman" w:eastAsia="Times New Roman" w:hAnsi="Times New Roman" w:cs="Times New Roman"/>
                  <w:color w:val="0462C1"/>
                  <w:spacing w:val="-1"/>
                  <w:u w:val="single" w:color="0462C1"/>
                  <w:lang w:val="ru-RU"/>
                </w:rPr>
                <w:t>/</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2" w:after="0" w:line="240" w:lineRule="auto"/>
        <w:rPr>
          <w:rFonts w:ascii="Times New Roman" w:eastAsia="Times New Roman" w:hAnsi="Times New Roman" w:cs="Times New Roman"/>
          <w:b/>
          <w:sz w:val="27"/>
          <w:szCs w:val="26"/>
        </w:rPr>
      </w:pPr>
    </w:p>
    <w:p w:rsidR="009641D0" w:rsidRPr="009641D0" w:rsidRDefault="009641D0" w:rsidP="009641D0">
      <w:pPr>
        <w:widowControl w:val="0"/>
        <w:autoSpaceDE w:val="0"/>
        <w:autoSpaceDN w:val="0"/>
        <w:spacing w:before="90" w:after="0" w:line="240" w:lineRule="auto"/>
        <w:ind w:left="232"/>
        <w:rPr>
          <w:rFonts w:ascii="Times New Roman" w:eastAsia="Times New Roman" w:hAnsi="Times New Roman" w:cs="Times New Roman"/>
          <w:b/>
          <w:sz w:val="24"/>
        </w:rPr>
      </w:pPr>
      <w:r w:rsidRPr="009641D0">
        <w:rPr>
          <w:rFonts w:ascii="Times New Roman" w:eastAsia="Times New Roman" w:hAnsi="Times New Roman" w:cs="Times New Roman"/>
          <w:b/>
          <w:sz w:val="24"/>
        </w:rPr>
        <w:t>МОДУЛЬ</w:t>
      </w:r>
      <w:r w:rsidRPr="009641D0">
        <w:rPr>
          <w:rFonts w:ascii="Times New Roman" w:eastAsia="Times New Roman" w:hAnsi="Times New Roman" w:cs="Times New Roman"/>
          <w:b/>
          <w:spacing w:val="-4"/>
          <w:sz w:val="24"/>
        </w:rPr>
        <w:t xml:space="preserve"> </w:t>
      </w:r>
      <w:r w:rsidRPr="009641D0">
        <w:rPr>
          <w:rFonts w:ascii="Times New Roman" w:eastAsia="Times New Roman" w:hAnsi="Times New Roman" w:cs="Times New Roman"/>
          <w:b/>
          <w:sz w:val="24"/>
        </w:rPr>
        <w:t>«ОСНОВЫ</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ИСЛАМСКОЙ</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КУЛЬТУРЫ».</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34</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ч</w:t>
      </w: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551"/>
        </w:trPr>
        <w:tc>
          <w:tcPr>
            <w:tcW w:w="2748" w:type="dxa"/>
          </w:tcPr>
          <w:p w:rsidR="009641D0" w:rsidRPr="009641D0" w:rsidRDefault="009641D0" w:rsidP="009641D0">
            <w:pPr>
              <w:spacing w:before="136"/>
              <w:ind w:left="856"/>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Название</w:t>
            </w:r>
            <w:proofErr w:type="spellEnd"/>
          </w:p>
        </w:tc>
        <w:tc>
          <w:tcPr>
            <w:tcW w:w="4306" w:type="dxa"/>
          </w:tcPr>
          <w:p w:rsidR="009641D0" w:rsidRPr="009641D0" w:rsidRDefault="009641D0" w:rsidP="009641D0">
            <w:pPr>
              <w:spacing w:before="136"/>
              <w:ind w:left="969"/>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Основное</w:t>
            </w:r>
            <w:proofErr w:type="spellEnd"/>
            <w:r w:rsidRPr="009641D0">
              <w:rPr>
                <w:rFonts w:ascii="Times New Roman" w:eastAsia="Times New Roman" w:hAnsi="Times New Roman" w:cs="Times New Roman"/>
                <w:b/>
                <w:spacing w:val="-3"/>
                <w:sz w:val="24"/>
              </w:rPr>
              <w:t xml:space="preserve"> </w:t>
            </w:r>
            <w:proofErr w:type="spellStart"/>
            <w:r w:rsidRPr="009641D0">
              <w:rPr>
                <w:rFonts w:ascii="Times New Roman" w:eastAsia="Times New Roman" w:hAnsi="Times New Roman" w:cs="Times New Roman"/>
                <w:b/>
                <w:sz w:val="24"/>
              </w:rPr>
              <w:t>содержание</w:t>
            </w:r>
            <w:proofErr w:type="spellEnd"/>
          </w:p>
        </w:tc>
        <w:tc>
          <w:tcPr>
            <w:tcW w:w="5275" w:type="dxa"/>
          </w:tcPr>
          <w:p w:rsidR="009641D0" w:rsidRPr="009641D0" w:rsidRDefault="009641D0" w:rsidP="009641D0">
            <w:pPr>
              <w:spacing w:line="276" w:lineRule="exact"/>
              <w:ind w:left="1128" w:right="798" w:hanging="303"/>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Характеристика основных видов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деятельности</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обучающихся</w:t>
            </w:r>
          </w:p>
        </w:tc>
        <w:tc>
          <w:tcPr>
            <w:tcW w:w="3024" w:type="dxa"/>
          </w:tcPr>
          <w:p w:rsidR="009641D0" w:rsidRPr="009641D0" w:rsidRDefault="009641D0" w:rsidP="009641D0">
            <w:pPr>
              <w:rPr>
                <w:rFonts w:ascii="Times New Roman" w:eastAsia="Times New Roman" w:hAnsi="Times New Roman" w:cs="Times New Roman"/>
                <w:lang w:val="ru-RU"/>
              </w:rPr>
            </w:pPr>
          </w:p>
        </w:tc>
      </w:tr>
      <w:tr w:rsidR="009641D0" w:rsidRPr="009641D0" w:rsidTr="00EF0B46">
        <w:trPr>
          <w:trHeight w:val="3864"/>
        </w:trPr>
        <w:tc>
          <w:tcPr>
            <w:tcW w:w="2748" w:type="dxa"/>
            <w:tcBorders>
              <w:left w:val="single" w:sz="6" w:space="0" w:color="211F1F"/>
            </w:tcBorders>
          </w:tcPr>
          <w:p w:rsidR="009641D0" w:rsidRPr="009641D0" w:rsidRDefault="009641D0" w:rsidP="009641D0">
            <w:pPr>
              <w:ind w:left="292" w:right="109"/>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color w:val="211F1F"/>
                <w:w w:val="105"/>
                <w:sz w:val="24"/>
              </w:rPr>
              <w:t>Россия</w:t>
            </w:r>
            <w:proofErr w:type="spellEnd"/>
            <w:r w:rsidRPr="009641D0">
              <w:rPr>
                <w:rFonts w:ascii="Times New Roman" w:eastAsia="Times New Roman" w:hAnsi="Times New Roman" w:cs="Times New Roman"/>
                <w:b/>
                <w:color w:val="211F1F"/>
                <w:w w:val="105"/>
                <w:sz w:val="24"/>
              </w:rPr>
              <w:t>—</w:t>
            </w:r>
            <w:r w:rsidRPr="009641D0">
              <w:rPr>
                <w:rFonts w:ascii="Times New Roman" w:eastAsia="Times New Roman" w:hAnsi="Times New Roman" w:cs="Times New Roman"/>
                <w:b/>
                <w:color w:val="211F1F"/>
                <w:spacing w:val="-15"/>
                <w:w w:val="105"/>
                <w:sz w:val="24"/>
              </w:rPr>
              <w:t xml:space="preserve"> </w:t>
            </w:r>
            <w:proofErr w:type="spellStart"/>
            <w:r w:rsidRPr="009641D0">
              <w:rPr>
                <w:rFonts w:ascii="Times New Roman" w:eastAsia="Times New Roman" w:hAnsi="Times New Roman" w:cs="Times New Roman"/>
                <w:b/>
                <w:color w:val="211F1F"/>
                <w:w w:val="105"/>
                <w:sz w:val="24"/>
              </w:rPr>
              <w:t>наша</w:t>
            </w:r>
            <w:proofErr w:type="spellEnd"/>
            <w:r w:rsidRPr="009641D0">
              <w:rPr>
                <w:rFonts w:ascii="Times New Roman" w:eastAsia="Times New Roman" w:hAnsi="Times New Roman" w:cs="Times New Roman"/>
                <w:b/>
                <w:color w:val="211F1F"/>
                <w:spacing w:val="-60"/>
                <w:w w:val="105"/>
                <w:sz w:val="24"/>
              </w:rPr>
              <w:t xml:space="preserve"> </w:t>
            </w:r>
            <w:proofErr w:type="spellStart"/>
            <w:r w:rsidRPr="009641D0">
              <w:rPr>
                <w:rFonts w:ascii="Times New Roman" w:eastAsia="Times New Roman" w:hAnsi="Times New Roman" w:cs="Times New Roman"/>
                <w:b/>
                <w:color w:val="211F1F"/>
                <w:w w:val="105"/>
                <w:sz w:val="24"/>
              </w:rPr>
              <w:t>Родина</w:t>
            </w:r>
            <w:proofErr w:type="spellEnd"/>
          </w:p>
          <w:p w:rsidR="009641D0" w:rsidRPr="009641D0" w:rsidRDefault="009641D0" w:rsidP="009641D0">
            <w:pPr>
              <w:ind w:left="292" w:right="117"/>
              <w:jc w:val="center"/>
              <w:rPr>
                <w:rFonts w:ascii="Times New Roman" w:eastAsia="Times New Roman" w:hAnsi="Times New Roman" w:cs="Times New Roman"/>
                <w:b/>
                <w:sz w:val="24"/>
              </w:rPr>
            </w:pPr>
            <w:r w:rsidRPr="009641D0">
              <w:rPr>
                <w:rFonts w:ascii="Times New Roman" w:eastAsia="Times New Roman" w:hAnsi="Times New Roman" w:cs="Times New Roman"/>
                <w:b/>
                <w:color w:val="211F1F"/>
                <w:w w:val="105"/>
                <w:sz w:val="24"/>
              </w:rPr>
              <w:t>(1</w:t>
            </w:r>
            <w:r w:rsidRPr="009641D0">
              <w:rPr>
                <w:rFonts w:ascii="Times New Roman" w:eastAsia="Times New Roman" w:hAnsi="Times New Roman" w:cs="Times New Roman"/>
                <w:b/>
                <w:color w:val="211F1F"/>
                <w:spacing w:val="-4"/>
                <w:w w:val="105"/>
                <w:sz w:val="24"/>
              </w:rPr>
              <w:t xml:space="preserve"> </w:t>
            </w:r>
            <w:r w:rsidRPr="009641D0">
              <w:rPr>
                <w:rFonts w:ascii="Times New Roman" w:eastAsia="Times New Roman" w:hAnsi="Times New Roman" w:cs="Times New Roman"/>
                <w:b/>
                <w:color w:val="211F1F"/>
                <w:w w:val="105"/>
                <w:sz w:val="24"/>
              </w:rPr>
              <w:t>ч.)</w:t>
            </w:r>
          </w:p>
        </w:tc>
        <w:tc>
          <w:tcPr>
            <w:tcW w:w="4306" w:type="dxa"/>
            <w:tcBorders>
              <w:bottom w:val="single" w:sz="6" w:space="0" w:color="211F1F"/>
            </w:tcBorders>
          </w:tcPr>
          <w:p w:rsidR="009641D0" w:rsidRPr="009641D0" w:rsidRDefault="009641D0" w:rsidP="009641D0">
            <w:pPr>
              <w:ind w:left="168" w:right="3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Россия - многонациональное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государство.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Духовный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Внутренний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мир</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ind w:left="16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Культурные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значение</w:t>
            </w:r>
          </w:p>
          <w:p w:rsidR="009641D0" w:rsidRPr="009641D0" w:rsidRDefault="009641D0" w:rsidP="009641D0">
            <w:pPr>
              <w:ind w:left="168" w:right="1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для человека и общества: религиозные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культуры и морально­этические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нормы. Вечные ценности: добро,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честь,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справедливость,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милосердие.</w:t>
            </w:r>
          </w:p>
          <w:p w:rsidR="009641D0" w:rsidRPr="009641D0" w:rsidRDefault="009641D0" w:rsidP="009641D0">
            <w:pPr>
              <w:ind w:left="16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Семейные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ценности</w:t>
            </w:r>
          </w:p>
        </w:tc>
        <w:tc>
          <w:tcPr>
            <w:tcW w:w="5275" w:type="dxa"/>
            <w:tcBorders>
              <w:bottom w:val="single" w:sz="6" w:space="0" w:color="211F1F"/>
            </w:tcBorders>
          </w:tcPr>
          <w:p w:rsidR="009641D0" w:rsidRPr="009641D0" w:rsidRDefault="009641D0" w:rsidP="009641D0">
            <w:pPr>
              <w:spacing w:line="275" w:lineRule="exact"/>
              <w:ind w:left="16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Ориентироваться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тексте</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учебника,</w:t>
            </w:r>
          </w:p>
          <w:p w:rsidR="009641D0" w:rsidRPr="009641D0" w:rsidRDefault="009641D0" w:rsidP="009641D0">
            <w:pPr>
              <w:ind w:left="168" w:right="16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разбираться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условных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обозначениях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применять систему условных обозначений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выполнении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заданий.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Размышлять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роли</w:t>
            </w:r>
          </w:p>
          <w:p w:rsidR="009641D0" w:rsidRPr="009641D0" w:rsidRDefault="009641D0" w:rsidP="009641D0">
            <w:pPr>
              <w:ind w:left="168" w:right="11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духовных традиций в жизни народов России,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культурных традициях и их значении в 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семьи, общества. Использовать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ключевые понятия урока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устной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речи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анализе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оценке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фактов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явлений действительности. Комментировать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иллюстративный ряд учебника, электронного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приложения,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рабочей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тетради;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w:t>
            </w:r>
          </w:p>
          <w:p w:rsidR="009641D0" w:rsidRPr="009641D0" w:rsidRDefault="009641D0" w:rsidP="009641D0">
            <w:pPr>
              <w:spacing w:line="270" w:lineRule="atLeast"/>
              <w:ind w:left="168" w:right="101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 иллюстрациями. Показывать границы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Федерации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карте.</w:t>
            </w:r>
          </w:p>
        </w:tc>
        <w:tc>
          <w:tcPr>
            <w:tcW w:w="3024" w:type="dxa"/>
            <w:tcBorders>
              <w:bottom w:val="single" w:sz="6" w:space="0" w:color="211F1F"/>
            </w:tcBorders>
          </w:tcPr>
          <w:p w:rsidR="009641D0" w:rsidRPr="009641D0" w:rsidRDefault="009641D0" w:rsidP="009641D0">
            <w:pPr>
              <w:ind w:left="109"/>
              <w:rPr>
                <w:rFonts w:ascii="Times New Roman" w:eastAsia="Times New Roman" w:hAnsi="Times New Roman" w:cs="Times New Roman"/>
                <w:sz w:val="24"/>
              </w:rPr>
            </w:pPr>
            <w:hyperlink r:id="rId4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4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67" w:right="487" w:hanging="58"/>
              <w:rPr>
                <w:rFonts w:ascii="Times New Roman" w:eastAsia="Times New Roman" w:hAnsi="Times New Roman" w:cs="Times New Roman"/>
                <w:sz w:val="24"/>
              </w:rPr>
            </w:pPr>
            <w:hyperlink r:id="rId4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48">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830"/>
        </w:trPr>
        <w:tc>
          <w:tcPr>
            <w:tcW w:w="2748" w:type="dxa"/>
            <w:tcBorders>
              <w:left w:val="single" w:sz="6" w:space="0" w:color="211F1F"/>
            </w:tcBorders>
          </w:tcPr>
          <w:p w:rsidR="009641D0" w:rsidRPr="009641D0" w:rsidRDefault="009641D0" w:rsidP="009641D0">
            <w:pPr>
              <w:rPr>
                <w:rFonts w:ascii="Times New Roman" w:eastAsia="Times New Roman" w:hAnsi="Times New Roman" w:cs="Times New Roman"/>
                <w:sz w:val="24"/>
              </w:rPr>
            </w:pPr>
          </w:p>
        </w:tc>
        <w:tc>
          <w:tcPr>
            <w:tcW w:w="4306" w:type="dxa"/>
            <w:tcBorders>
              <w:bottom w:val="single" w:sz="6" w:space="0" w:color="211F1F"/>
            </w:tcBorders>
          </w:tcPr>
          <w:p w:rsidR="009641D0" w:rsidRPr="009641D0" w:rsidRDefault="009641D0" w:rsidP="009641D0">
            <w:pPr>
              <w:rPr>
                <w:rFonts w:ascii="Times New Roman" w:eastAsia="Times New Roman" w:hAnsi="Times New Roman" w:cs="Times New Roman"/>
                <w:sz w:val="24"/>
              </w:rPr>
            </w:pPr>
          </w:p>
        </w:tc>
        <w:tc>
          <w:tcPr>
            <w:tcW w:w="5275" w:type="dxa"/>
            <w:tcBorders>
              <w:bottom w:val="single" w:sz="6" w:space="0" w:color="211F1F"/>
            </w:tcBorders>
          </w:tcPr>
          <w:p w:rsidR="009641D0" w:rsidRPr="009641D0" w:rsidRDefault="009641D0" w:rsidP="009641D0">
            <w:pPr>
              <w:spacing w:line="270" w:lineRule="atLeast"/>
              <w:ind w:left="168" w:right="44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 учебный и художественные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тексты, соотносить пословицы и поговорки 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темой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урока.</w:t>
            </w:r>
          </w:p>
        </w:tc>
        <w:tc>
          <w:tcPr>
            <w:tcW w:w="3024" w:type="dxa"/>
            <w:tcBorders>
              <w:bottom w:val="single" w:sz="6" w:space="0" w:color="211F1F"/>
            </w:tcBorders>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5244"/>
        </w:trPr>
        <w:tc>
          <w:tcPr>
            <w:tcW w:w="2748" w:type="dxa"/>
            <w:tcBorders>
              <w:left w:val="single" w:sz="6" w:space="0" w:color="211F1F"/>
              <w:bottom w:val="single" w:sz="6" w:space="0" w:color="211F1F"/>
            </w:tcBorders>
          </w:tcPr>
          <w:p w:rsidR="009641D0" w:rsidRPr="009641D0" w:rsidRDefault="009641D0" w:rsidP="009641D0">
            <w:pPr>
              <w:ind w:left="357" w:right="357" w:hanging="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Культура 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религия. Введение</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в исламскую</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духовную</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традицию</w:t>
            </w:r>
          </w:p>
          <w:p w:rsidR="009641D0" w:rsidRPr="009641D0" w:rsidRDefault="009641D0" w:rsidP="009641D0">
            <w:pPr>
              <w:ind w:left="292" w:right="293"/>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(3</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4306" w:type="dxa"/>
            <w:tcBorders>
              <w:top w:val="single" w:sz="6" w:space="0" w:color="211F1F"/>
              <w:bottom w:val="single" w:sz="6" w:space="0" w:color="211F1F"/>
            </w:tcBorders>
          </w:tcPr>
          <w:p w:rsidR="009641D0" w:rsidRPr="009641D0" w:rsidRDefault="009641D0" w:rsidP="009641D0">
            <w:pPr>
              <w:ind w:left="168" w:right="58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Роль религии в культуре Мировые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религии и их влияние на духовное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развитие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человечества</w:t>
            </w:r>
          </w:p>
          <w:p w:rsidR="009641D0" w:rsidRPr="009641D0" w:rsidRDefault="009641D0" w:rsidP="009641D0">
            <w:pPr>
              <w:ind w:left="168" w:right="15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Ислам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мировая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Возникновение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Аравийский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полуостров - родина ислама Суровые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природно­климатические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условия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арабов.</w:t>
            </w:r>
          </w:p>
          <w:p w:rsidR="009641D0" w:rsidRPr="009641D0" w:rsidRDefault="009641D0" w:rsidP="009641D0">
            <w:pPr>
              <w:ind w:left="228"/>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Особенности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p>
          <w:p w:rsidR="009641D0" w:rsidRPr="009641D0" w:rsidRDefault="009641D0" w:rsidP="009641D0">
            <w:pPr>
              <w:ind w:left="168" w:right="60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арабов­язычников Начальные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представления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Боге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исламской</w:t>
            </w:r>
          </w:p>
          <w:p w:rsidR="009641D0" w:rsidRPr="009641D0" w:rsidRDefault="009641D0" w:rsidP="009641D0">
            <w:pPr>
              <w:ind w:left="168" w:right="21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Начальные представления 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главных святынях исламской религии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(Коран,</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Кааба,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Чёрный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камень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Каабы,</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Мекка).</w:t>
            </w:r>
          </w:p>
          <w:p w:rsidR="009641D0" w:rsidRPr="009641D0" w:rsidRDefault="009641D0" w:rsidP="009641D0">
            <w:pPr>
              <w:ind w:left="168" w:right="807" w:firstLine="60"/>
              <w:jc w:val="both"/>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Пророк</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Мухаммад</w:t>
            </w:r>
            <w:proofErr w:type="spellEnd"/>
            <w:r w:rsidRPr="009641D0">
              <w:rPr>
                <w:rFonts w:ascii="Times New Roman" w:eastAsia="Times New Roman" w:hAnsi="Times New Roman" w:cs="Times New Roman"/>
                <w:sz w:val="24"/>
              </w:rPr>
              <w:t xml:space="preserve"> - </w:t>
            </w:r>
            <w:proofErr w:type="spellStart"/>
            <w:r w:rsidRPr="009641D0">
              <w:rPr>
                <w:rFonts w:ascii="Times New Roman" w:eastAsia="Times New Roman" w:hAnsi="Times New Roman" w:cs="Times New Roman"/>
                <w:sz w:val="24"/>
              </w:rPr>
              <w:t>основатель</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ислама</w:t>
            </w:r>
            <w:proofErr w:type="spellEnd"/>
          </w:p>
        </w:tc>
        <w:tc>
          <w:tcPr>
            <w:tcW w:w="5275" w:type="dxa"/>
            <w:tcBorders>
              <w:top w:val="single" w:sz="6" w:space="0" w:color="211F1F"/>
              <w:bottom w:val="single" w:sz="6" w:space="0" w:color="211F1F"/>
            </w:tcBorders>
          </w:tcPr>
          <w:p w:rsidR="009641D0" w:rsidRPr="009641D0" w:rsidRDefault="009641D0" w:rsidP="009641D0">
            <w:pPr>
              <w:ind w:left="168" w:right="3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Определять понятия: ислам, мусульмане,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исламская религия; пересказывать историю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происхождения ислама, его основателя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пророка Мухаммада; описывать главный храм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мусульман - Каабу в Мекке; главную книгу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Коран,</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святые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места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w:t>
            </w:r>
          </w:p>
          <w:p w:rsidR="009641D0" w:rsidRPr="009641D0" w:rsidRDefault="009641D0" w:rsidP="009641D0">
            <w:pPr>
              <w:ind w:left="16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Осуществлять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словарную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графическую</w:t>
            </w:r>
          </w:p>
          <w:p w:rsidR="009641D0" w:rsidRPr="009641D0" w:rsidRDefault="009641D0" w:rsidP="009641D0">
            <w:pPr>
              <w:ind w:left="168" w:right="16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работу при освоении новой лексики. Работать 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физической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настенной</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картой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показывать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карте Аравийский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полуостров.</w:t>
            </w:r>
          </w:p>
          <w:p w:rsidR="009641D0" w:rsidRPr="009641D0" w:rsidRDefault="009641D0" w:rsidP="009641D0">
            <w:pPr>
              <w:ind w:left="168" w:right="112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Осуществлять поиск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необходимой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информации в тексте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электронном</w:t>
            </w:r>
            <w:r w:rsidRPr="009641D0">
              <w:rPr>
                <w:rFonts w:ascii="Times New Roman" w:eastAsia="Times New Roman" w:hAnsi="Times New Roman" w:cs="Times New Roman"/>
                <w:spacing w:val="50"/>
                <w:sz w:val="24"/>
                <w:lang w:val="ru-RU"/>
              </w:rPr>
              <w:t xml:space="preserve"> </w:t>
            </w:r>
            <w:r w:rsidRPr="009641D0">
              <w:rPr>
                <w:rFonts w:ascii="Times New Roman" w:eastAsia="Times New Roman" w:hAnsi="Times New Roman" w:cs="Times New Roman"/>
                <w:sz w:val="24"/>
                <w:lang w:val="ru-RU"/>
              </w:rPr>
              <w:t>приложении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учебнику.</w:t>
            </w:r>
          </w:p>
          <w:p w:rsidR="009641D0" w:rsidRPr="009641D0" w:rsidRDefault="009641D0" w:rsidP="009641D0">
            <w:pPr>
              <w:ind w:left="168" w:right="24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Выполнять задания из учебника и рабочей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тетради.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вопросы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прочитанному</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тексту, оценивать учебные действия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соответствии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поставленной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задачей.</w:t>
            </w:r>
          </w:p>
          <w:p w:rsidR="009641D0" w:rsidRPr="009641D0" w:rsidRDefault="009641D0" w:rsidP="009641D0">
            <w:pPr>
              <w:spacing w:line="270" w:lineRule="atLeast"/>
              <w:ind w:left="168" w:right="23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 иллюстративный ряд учебника,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электронной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формы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рабочей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тетради</w:t>
            </w:r>
          </w:p>
        </w:tc>
        <w:tc>
          <w:tcPr>
            <w:tcW w:w="3024" w:type="dxa"/>
            <w:tcBorders>
              <w:top w:val="single" w:sz="6" w:space="0" w:color="211F1F"/>
              <w:bottom w:val="single" w:sz="6" w:space="0" w:color="211F1F"/>
            </w:tcBorders>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3311"/>
        </w:trPr>
        <w:tc>
          <w:tcPr>
            <w:tcW w:w="2748" w:type="dxa"/>
            <w:tcBorders>
              <w:top w:val="single" w:sz="6" w:space="0" w:color="211F1F"/>
              <w:left w:val="single" w:sz="6" w:space="0" w:color="211F1F"/>
              <w:bottom w:val="single" w:sz="6" w:space="0" w:color="211F1F"/>
            </w:tcBorders>
          </w:tcPr>
          <w:p w:rsidR="009641D0" w:rsidRPr="009641D0" w:rsidRDefault="009641D0" w:rsidP="009641D0">
            <w:pPr>
              <w:spacing w:line="275" w:lineRule="exact"/>
              <w:ind w:left="292" w:right="35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Пророк</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Мухаммад</w:t>
            </w:r>
          </w:p>
          <w:p w:rsidR="009641D0" w:rsidRPr="009641D0" w:rsidRDefault="009641D0" w:rsidP="009641D0">
            <w:pPr>
              <w:ind w:left="462" w:right="530" w:firstLine="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 образец</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человека 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учитель</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pacing w:val="-1"/>
                <w:sz w:val="24"/>
                <w:lang w:val="ru-RU"/>
              </w:rPr>
              <w:t>нравственности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в исламской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традиции</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(3</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4306" w:type="dxa"/>
            <w:tcBorders>
              <w:top w:val="single" w:sz="6" w:space="0" w:color="211F1F"/>
              <w:bottom w:val="single" w:sz="6" w:space="0" w:color="211F1F"/>
            </w:tcBorders>
          </w:tcPr>
          <w:p w:rsidR="009641D0" w:rsidRPr="009641D0" w:rsidRDefault="009641D0" w:rsidP="009641D0">
            <w:pPr>
              <w:ind w:left="168" w:right="14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Пророк Мухаммад - основатель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ислама, образец человека и учитель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нравственности в исламской традиции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Детство и юность пророка Мухаммада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Родители и родственники Мухаммада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Мусульманское предание о чудесном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событии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Мухаммада:</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встрече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 ангелами, которые очисти­ ли 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сердце, встреча с христианским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монахом,</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предсказавшим</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пророчество</w:t>
            </w:r>
          </w:p>
          <w:p w:rsidR="009641D0" w:rsidRPr="009641D0" w:rsidRDefault="009641D0" w:rsidP="009641D0">
            <w:pPr>
              <w:spacing w:line="270" w:lineRule="atLeast"/>
              <w:ind w:left="168" w:right="18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Мухаммада. Первые посланники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Аллаха</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Передача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ангелом</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Джибрилом</w:t>
            </w:r>
          </w:p>
        </w:tc>
        <w:tc>
          <w:tcPr>
            <w:tcW w:w="5275" w:type="dxa"/>
            <w:tcBorders>
              <w:top w:val="single" w:sz="6" w:space="0" w:color="211F1F"/>
              <w:bottom w:val="single" w:sz="6" w:space="0" w:color="211F1F"/>
            </w:tcBorders>
          </w:tcPr>
          <w:p w:rsidR="009641D0" w:rsidRPr="009641D0" w:rsidRDefault="009641D0" w:rsidP="009641D0">
            <w:pPr>
              <w:ind w:left="168" w:right="15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результаты работы на уроке.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Находить в тексте учебника ключевые понятия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темы: посланник, пророк, основатель ислама;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использовать их в устных и письменных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ответах.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Описывать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жизнь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пророка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Мухаммада,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святыню ислама - Купол Скалы. Рассказывать о</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деятельности пророка Мухаммада по фактам из</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учебника, электронного приложения и рабочей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тетради. Выявлять главные события из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повествования;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план</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текста</w:t>
            </w:r>
          </w:p>
          <w:p w:rsidR="009641D0" w:rsidRPr="009641D0" w:rsidRDefault="009641D0" w:rsidP="009641D0">
            <w:pPr>
              <w:spacing w:line="270" w:lineRule="atLeast"/>
              <w:ind w:left="168" w:right="181"/>
              <w:rPr>
                <w:rFonts w:ascii="Times New Roman" w:eastAsia="Times New Roman" w:hAnsi="Times New Roman" w:cs="Times New Roman"/>
                <w:sz w:val="24"/>
              </w:rPr>
            </w:pP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корректировать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формулировки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плана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3"/>
                <w:sz w:val="24"/>
                <w:lang w:val="ru-RU"/>
              </w:rPr>
              <w:t xml:space="preserve"> </w:t>
            </w:r>
            <w:proofErr w:type="spellStart"/>
            <w:r w:rsidRPr="009641D0">
              <w:rPr>
                <w:rFonts w:ascii="Times New Roman" w:eastAsia="Times New Roman" w:hAnsi="Times New Roman" w:cs="Times New Roman"/>
                <w:sz w:val="24"/>
              </w:rPr>
              <w:t>Характеризовать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личностные</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качества</w:t>
            </w:r>
            <w:proofErr w:type="spellEnd"/>
          </w:p>
        </w:tc>
        <w:tc>
          <w:tcPr>
            <w:tcW w:w="3024" w:type="dxa"/>
            <w:tcBorders>
              <w:top w:val="single" w:sz="6" w:space="0" w:color="211F1F"/>
              <w:bottom w:val="single" w:sz="6" w:space="0" w:color="211F1F"/>
            </w:tcBorders>
          </w:tcPr>
          <w:p w:rsidR="009641D0" w:rsidRPr="009641D0" w:rsidRDefault="009641D0" w:rsidP="009641D0">
            <w:pPr>
              <w:ind w:left="109"/>
              <w:rPr>
                <w:rFonts w:ascii="Times New Roman" w:eastAsia="Times New Roman" w:hAnsi="Times New Roman" w:cs="Times New Roman"/>
                <w:sz w:val="24"/>
              </w:rPr>
            </w:pPr>
            <w:hyperlink r:id="rId4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5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67" w:right="487" w:hanging="58"/>
              <w:rPr>
                <w:rFonts w:ascii="Times New Roman" w:eastAsia="Times New Roman" w:hAnsi="Times New Roman" w:cs="Times New Roman"/>
                <w:sz w:val="24"/>
              </w:rPr>
            </w:pPr>
            <w:hyperlink r:id="rId5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52">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3590"/>
        </w:trPr>
        <w:tc>
          <w:tcPr>
            <w:tcW w:w="2748" w:type="dxa"/>
            <w:tcBorders>
              <w:left w:val="single" w:sz="6" w:space="0" w:color="211F1F"/>
              <w:bottom w:val="single" w:sz="6" w:space="0" w:color="211F1F"/>
            </w:tcBorders>
          </w:tcPr>
          <w:p w:rsidR="009641D0" w:rsidRPr="009641D0" w:rsidRDefault="009641D0" w:rsidP="009641D0">
            <w:pPr>
              <w:rPr>
                <w:rFonts w:ascii="Times New Roman" w:eastAsia="Times New Roman" w:hAnsi="Times New Roman" w:cs="Times New Roman"/>
                <w:sz w:val="24"/>
              </w:rPr>
            </w:pPr>
          </w:p>
        </w:tc>
        <w:tc>
          <w:tcPr>
            <w:tcW w:w="4306" w:type="dxa"/>
            <w:tcBorders>
              <w:bottom w:val="single" w:sz="6" w:space="0" w:color="211F1F"/>
            </w:tcBorders>
          </w:tcPr>
          <w:p w:rsidR="009641D0" w:rsidRPr="009641D0" w:rsidRDefault="009641D0" w:rsidP="009641D0">
            <w:pPr>
              <w:spacing w:before="1"/>
              <w:ind w:left="168" w:right="55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Мухаммаду откровения Аллаха.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Начало пророчества Мухаммада.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Призывы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Мухаммада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новой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вере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Чудесное путешествие пророка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ангелом Джибрилом на крылатом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животном - Аль­ Бураке на гору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Синай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Иерусалим.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Встреча</w:t>
            </w:r>
          </w:p>
          <w:p w:rsidR="009641D0" w:rsidRPr="009641D0" w:rsidRDefault="009641D0" w:rsidP="009641D0">
            <w:pPr>
              <w:spacing w:before="1"/>
              <w:ind w:left="168" w:right="26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Мухаммада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Аллахом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Наказ</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Аллаха,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который он передал для людей через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пророка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Мухаммада.</w:t>
            </w:r>
          </w:p>
          <w:p w:rsidR="009641D0" w:rsidRPr="009641D0" w:rsidRDefault="009641D0" w:rsidP="009641D0">
            <w:pPr>
              <w:spacing w:line="270" w:lineRule="atLeast"/>
              <w:ind w:left="168" w:right="65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Информация о пророках в других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религиозных культурах 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tc>
        <w:tc>
          <w:tcPr>
            <w:tcW w:w="5275" w:type="dxa"/>
            <w:tcBorders>
              <w:top w:val="single" w:sz="6" w:space="0" w:color="211F1F"/>
              <w:bottom w:val="single" w:sz="6" w:space="0" w:color="211F1F"/>
            </w:tcBorders>
          </w:tcPr>
          <w:p w:rsidR="009641D0" w:rsidRPr="009641D0" w:rsidRDefault="009641D0" w:rsidP="009641D0">
            <w:pPr>
              <w:spacing w:before="1"/>
              <w:ind w:left="168" w:right="61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коллективной работы.</w:t>
            </w:r>
          </w:p>
          <w:p w:rsidR="009641D0" w:rsidRPr="009641D0" w:rsidRDefault="009641D0" w:rsidP="009641D0">
            <w:pPr>
              <w:ind w:left="168" w:right="24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 текст с иллюстративным рядом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электронного</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приложения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рабочей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тетради. Отвечать на учебные вопросы разных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типов; строить связные высказывания,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используя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ключевые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урока.</w:t>
            </w:r>
          </w:p>
          <w:p w:rsidR="009641D0" w:rsidRPr="009641D0" w:rsidRDefault="009641D0" w:rsidP="009641D0">
            <w:pPr>
              <w:spacing w:before="1"/>
              <w:ind w:left="168" w:right="61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Самостоятельно осуществлять поиск новой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информации,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сообщение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p>
          <w:p w:rsidR="009641D0" w:rsidRPr="009641D0" w:rsidRDefault="009641D0" w:rsidP="009641D0">
            <w:pPr>
              <w:ind w:left="168" w:right="49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заданную тему. Проверять себя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достижения.</w:t>
            </w:r>
          </w:p>
        </w:tc>
        <w:tc>
          <w:tcPr>
            <w:tcW w:w="3024" w:type="dxa"/>
            <w:tcBorders>
              <w:top w:val="single" w:sz="6" w:space="0" w:color="211F1F"/>
              <w:bottom w:val="single" w:sz="6" w:space="0" w:color="211F1F"/>
            </w:tcBorders>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5796"/>
        </w:trPr>
        <w:tc>
          <w:tcPr>
            <w:tcW w:w="2748" w:type="dxa"/>
            <w:tcBorders>
              <w:top w:val="single" w:sz="6" w:space="0" w:color="211F1F"/>
            </w:tcBorders>
          </w:tcPr>
          <w:p w:rsidR="009641D0" w:rsidRPr="009641D0" w:rsidRDefault="009641D0" w:rsidP="009641D0">
            <w:pPr>
              <w:spacing w:line="275" w:lineRule="exact"/>
              <w:ind w:left="261"/>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Коран</w:t>
            </w:r>
            <w:proofErr w:type="spellEnd"/>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и</w:t>
            </w:r>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z w:val="24"/>
              </w:rPr>
              <w:t>Сунна</w:t>
            </w:r>
            <w:proofErr w:type="spellEnd"/>
            <w:r w:rsidRPr="009641D0">
              <w:rPr>
                <w:rFonts w:ascii="Times New Roman" w:eastAsia="Times New Roman" w:hAnsi="Times New Roman" w:cs="Times New Roman"/>
                <w:b/>
                <w:sz w:val="24"/>
              </w:rPr>
              <w:t xml:space="preserve"> (2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4306" w:type="dxa"/>
            <w:tcBorders>
              <w:top w:val="single" w:sz="6" w:space="0" w:color="211F1F"/>
            </w:tcBorders>
          </w:tcPr>
          <w:p w:rsidR="009641D0" w:rsidRPr="009641D0" w:rsidRDefault="009641D0" w:rsidP="009641D0">
            <w:pPr>
              <w:ind w:left="110" w:right="1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Коран- главная священная книга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Структура Корана: суры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(главы) и аяты (наименьшие части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стихи). Общая характеристика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содержания Корана.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обращения с Кораном и его чтения,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предметы декоративно­прикладного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искусства, связанные с ними: место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хранения Корана, подставки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священных книг, пеналы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письменных принадлежностей, чехлы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61"/>
                <w:sz w:val="24"/>
                <w:lang w:val="ru-RU"/>
              </w:rPr>
              <w:t xml:space="preserve"> </w:t>
            </w:r>
            <w:r w:rsidRPr="009641D0">
              <w:rPr>
                <w:rFonts w:ascii="Times New Roman" w:eastAsia="Times New Roman" w:hAnsi="Times New Roman" w:cs="Times New Roman"/>
                <w:sz w:val="24"/>
                <w:lang w:val="ru-RU"/>
              </w:rPr>
              <w:t>Корана и др. Сунна — вторая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после Корана священная книга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 священное предание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пророке, его жизни, поступках,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нравственных качествах и внешнем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виде Хадисы — высказывания пророка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его сподвижников,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записанные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Сунне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Хадисы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источник</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знаний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p>
          <w:p w:rsidR="009641D0" w:rsidRPr="009641D0" w:rsidRDefault="009641D0" w:rsidP="009641D0">
            <w:pPr>
              <w:spacing w:line="270" w:lineRule="atLeast"/>
              <w:ind w:left="110" w:right="17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обрядах,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ислама,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притч</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пословиц мусульман.</w:t>
            </w:r>
          </w:p>
        </w:tc>
        <w:tc>
          <w:tcPr>
            <w:tcW w:w="5275" w:type="dxa"/>
            <w:tcBorders>
              <w:top w:val="single" w:sz="6" w:space="0" w:color="211F1F"/>
            </w:tcBorders>
          </w:tcPr>
          <w:p w:rsidR="009641D0" w:rsidRPr="009641D0" w:rsidRDefault="009641D0" w:rsidP="009641D0">
            <w:pPr>
              <w:spacing w:line="275" w:lineRule="exact"/>
              <w:ind w:left="11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уроке</w:t>
            </w:r>
          </w:p>
          <w:p w:rsidR="009641D0" w:rsidRPr="009641D0" w:rsidRDefault="009641D0" w:rsidP="009641D0">
            <w:pPr>
              <w:ind w:left="110" w:right="19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находить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нём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незнакомые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слова,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выяснять их значение</w:t>
            </w:r>
          </w:p>
          <w:p w:rsidR="009641D0" w:rsidRPr="009641D0" w:rsidRDefault="009641D0" w:rsidP="009641D0">
            <w:pPr>
              <w:ind w:left="110" w:right="3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Давать определения понятий: Коран, сура, аят,</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Сунна,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хадисы.</w:t>
            </w:r>
          </w:p>
          <w:p w:rsidR="009641D0" w:rsidRPr="009641D0" w:rsidRDefault="009641D0" w:rsidP="009641D0">
            <w:pPr>
              <w:ind w:left="110" w:right="41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Формулировать своё мнение о их значении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мусульман;</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устанавливать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связь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между</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(исламской) культурой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10" w:right="1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поведением</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людей;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выявлять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ценностный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смысл</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 хадисах, аятах; объяснять практические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ситуации в повседневной жизни, 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собственные поступки с поучительными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историями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пророка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Мухаммада.</w:t>
            </w:r>
          </w:p>
          <w:p w:rsidR="009641D0" w:rsidRPr="009641D0" w:rsidRDefault="009641D0" w:rsidP="009641D0">
            <w:pPr>
              <w:ind w:left="110" w:right="49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spacing w:before="1"/>
              <w:ind w:left="110" w:right="45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Рассматривать и комментировать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иллюстративный ряд учебника, электронного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приложения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рабочей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тетради.</w:t>
            </w:r>
          </w:p>
          <w:p w:rsidR="009641D0" w:rsidRPr="009641D0" w:rsidRDefault="009641D0" w:rsidP="009641D0">
            <w:pPr>
              <w:spacing w:line="270" w:lineRule="atLeast"/>
              <w:ind w:left="110" w:right="51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Выполнять практические задания,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учебные действия в соответствии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поставленной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задачей</w:t>
            </w:r>
          </w:p>
        </w:tc>
        <w:tc>
          <w:tcPr>
            <w:tcW w:w="3024" w:type="dxa"/>
            <w:tcBorders>
              <w:top w:val="single" w:sz="6" w:space="0" w:color="211F1F"/>
            </w:tcBorders>
          </w:tcPr>
          <w:p w:rsidR="009641D0" w:rsidRPr="009641D0" w:rsidRDefault="009641D0" w:rsidP="009641D0">
            <w:pPr>
              <w:ind w:left="109"/>
              <w:rPr>
                <w:rFonts w:ascii="Times New Roman" w:eastAsia="Times New Roman" w:hAnsi="Times New Roman" w:cs="Times New Roman"/>
                <w:sz w:val="24"/>
              </w:rPr>
            </w:pPr>
            <w:hyperlink r:id="rId5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5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9" w:right="545"/>
              <w:rPr>
                <w:rFonts w:ascii="Times New Roman" w:eastAsia="Times New Roman" w:hAnsi="Times New Roman" w:cs="Times New Roman"/>
                <w:sz w:val="24"/>
              </w:rPr>
            </w:pPr>
            <w:hyperlink r:id="rId5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56">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1382"/>
        </w:trPr>
        <w:tc>
          <w:tcPr>
            <w:tcW w:w="2748" w:type="dxa"/>
          </w:tcPr>
          <w:p w:rsidR="009641D0" w:rsidRPr="009641D0" w:rsidRDefault="009641D0" w:rsidP="009641D0">
            <w:pPr>
              <w:rPr>
                <w:rFonts w:ascii="Times New Roman" w:eastAsia="Times New Roman" w:hAnsi="Times New Roman" w:cs="Times New Roman"/>
                <w:sz w:val="24"/>
              </w:rPr>
            </w:pPr>
          </w:p>
        </w:tc>
        <w:tc>
          <w:tcPr>
            <w:tcW w:w="4306" w:type="dxa"/>
          </w:tcPr>
          <w:p w:rsidR="009641D0" w:rsidRPr="009641D0" w:rsidRDefault="009641D0" w:rsidP="009641D0">
            <w:pPr>
              <w:spacing w:line="270" w:lineRule="atLeast"/>
              <w:ind w:left="108" w:right="309"/>
              <w:rPr>
                <w:rFonts w:ascii="Times New Roman" w:eastAsia="Times New Roman" w:hAnsi="Times New Roman" w:cs="Times New Roman"/>
                <w:sz w:val="24"/>
              </w:rPr>
            </w:pPr>
            <w:r w:rsidRPr="009641D0">
              <w:rPr>
                <w:rFonts w:ascii="Times New Roman" w:eastAsia="Times New Roman" w:hAnsi="Times New Roman" w:cs="Times New Roman"/>
                <w:sz w:val="24"/>
                <w:lang w:val="ru-RU"/>
              </w:rPr>
              <w:t>Нравоучительный характер хадисов.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 изучения и обращения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Сунне, её хадисам. </w:t>
            </w:r>
            <w:proofErr w:type="spellStart"/>
            <w:r w:rsidRPr="009641D0">
              <w:rPr>
                <w:rFonts w:ascii="Times New Roman" w:eastAsia="Times New Roman" w:hAnsi="Times New Roman" w:cs="Times New Roman"/>
                <w:sz w:val="24"/>
              </w:rPr>
              <w:t>Священные</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книги</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других</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религиозных</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культур</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народов</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России</w:t>
            </w:r>
            <w:proofErr w:type="spellEnd"/>
            <w:r w:rsidRPr="009641D0">
              <w:rPr>
                <w:rFonts w:ascii="Times New Roman" w:eastAsia="Times New Roman" w:hAnsi="Times New Roman" w:cs="Times New Roman"/>
                <w:sz w:val="24"/>
              </w:rPr>
              <w:t>.</w:t>
            </w:r>
          </w:p>
        </w:tc>
        <w:tc>
          <w:tcPr>
            <w:tcW w:w="5275" w:type="dxa"/>
          </w:tcPr>
          <w:p w:rsidR="009641D0" w:rsidRPr="009641D0" w:rsidRDefault="009641D0" w:rsidP="009641D0">
            <w:pPr>
              <w:rPr>
                <w:rFonts w:ascii="Times New Roman" w:eastAsia="Times New Roman" w:hAnsi="Times New Roman" w:cs="Times New Roman"/>
                <w:sz w:val="24"/>
              </w:rPr>
            </w:pPr>
          </w:p>
        </w:tc>
        <w:tc>
          <w:tcPr>
            <w:tcW w:w="3024"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8005"/>
        </w:trPr>
        <w:tc>
          <w:tcPr>
            <w:tcW w:w="2748" w:type="dxa"/>
          </w:tcPr>
          <w:p w:rsidR="009641D0" w:rsidRPr="009641D0" w:rsidRDefault="009641D0" w:rsidP="009641D0">
            <w:pPr>
              <w:ind w:left="438" w:right="428" w:hanging="1"/>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Во что верят</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мусульмане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(вера</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Аллаха,</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ангелов, вера 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пророков 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посланников, 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Божественные</w:t>
            </w:r>
          </w:p>
          <w:p w:rsidR="009641D0" w:rsidRPr="009641D0" w:rsidRDefault="009641D0" w:rsidP="009641D0">
            <w:pPr>
              <w:ind w:left="305" w:right="296"/>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Писания,</w:t>
            </w:r>
          </w:p>
          <w:p w:rsidR="009641D0" w:rsidRPr="009641D0" w:rsidRDefault="009641D0" w:rsidP="009641D0">
            <w:pPr>
              <w:ind w:left="306" w:right="29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Судный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день,</w:t>
            </w:r>
          </w:p>
          <w:p w:rsidR="009641D0" w:rsidRPr="009641D0" w:rsidRDefault="009641D0" w:rsidP="009641D0">
            <w:pPr>
              <w:ind w:left="306" w:right="29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8"/>
                <w:sz w:val="24"/>
                <w:lang w:val="ru-RU"/>
              </w:rPr>
              <w:t xml:space="preserve"> </w:t>
            </w:r>
            <w:r w:rsidRPr="009641D0">
              <w:rPr>
                <w:rFonts w:ascii="Times New Roman" w:eastAsia="Times New Roman" w:hAnsi="Times New Roman" w:cs="Times New Roman"/>
                <w:b/>
                <w:sz w:val="24"/>
                <w:lang w:val="ru-RU"/>
              </w:rPr>
              <w:t>предопределение)</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(3</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4306" w:type="dxa"/>
          </w:tcPr>
          <w:p w:rsidR="009641D0" w:rsidRPr="009641D0" w:rsidRDefault="009641D0" w:rsidP="009641D0">
            <w:pPr>
              <w:ind w:left="108" w:right="142"/>
              <w:rPr>
                <w:rFonts w:ascii="Times New Roman" w:eastAsia="Times New Roman" w:hAnsi="Times New Roman" w:cs="Times New Roman"/>
                <w:sz w:val="24"/>
              </w:rPr>
            </w:pPr>
            <w:r w:rsidRPr="009641D0">
              <w:rPr>
                <w:rFonts w:ascii="Times New Roman" w:eastAsia="Times New Roman" w:hAnsi="Times New Roman" w:cs="Times New Roman"/>
                <w:sz w:val="24"/>
                <w:lang w:val="ru-RU"/>
              </w:rPr>
              <w:t>Основы мусульманского вероучения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Аллаха, вера в ангелов, вера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Божьи писания, вера в пророков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посланников, вера в Судный день, вера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предопределение).</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Вера</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мусульман</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 что Аллах - творец Вселенной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Аллах один и един, 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Аллах вездесущ, всемогущ и вечен, он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творит всё самое лучшее Качества,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которыми наделяют Бога мусульмане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99 прекрасных имён Аллаха. </w:t>
            </w:r>
            <w:proofErr w:type="spellStart"/>
            <w:r w:rsidRPr="009641D0">
              <w:rPr>
                <w:rFonts w:ascii="Times New Roman" w:eastAsia="Times New Roman" w:hAnsi="Times New Roman" w:cs="Times New Roman"/>
                <w:sz w:val="24"/>
              </w:rPr>
              <w:t>Вера</w:t>
            </w:r>
            <w:proofErr w:type="spellEnd"/>
            <w:r w:rsidRPr="009641D0">
              <w:rPr>
                <w:rFonts w:ascii="Times New Roman" w:eastAsia="Times New Roman" w:hAnsi="Times New Roman" w:cs="Times New Roman"/>
                <w:sz w:val="24"/>
              </w:rPr>
              <w:t xml:space="preserve"> в</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ангелов</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послушных</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слуг</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Бога</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Ангелы</w:t>
            </w:r>
            <w:proofErr w:type="spellEnd"/>
          </w:p>
          <w:p w:rsidR="009641D0" w:rsidRPr="009641D0" w:rsidRDefault="009641D0" w:rsidP="009641D0">
            <w:pPr>
              <w:numPr>
                <w:ilvl w:val="0"/>
                <w:numId w:val="15"/>
              </w:numPr>
              <w:tabs>
                <w:tab w:val="left" w:pos="248"/>
              </w:tabs>
              <w:ind w:right="1633"/>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бесплотные</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существа</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подчиняющиеся</w:t>
            </w:r>
            <w:proofErr w:type="spellEnd"/>
            <w:r w:rsidRPr="009641D0">
              <w:rPr>
                <w:rFonts w:ascii="Times New Roman" w:eastAsia="Times New Roman" w:hAnsi="Times New Roman" w:cs="Times New Roman"/>
                <w:spacing w:val="-15"/>
                <w:sz w:val="24"/>
              </w:rPr>
              <w:t xml:space="preserve"> </w:t>
            </w:r>
            <w:proofErr w:type="spellStart"/>
            <w:r w:rsidRPr="009641D0">
              <w:rPr>
                <w:rFonts w:ascii="Times New Roman" w:eastAsia="Times New Roman" w:hAnsi="Times New Roman" w:cs="Times New Roman"/>
                <w:sz w:val="24"/>
              </w:rPr>
              <w:t>Аллаху</w:t>
            </w:r>
            <w:proofErr w:type="spellEnd"/>
            <w:r w:rsidRPr="009641D0">
              <w:rPr>
                <w:rFonts w:ascii="Times New Roman" w:eastAsia="Times New Roman" w:hAnsi="Times New Roman" w:cs="Times New Roman"/>
                <w:sz w:val="24"/>
              </w:rPr>
              <w:t>,</w:t>
            </w:r>
          </w:p>
          <w:p w:rsidR="009641D0" w:rsidRPr="009641D0" w:rsidRDefault="009641D0" w:rsidP="009641D0">
            <w:pPr>
              <w:ind w:left="108" w:right="238"/>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выполняющие его поручения Джинны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шайтаны.</w:t>
            </w:r>
          </w:p>
          <w:p w:rsidR="009641D0" w:rsidRPr="009641D0" w:rsidRDefault="009641D0" w:rsidP="009641D0">
            <w:pPr>
              <w:ind w:left="108" w:right="11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Божественные Писания, ниспосланные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Богом для разных 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иудеев,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Евангелие-для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Коран</w:t>
            </w:r>
          </w:p>
          <w:p w:rsidR="009641D0" w:rsidRPr="009641D0" w:rsidRDefault="009641D0" w:rsidP="009641D0">
            <w:pPr>
              <w:numPr>
                <w:ilvl w:val="0"/>
                <w:numId w:val="15"/>
              </w:numPr>
              <w:tabs>
                <w:tab w:val="left" w:pos="248"/>
                <w:tab w:val="left" w:pos="1524"/>
              </w:tabs>
              <w:ind w:right="63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для мусульман, Трипитака -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буддистов</w:t>
            </w:r>
            <w:r w:rsidRPr="009641D0">
              <w:rPr>
                <w:rFonts w:ascii="Times New Roman" w:eastAsia="Times New Roman" w:hAnsi="Times New Roman" w:cs="Times New Roman"/>
                <w:sz w:val="24"/>
                <w:lang w:val="ru-RU"/>
              </w:rPr>
              <w:tab/>
              <w:t>Отношение ислама 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Божественным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Писаниям других</w:t>
            </w:r>
          </w:p>
          <w:p w:rsidR="009641D0" w:rsidRPr="009641D0" w:rsidRDefault="009641D0" w:rsidP="009641D0">
            <w:pPr>
              <w:spacing w:before="1"/>
              <w:ind w:left="108" w:right="13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религий,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основанное на уважении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признании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Посланники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Аллаха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(Адам</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первый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посланник,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Мухаммад-</w:t>
            </w:r>
          </w:p>
          <w:p w:rsidR="009641D0" w:rsidRPr="009641D0" w:rsidRDefault="009641D0" w:rsidP="009641D0">
            <w:pPr>
              <w:spacing w:line="270" w:lineRule="atLeast"/>
              <w:ind w:left="108" w:right="144"/>
              <w:rPr>
                <w:rFonts w:ascii="Times New Roman" w:eastAsia="Times New Roman" w:hAnsi="Times New Roman" w:cs="Times New Roman"/>
                <w:sz w:val="24"/>
              </w:rPr>
            </w:pPr>
            <w:r w:rsidRPr="009641D0">
              <w:rPr>
                <w:rFonts w:ascii="Times New Roman" w:eastAsia="Times New Roman" w:hAnsi="Times New Roman" w:cs="Times New Roman"/>
                <w:sz w:val="24"/>
                <w:lang w:val="ru-RU"/>
              </w:rPr>
              <w:t>последний посланник; Ибрахим, Муса,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Иса), их роль в жизни мусульман Вера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 Судный день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судьбу. </w:t>
            </w:r>
            <w:proofErr w:type="spellStart"/>
            <w:r w:rsidRPr="009641D0">
              <w:rPr>
                <w:rFonts w:ascii="Times New Roman" w:eastAsia="Times New Roman" w:hAnsi="Times New Roman" w:cs="Times New Roman"/>
                <w:sz w:val="24"/>
              </w:rPr>
              <w:t>Основные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вопросы</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связанные</w:t>
            </w:r>
            <w:proofErr w:type="spellEnd"/>
            <w:r w:rsidRPr="009641D0">
              <w:rPr>
                <w:rFonts w:ascii="Times New Roman" w:eastAsia="Times New Roman" w:hAnsi="Times New Roman" w:cs="Times New Roman"/>
                <w:spacing w:val="-3"/>
                <w:sz w:val="24"/>
              </w:rPr>
              <w:t xml:space="preserve"> </w:t>
            </w:r>
            <w:r w:rsidRPr="009641D0">
              <w:rPr>
                <w:rFonts w:ascii="Times New Roman" w:eastAsia="Times New Roman" w:hAnsi="Times New Roman" w:cs="Times New Roman"/>
                <w:sz w:val="24"/>
              </w:rPr>
              <w:t>с</w:t>
            </w:r>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верой</w:t>
            </w:r>
            <w:proofErr w:type="spellEnd"/>
            <w:r w:rsidRPr="009641D0">
              <w:rPr>
                <w:rFonts w:ascii="Times New Roman" w:eastAsia="Times New Roman" w:hAnsi="Times New Roman" w:cs="Times New Roman"/>
                <w:spacing w:val="58"/>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Судный</w:t>
            </w:r>
            <w:proofErr w:type="spellEnd"/>
          </w:p>
        </w:tc>
        <w:tc>
          <w:tcPr>
            <w:tcW w:w="5275" w:type="dxa"/>
          </w:tcPr>
          <w:p w:rsidR="009641D0" w:rsidRPr="009641D0" w:rsidRDefault="009641D0" w:rsidP="009641D0">
            <w:pPr>
              <w:ind w:left="108" w:right="16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уроке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Читать материалы учебника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вслух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Изучать ключевые понятия урока, использовать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их в устной и письменной речи, применять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w:t>
            </w:r>
          </w:p>
          <w:p w:rsidR="009641D0" w:rsidRPr="009641D0" w:rsidRDefault="009641D0" w:rsidP="009641D0">
            <w:pPr>
              <w:ind w:left="108" w:right="21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анализе и оценке фактов действительности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Пересказывать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прочитанное,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рассказ</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введением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новых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фактов;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w:t>
            </w:r>
          </w:p>
          <w:p w:rsidR="009641D0" w:rsidRPr="009641D0" w:rsidRDefault="009641D0" w:rsidP="009641D0">
            <w:pPr>
              <w:ind w:left="108" w:righ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прочитанное с личным жизненным опытом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Рассказывать о том, как вера (иман) влияет 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поступки людей, об отношении ислама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Божественным Писаниям других религий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Рассуждать о возможности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необходимости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соблюдения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норм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(доброта,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милосердие,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совесть)</w:t>
            </w:r>
          </w:p>
          <w:p w:rsidR="009641D0" w:rsidRPr="009641D0" w:rsidRDefault="009641D0" w:rsidP="009641D0">
            <w:pPr>
              <w:ind w:left="108" w:right="5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p w:rsidR="009641D0" w:rsidRPr="009641D0" w:rsidRDefault="009641D0" w:rsidP="009641D0">
            <w:pPr>
              <w:ind w:left="108" w:right="1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Составлять план текста по ключевым словам,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иллюстрацией;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осуществлять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поиск необходимой информации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выполнения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заданий</w:t>
            </w:r>
          </w:p>
          <w:p w:rsidR="009641D0" w:rsidRPr="009641D0" w:rsidRDefault="009641D0" w:rsidP="009641D0">
            <w:pPr>
              <w:ind w:left="108" w:right="72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анализировать и интерпретировать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художественный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p>
          <w:p w:rsidR="009641D0" w:rsidRPr="009641D0" w:rsidRDefault="009641D0" w:rsidP="009641D0">
            <w:pPr>
              <w:spacing w:before="1"/>
              <w:ind w:left="108" w:right="49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ind w:left="108"/>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собственной</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работы</w:t>
            </w:r>
            <w:proofErr w:type="spellEnd"/>
          </w:p>
        </w:tc>
        <w:tc>
          <w:tcPr>
            <w:tcW w:w="3024" w:type="dxa"/>
          </w:tcPr>
          <w:p w:rsidR="009641D0" w:rsidRPr="009641D0" w:rsidRDefault="009641D0" w:rsidP="009641D0">
            <w:pPr>
              <w:ind w:left="107"/>
              <w:rPr>
                <w:rFonts w:ascii="Times New Roman" w:eastAsia="Times New Roman" w:hAnsi="Times New Roman" w:cs="Times New Roman"/>
                <w:sz w:val="24"/>
              </w:rPr>
            </w:pPr>
            <w:hyperlink r:id="rId5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5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7" w:right="547"/>
              <w:rPr>
                <w:rFonts w:ascii="Times New Roman" w:eastAsia="Times New Roman" w:hAnsi="Times New Roman" w:cs="Times New Roman"/>
                <w:sz w:val="24"/>
              </w:rPr>
            </w:pPr>
            <w:hyperlink r:id="rId5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60">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3038"/>
        </w:trPr>
        <w:tc>
          <w:tcPr>
            <w:tcW w:w="2748" w:type="dxa"/>
          </w:tcPr>
          <w:p w:rsidR="009641D0" w:rsidRPr="009641D0" w:rsidRDefault="009641D0" w:rsidP="009641D0">
            <w:pPr>
              <w:rPr>
                <w:rFonts w:ascii="Times New Roman" w:eastAsia="Times New Roman" w:hAnsi="Times New Roman" w:cs="Times New Roman"/>
                <w:sz w:val="24"/>
              </w:rPr>
            </w:pPr>
          </w:p>
        </w:tc>
        <w:tc>
          <w:tcPr>
            <w:tcW w:w="4306" w:type="dxa"/>
          </w:tcPr>
          <w:p w:rsidR="009641D0" w:rsidRPr="009641D0" w:rsidRDefault="009641D0" w:rsidP="009641D0">
            <w:pPr>
              <w:spacing w:before="1"/>
              <w:ind w:left="108" w:right="2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день и судьбу: что ждёт людей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Судный день и как нужно жить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мусульманину,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чтобы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оказаться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Представления о рае и аде 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Сходство представлений 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земной и загробной жизни в разных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религиозных культурах: православии,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буддизме и иудаизме. Информация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сходных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представлениях,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понятиях,</w:t>
            </w:r>
          </w:p>
          <w:p w:rsidR="009641D0" w:rsidRPr="009641D0" w:rsidRDefault="009641D0" w:rsidP="009641D0">
            <w:pPr>
              <w:spacing w:line="270" w:lineRule="atLeast"/>
              <w:ind w:left="108" w:right="26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существующих в других религиозных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народов России</w:t>
            </w:r>
          </w:p>
        </w:tc>
        <w:tc>
          <w:tcPr>
            <w:tcW w:w="5275" w:type="dxa"/>
          </w:tcPr>
          <w:p w:rsidR="009641D0" w:rsidRPr="009641D0" w:rsidRDefault="009641D0" w:rsidP="009641D0">
            <w:pPr>
              <w:rPr>
                <w:rFonts w:ascii="Times New Roman" w:eastAsia="Times New Roman" w:hAnsi="Times New Roman" w:cs="Times New Roman"/>
                <w:sz w:val="24"/>
                <w:lang w:val="ru-RU"/>
              </w:rPr>
            </w:pP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6348"/>
        </w:trPr>
        <w:tc>
          <w:tcPr>
            <w:tcW w:w="2748" w:type="dxa"/>
          </w:tcPr>
          <w:p w:rsidR="009641D0" w:rsidRPr="009641D0" w:rsidRDefault="009641D0" w:rsidP="009641D0">
            <w:pPr>
              <w:ind w:left="450" w:right="442" w:firstLine="177"/>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Пять столпов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pacing w:val="-1"/>
                <w:sz w:val="24"/>
                <w:lang w:val="ru-RU"/>
              </w:rPr>
              <w:t>исламской</w:t>
            </w:r>
            <w:r w:rsidRPr="009641D0">
              <w:rPr>
                <w:rFonts w:ascii="Times New Roman" w:eastAsia="Times New Roman" w:hAnsi="Times New Roman" w:cs="Times New Roman"/>
                <w:b/>
                <w:spacing w:val="-8"/>
                <w:sz w:val="24"/>
                <w:lang w:val="ru-RU"/>
              </w:rPr>
              <w:t xml:space="preserve"> </w:t>
            </w:r>
            <w:r w:rsidRPr="009641D0">
              <w:rPr>
                <w:rFonts w:ascii="Times New Roman" w:eastAsia="Times New Roman" w:hAnsi="Times New Roman" w:cs="Times New Roman"/>
                <w:b/>
                <w:sz w:val="24"/>
                <w:lang w:val="ru-RU"/>
              </w:rPr>
              <w:t>веры.</w:t>
            </w:r>
          </w:p>
          <w:p w:rsidR="009641D0" w:rsidRPr="009641D0" w:rsidRDefault="009641D0" w:rsidP="009641D0">
            <w:pPr>
              <w:ind w:left="479" w:firstLine="187"/>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Обязанности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мусульман</w:t>
            </w:r>
            <w:r w:rsidRPr="009641D0">
              <w:rPr>
                <w:rFonts w:ascii="Times New Roman" w:eastAsia="Times New Roman" w:hAnsi="Times New Roman" w:cs="Times New Roman"/>
                <w:b/>
                <w:spacing w:val="-10"/>
                <w:sz w:val="24"/>
                <w:lang w:val="ru-RU"/>
              </w:rPr>
              <w:t xml:space="preserve"> </w:t>
            </w:r>
            <w:r w:rsidRPr="009641D0">
              <w:rPr>
                <w:rFonts w:ascii="Times New Roman" w:eastAsia="Times New Roman" w:hAnsi="Times New Roman" w:cs="Times New Roman"/>
                <w:b/>
                <w:sz w:val="24"/>
                <w:lang w:val="ru-RU"/>
              </w:rPr>
              <w:t>(5</w:t>
            </w:r>
            <w:r w:rsidRPr="009641D0">
              <w:rPr>
                <w:rFonts w:ascii="Times New Roman" w:eastAsia="Times New Roman" w:hAnsi="Times New Roman" w:cs="Times New Roman"/>
                <w:b/>
                <w:spacing w:val="-9"/>
                <w:sz w:val="24"/>
                <w:lang w:val="ru-RU"/>
              </w:rPr>
              <w:t xml:space="preserve"> </w:t>
            </w:r>
            <w:r w:rsidRPr="009641D0">
              <w:rPr>
                <w:rFonts w:ascii="Times New Roman" w:eastAsia="Times New Roman" w:hAnsi="Times New Roman" w:cs="Times New Roman"/>
                <w:b/>
                <w:sz w:val="24"/>
                <w:lang w:val="ru-RU"/>
              </w:rPr>
              <w:t>ч.)</w:t>
            </w:r>
          </w:p>
        </w:tc>
        <w:tc>
          <w:tcPr>
            <w:tcW w:w="4306" w:type="dxa"/>
          </w:tcPr>
          <w:p w:rsidR="009641D0" w:rsidRPr="009641D0" w:rsidRDefault="009641D0" w:rsidP="009641D0">
            <w:pPr>
              <w:ind w:left="108" w:right="28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Обязанности мусульман Столпы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ислама:</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свидетельство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веры</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(шахада),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молитва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(намаз), пост (ураза),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обязательная милостыня (закят),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Мекку (хадж).</w:t>
            </w:r>
          </w:p>
          <w:p w:rsidR="009641D0" w:rsidRPr="009641D0" w:rsidRDefault="009641D0" w:rsidP="009641D0">
            <w:pPr>
              <w:ind w:left="108" w:right="1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Свидетельство</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веры</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(шахада)и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роль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жизни мусульманина</w:t>
            </w:r>
          </w:p>
          <w:p w:rsidR="009641D0" w:rsidRPr="009641D0" w:rsidRDefault="009641D0" w:rsidP="009641D0">
            <w:pPr>
              <w:ind w:left="108" w:right="1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произнесения шахады.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Молитва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главная форма поклонения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Аллаху. Главная цель намаза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напоминание об Аллахе и стремление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приблизиться к нему. Пять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обязательных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молитв:</w:t>
            </w:r>
          </w:p>
          <w:p w:rsidR="009641D0" w:rsidRPr="009641D0" w:rsidRDefault="009641D0" w:rsidP="009641D0">
            <w:pPr>
              <w:ind w:left="108" w:right="1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утренняя, полуденная,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послеполуденная, вечерняя,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полуночная. Время произнесения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молитвы, призыв муэдзина. к молитве.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Подготовка к молитве. Омовение и его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роль в жизни мусульманина.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Мечеть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минарет, их роль в объединении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Правила поведения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мечети.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месяц</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Рамадан</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его</w:t>
            </w:r>
          </w:p>
          <w:p w:rsidR="009641D0" w:rsidRPr="009641D0" w:rsidRDefault="009641D0" w:rsidP="009641D0">
            <w:pPr>
              <w:spacing w:line="257"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роль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воспитании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самовоспитании</w:t>
            </w:r>
          </w:p>
        </w:tc>
        <w:tc>
          <w:tcPr>
            <w:tcW w:w="5275" w:type="dxa"/>
          </w:tcPr>
          <w:p w:rsidR="009641D0" w:rsidRPr="009641D0" w:rsidRDefault="009641D0" w:rsidP="009641D0">
            <w:pPr>
              <w:ind w:left="108" w:right="1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результаты работы на уроке.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Изучать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ключевые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столпы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верыв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исламе,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шахада,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намаз, ураза,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закят, хадж;</w:t>
            </w:r>
          </w:p>
          <w:p w:rsidR="009641D0" w:rsidRPr="009641D0" w:rsidRDefault="009641D0" w:rsidP="009641D0">
            <w:pPr>
              <w:ind w:left="108" w:right="56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пятничные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молитвы,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муэдзин,</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имам,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мечеть,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минарет,</w:t>
            </w:r>
          </w:p>
          <w:p w:rsidR="009641D0" w:rsidRPr="009641D0" w:rsidRDefault="009641D0" w:rsidP="009641D0">
            <w:pPr>
              <w:ind w:left="108" w:right="108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правила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мечети,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омовение;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воздержание, Рамадан, Ураза­байрам;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пожертвование,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садака,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подаяние</w:t>
            </w:r>
          </w:p>
          <w:p w:rsidR="009641D0" w:rsidRPr="009641D0" w:rsidRDefault="009641D0" w:rsidP="009641D0">
            <w:pPr>
              <w:ind w:left="108" w:right="196"/>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том, что такое молитва, пост для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верующего, что такое обязательная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милостыня,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такая помощь направлена</w:t>
            </w:r>
          </w:p>
          <w:p w:rsidR="009641D0" w:rsidRPr="009641D0" w:rsidRDefault="009641D0" w:rsidP="009641D0">
            <w:pPr>
              <w:ind w:left="108" w:right="8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Описывать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различные</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явления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исламской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духовной традиции и культуры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Участвовать 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беседе, дискутировать,</w:t>
            </w:r>
          </w:p>
          <w:p w:rsidR="009641D0" w:rsidRPr="009641D0" w:rsidRDefault="009641D0" w:rsidP="009641D0">
            <w:pPr>
              <w:ind w:left="108" w:right="52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аргументированно обосновывать свою точку</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зрения</w:t>
            </w:r>
          </w:p>
          <w:p w:rsidR="009641D0" w:rsidRPr="009641D0" w:rsidRDefault="009641D0" w:rsidP="009641D0">
            <w:pPr>
              <w:ind w:left="108" w:right="11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Перечислять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религиозные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обязанности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мусульман</w:t>
            </w:r>
          </w:p>
          <w:p w:rsidR="009641D0" w:rsidRPr="009641D0" w:rsidRDefault="009641D0" w:rsidP="009641D0">
            <w:pPr>
              <w:ind w:left="108" w:right="18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иллюстративным</w:t>
            </w:r>
          </w:p>
          <w:p w:rsidR="009641D0" w:rsidRPr="009641D0" w:rsidRDefault="009641D0" w:rsidP="009641D0">
            <w:pPr>
              <w:ind w:left="108" w:right="5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рядом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электронного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приложения</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рабочей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тетради</w:t>
            </w:r>
          </w:p>
          <w:p w:rsidR="009641D0" w:rsidRPr="009641D0" w:rsidRDefault="009641D0" w:rsidP="009641D0">
            <w:pPr>
              <w:spacing w:line="257"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рассказ</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мечетей</w:t>
            </w:r>
          </w:p>
        </w:tc>
        <w:tc>
          <w:tcPr>
            <w:tcW w:w="3024" w:type="dxa"/>
          </w:tcPr>
          <w:p w:rsidR="009641D0" w:rsidRPr="009641D0" w:rsidRDefault="009641D0" w:rsidP="009641D0">
            <w:pPr>
              <w:ind w:left="107"/>
              <w:rPr>
                <w:rFonts w:ascii="Times New Roman" w:eastAsia="Times New Roman" w:hAnsi="Times New Roman" w:cs="Times New Roman"/>
                <w:sz w:val="24"/>
              </w:rPr>
            </w:pPr>
            <w:hyperlink r:id="rId6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6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7" w:right="547"/>
              <w:rPr>
                <w:rFonts w:ascii="Times New Roman" w:eastAsia="Times New Roman" w:hAnsi="Times New Roman" w:cs="Times New Roman"/>
                <w:sz w:val="24"/>
              </w:rPr>
            </w:pPr>
            <w:hyperlink r:id="rId6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64">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6349"/>
        </w:trPr>
        <w:tc>
          <w:tcPr>
            <w:tcW w:w="2748" w:type="dxa"/>
          </w:tcPr>
          <w:p w:rsidR="009641D0" w:rsidRPr="009641D0" w:rsidRDefault="009641D0" w:rsidP="009641D0">
            <w:pPr>
              <w:rPr>
                <w:rFonts w:ascii="Times New Roman" w:eastAsia="Times New Roman" w:hAnsi="Times New Roman" w:cs="Times New Roman"/>
                <w:sz w:val="24"/>
              </w:rPr>
            </w:pPr>
          </w:p>
        </w:tc>
        <w:tc>
          <w:tcPr>
            <w:tcW w:w="4306" w:type="dxa"/>
          </w:tcPr>
          <w:p w:rsidR="009641D0" w:rsidRPr="009641D0" w:rsidRDefault="009641D0" w:rsidP="009641D0">
            <w:pPr>
              <w:spacing w:before="1"/>
              <w:ind w:left="108"/>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мусульманина.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Пост(ураза)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w:t>
            </w:r>
          </w:p>
          <w:p w:rsidR="009641D0" w:rsidRPr="009641D0" w:rsidRDefault="009641D0" w:rsidP="009641D0">
            <w:pPr>
              <w:ind w:left="108" w:right="29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воздержание от еды и питья в светлое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время суток; от дурных поступков; от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лжи,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клеветы, брани,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сплетен.</w:t>
            </w:r>
          </w:p>
          <w:p w:rsidR="009641D0" w:rsidRPr="009641D0" w:rsidRDefault="009641D0" w:rsidP="009641D0">
            <w:pPr>
              <w:spacing w:before="1"/>
              <w:ind w:left="108" w:right="1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Праздник</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Ураза­байрам,</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завершающий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пост Пожертвование во имя Аллаха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обязательная милостыня (закят),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очищающая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имущество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мусульманина.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Закят ещё одно свидетельство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истинной веры мусульманина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 богатству.</w:t>
            </w:r>
          </w:p>
          <w:p w:rsidR="009641D0" w:rsidRPr="009641D0" w:rsidRDefault="009641D0" w:rsidP="009641D0">
            <w:pPr>
              <w:ind w:left="108" w:right="22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Распределение средств от закята.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Осуждение в исламе нищенствования.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Паломничество в Мекку (хадж)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обязанность и заветная мечта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мусульманина Обряд и правила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проведения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хаджа</w:t>
            </w:r>
          </w:p>
          <w:p w:rsidR="009641D0" w:rsidRPr="009641D0" w:rsidRDefault="009641D0" w:rsidP="009641D0">
            <w:pPr>
              <w:ind w:left="108" w:right="1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Мекки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мусульман</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Кааба.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Праздник Курбан­ байрам,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завершающий хадж.</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Информация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сходных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явлениях и понятиях,</w:t>
            </w:r>
          </w:p>
          <w:p w:rsidR="009641D0" w:rsidRPr="009641D0" w:rsidRDefault="009641D0" w:rsidP="009641D0">
            <w:pPr>
              <w:spacing w:line="270" w:lineRule="atLeast"/>
              <w:ind w:left="108" w:right="26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существующих в других религиозных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культурах народов России.</w:t>
            </w:r>
          </w:p>
        </w:tc>
        <w:tc>
          <w:tcPr>
            <w:tcW w:w="5275" w:type="dxa"/>
          </w:tcPr>
          <w:p w:rsidR="009641D0" w:rsidRPr="009641D0" w:rsidRDefault="009641D0" w:rsidP="009641D0">
            <w:pPr>
              <w:spacing w:before="1"/>
              <w:ind w:left="108" w:right="21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правилах поведения в мечети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Называть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правила,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соблюдаемые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мусульманами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вовремя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поста</w:t>
            </w:r>
          </w:p>
          <w:p w:rsidR="009641D0" w:rsidRPr="009641D0" w:rsidRDefault="009641D0" w:rsidP="009641D0">
            <w:pPr>
              <w:spacing w:before="1"/>
              <w:ind w:left="108" w:right="49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ind w:left="108" w:right="149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интерпретировать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прочитанный текст</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2486"/>
        </w:trPr>
        <w:tc>
          <w:tcPr>
            <w:tcW w:w="2748" w:type="dxa"/>
          </w:tcPr>
          <w:p w:rsidR="009641D0" w:rsidRPr="009641D0" w:rsidRDefault="009641D0" w:rsidP="009641D0">
            <w:pPr>
              <w:spacing w:before="1"/>
              <w:ind w:left="306" w:right="296"/>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Творческие работы</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учащихся.</w:t>
            </w:r>
          </w:p>
          <w:p w:rsidR="009641D0" w:rsidRPr="009641D0" w:rsidRDefault="009641D0" w:rsidP="009641D0">
            <w:pPr>
              <w:ind w:left="143" w:right="13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Доработка</w:t>
            </w:r>
            <w:r w:rsidRPr="009641D0">
              <w:rPr>
                <w:rFonts w:ascii="Times New Roman" w:eastAsia="Times New Roman" w:hAnsi="Times New Roman" w:cs="Times New Roman"/>
                <w:b/>
                <w:spacing w:val="-15"/>
                <w:sz w:val="24"/>
                <w:lang w:val="ru-RU"/>
              </w:rPr>
              <w:t xml:space="preserve"> </w:t>
            </w:r>
            <w:r w:rsidRPr="009641D0">
              <w:rPr>
                <w:rFonts w:ascii="Times New Roman" w:eastAsia="Times New Roman" w:hAnsi="Times New Roman" w:cs="Times New Roman"/>
                <w:b/>
                <w:sz w:val="24"/>
                <w:lang w:val="ru-RU"/>
              </w:rPr>
              <w:t>творческих</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работ учащихся при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участии взрослых 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друзей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(2 ч.)</w:t>
            </w:r>
          </w:p>
        </w:tc>
        <w:tc>
          <w:tcPr>
            <w:tcW w:w="4306" w:type="dxa"/>
          </w:tcPr>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деятельности</w:t>
            </w:r>
          </w:p>
          <w:p w:rsidR="009641D0" w:rsidRPr="009641D0" w:rsidRDefault="009641D0" w:rsidP="009641D0">
            <w:pPr>
              <w:ind w:left="108" w:right="21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определяется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выбранными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учащимися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темами и выбранными учителем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организационными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формами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08" w:right="49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жанрами (проект, сочинение и т д ),</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форматом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итогового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мероприятия</w:t>
            </w:r>
          </w:p>
        </w:tc>
        <w:tc>
          <w:tcPr>
            <w:tcW w:w="5275" w:type="dxa"/>
          </w:tcPr>
          <w:p w:rsidR="009641D0" w:rsidRPr="009641D0" w:rsidRDefault="009641D0" w:rsidP="009641D0">
            <w:pPr>
              <w:spacing w:before="1"/>
              <w:ind w:left="108" w:right="1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Обобщать и систематизировать знания;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планировать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корректировать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самостоятельную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работу;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группе</w:t>
            </w:r>
          </w:p>
          <w:p w:rsidR="009641D0" w:rsidRPr="009641D0" w:rsidRDefault="009641D0" w:rsidP="009641D0">
            <w:pPr>
              <w:ind w:left="108" w:right="3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Раскрывать смысловое 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иллюстраций, связывать графическое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текстовое представление информации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Находить нужную информацию в печатных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электронных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источниках,</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отбирать</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нужный</w:t>
            </w:r>
          </w:p>
          <w:p w:rsidR="009641D0" w:rsidRPr="009641D0" w:rsidRDefault="009641D0" w:rsidP="009641D0">
            <w:pPr>
              <w:spacing w:line="257"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материал</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соответствии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поставленной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задачей</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551"/>
        </w:trPr>
        <w:tc>
          <w:tcPr>
            <w:tcW w:w="2748" w:type="dxa"/>
          </w:tcPr>
          <w:p w:rsidR="009641D0" w:rsidRPr="009641D0" w:rsidRDefault="009641D0" w:rsidP="009641D0">
            <w:pPr>
              <w:spacing w:line="276" w:lineRule="exact"/>
              <w:ind w:left="995" w:right="362" w:hanging="605"/>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История</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ислама</w:t>
            </w:r>
            <w:proofErr w:type="spellEnd"/>
            <w:r w:rsidRPr="009641D0">
              <w:rPr>
                <w:rFonts w:ascii="Times New Roman" w:eastAsia="Times New Roman" w:hAnsi="Times New Roman" w:cs="Times New Roman"/>
                <w:b/>
                <w:sz w:val="24"/>
              </w:rPr>
              <w:t xml:space="preserve"> в</w:t>
            </w:r>
            <w:r w:rsidRPr="009641D0">
              <w:rPr>
                <w:rFonts w:ascii="Times New Roman" w:eastAsia="Times New Roman" w:hAnsi="Times New Roman" w:cs="Times New Roman"/>
                <w:b/>
                <w:spacing w:val="-57"/>
                <w:sz w:val="24"/>
              </w:rPr>
              <w:t xml:space="preserve"> </w:t>
            </w:r>
            <w:proofErr w:type="spellStart"/>
            <w:r w:rsidRPr="009641D0">
              <w:rPr>
                <w:rFonts w:ascii="Times New Roman" w:eastAsia="Times New Roman" w:hAnsi="Times New Roman" w:cs="Times New Roman"/>
                <w:b/>
                <w:sz w:val="24"/>
              </w:rPr>
              <w:t>России</w:t>
            </w:r>
            <w:proofErr w:type="spellEnd"/>
          </w:p>
        </w:tc>
        <w:tc>
          <w:tcPr>
            <w:tcW w:w="4306" w:type="dxa"/>
          </w:tcPr>
          <w:p w:rsidR="009641D0" w:rsidRPr="009641D0" w:rsidRDefault="009641D0" w:rsidP="009641D0">
            <w:pPr>
              <w:spacing w:line="276" w:lineRule="exact"/>
              <w:ind w:left="108" w:right="1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Принятие ислама народами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Изменения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людей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принятием</w:t>
            </w:r>
          </w:p>
        </w:tc>
        <w:tc>
          <w:tcPr>
            <w:tcW w:w="5275" w:type="dxa"/>
          </w:tcPr>
          <w:p w:rsidR="009641D0" w:rsidRPr="009641D0" w:rsidRDefault="009641D0" w:rsidP="009641D0">
            <w:pPr>
              <w:spacing w:line="276"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результаты работы на уроке.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(терминов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p>
        </w:tc>
        <w:tc>
          <w:tcPr>
            <w:tcW w:w="3024" w:type="dxa"/>
          </w:tcPr>
          <w:p w:rsidR="009641D0" w:rsidRPr="009641D0" w:rsidRDefault="009641D0" w:rsidP="009641D0">
            <w:pPr>
              <w:spacing w:line="276" w:lineRule="exact"/>
              <w:ind w:left="107"/>
              <w:rPr>
                <w:rFonts w:ascii="Times New Roman" w:eastAsia="Times New Roman" w:hAnsi="Times New Roman" w:cs="Times New Roman"/>
                <w:sz w:val="24"/>
              </w:rPr>
            </w:pPr>
            <w:hyperlink r:id="rId6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66">
              <w:r w:rsidRPr="009641D0">
                <w:rPr>
                  <w:rFonts w:ascii="Times New Roman" w:eastAsia="Times New Roman" w:hAnsi="Times New Roman" w:cs="Times New Roman"/>
                  <w:color w:val="0462C1"/>
                  <w:spacing w:val="-1"/>
                  <w:sz w:val="24"/>
                  <w:u w:val="single" w:color="0462C1"/>
                </w:rPr>
                <w:t>collection.edu.ru/catalog/</w:t>
              </w:r>
            </w:hyperlink>
          </w:p>
        </w:tc>
      </w:tr>
    </w:tbl>
    <w:p w:rsidR="009641D0" w:rsidRPr="009641D0" w:rsidRDefault="009641D0" w:rsidP="009641D0">
      <w:pPr>
        <w:widowControl w:val="0"/>
        <w:autoSpaceDE w:val="0"/>
        <w:autoSpaceDN w:val="0"/>
        <w:spacing w:after="0" w:line="276" w:lineRule="exac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3038"/>
        </w:trPr>
        <w:tc>
          <w:tcPr>
            <w:tcW w:w="2748" w:type="dxa"/>
          </w:tcPr>
          <w:p w:rsidR="009641D0" w:rsidRPr="009641D0" w:rsidRDefault="009641D0" w:rsidP="009641D0">
            <w:pPr>
              <w:spacing w:before="1"/>
              <w:ind w:left="304" w:right="296"/>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4306" w:type="dxa"/>
          </w:tcPr>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ислама.</w:t>
            </w:r>
          </w:p>
          <w:p w:rsidR="009641D0" w:rsidRPr="009641D0" w:rsidRDefault="009641D0" w:rsidP="009641D0">
            <w:pPr>
              <w:ind w:left="108" w:right="530"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Изучение ислама в мусульманской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школе</w:t>
            </w:r>
          </w:p>
        </w:tc>
        <w:tc>
          <w:tcPr>
            <w:tcW w:w="5275" w:type="dxa"/>
          </w:tcPr>
          <w:p w:rsidR="009641D0" w:rsidRPr="009641D0" w:rsidRDefault="009641D0" w:rsidP="009641D0">
            <w:pPr>
              <w:spacing w:before="1"/>
              <w:ind w:left="108" w:right="25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опорой на текст учебника. Осуществлять поиск</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необходимой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выполнения</w:t>
            </w:r>
          </w:p>
          <w:p w:rsidR="009641D0" w:rsidRPr="009641D0" w:rsidRDefault="009641D0" w:rsidP="009641D0">
            <w:pPr>
              <w:ind w:left="108" w:right="26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заданий. Иметь представление о принятии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ислама народами России, о территориях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компактного проживания мусульман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 содержание текста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рядом.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речевые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средства, навыки смыслового чтения учебных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беседе.</w:t>
            </w:r>
          </w:p>
          <w:p w:rsidR="009641D0" w:rsidRPr="009641D0" w:rsidRDefault="009641D0" w:rsidP="009641D0">
            <w:pPr>
              <w:spacing w:line="270" w:lineRule="atLeast"/>
              <w:ind w:left="108" w:right="5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024" w:type="dxa"/>
          </w:tcPr>
          <w:p w:rsidR="009641D0" w:rsidRPr="009641D0" w:rsidRDefault="009641D0" w:rsidP="009641D0">
            <w:pPr>
              <w:spacing w:before="1"/>
              <w:rPr>
                <w:rFonts w:ascii="Times New Roman" w:eastAsia="Times New Roman" w:hAnsi="Times New Roman" w:cs="Times New Roman"/>
                <w:b/>
                <w:sz w:val="24"/>
                <w:lang w:val="ru-RU"/>
              </w:rPr>
            </w:pPr>
          </w:p>
          <w:p w:rsidR="009641D0" w:rsidRPr="009641D0" w:rsidRDefault="009641D0" w:rsidP="009641D0">
            <w:pPr>
              <w:spacing w:line="480" w:lineRule="auto"/>
              <w:ind w:left="107" w:right="547"/>
              <w:rPr>
                <w:rFonts w:ascii="Times New Roman" w:eastAsia="Times New Roman" w:hAnsi="Times New Roman" w:cs="Times New Roman"/>
                <w:sz w:val="24"/>
                <w:lang w:val="ru-RU"/>
              </w:rPr>
            </w:pPr>
            <w:hyperlink r:id="rId67">
              <w:r w:rsidRPr="009641D0">
                <w:rPr>
                  <w:rFonts w:ascii="Times New Roman" w:eastAsia="Times New Roman" w:hAnsi="Times New Roman" w:cs="Times New Roman"/>
                  <w:color w:val="0462C1"/>
                  <w:sz w:val="24"/>
                  <w:u w:val="single" w:color="0462C1"/>
                </w:rPr>
                <w:t>http</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www</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edu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ru</w:t>
              </w:r>
              <w:r w:rsidRPr="009641D0">
                <w:rPr>
                  <w:rFonts w:ascii="Times New Roman" w:eastAsia="Times New Roman" w:hAnsi="Times New Roman" w:cs="Times New Roman"/>
                  <w:color w:val="0462C1"/>
                  <w:sz w:val="24"/>
                  <w:u w:val="single" w:color="0462C1"/>
                  <w:lang w:val="ru-RU"/>
                </w:rPr>
                <w:t>/</w:t>
              </w:r>
            </w:hyperlink>
            <w:r w:rsidRPr="009641D0">
              <w:rPr>
                <w:rFonts w:ascii="Times New Roman" w:eastAsia="Times New Roman" w:hAnsi="Times New Roman" w:cs="Times New Roman"/>
                <w:color w:val="0462C1"/>
                <w:spacing w:val="1"/>
                <w:sz w:val="24"/>
                <w:lang w:val="ru-RU"/>
              </w:rPr>
              <w:t xml:space="preserve"> </w:t>
            </w:r>
            <w:hyperlink r:id="rId68">
              <w:r w:rsidRPr="009641D0">
                <w:rPr>
                  <w:rFonts w:ascii="Times New Roman" w:eastAsia="Times New Roman" w:hAnsi="Times New Roman" w:cs="Times New Roman"/>
                  <w:color w:val="0462C1"/>
                  <w:sz w:val="24"/>
                  <w:u w:val="single" w:color="0462C1"/>
                </w:rPr>
                <w:t>https</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pedsovet</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su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load</w:t>
              </w:r>
              <w:r w:rsidRPr="009641D0">
                <w:rPr>
                  <w:rFonts w:ascii="Times New Roman" w:eastAsia="Times New Roman" w:hAnsi="Times New Roman" w:cs="Times New Roman"/>
                  <w:color w:val="0462C1"/>
                  <w:sz w:val="24"/>
                  <w:u w:val="single" w:color="0462C1"/>
                  <w:lang w:val="ru-RU"/>
                </w:rPr>
                <w:t>/</w:t>
              </w:r>
            </w:hyperlink>
          </w:p>
        </w:tc>
      </w:tr>
      <w:tr w:rsidR="009641D0" w:rsidRPr="009641D0" w:rsidTr="00EF0B46">
        <w:trPr>
          <w:trHeight w:val="6348"/>
        </w:trPr>
        <w:tc>
          <w:tcPr>
            <w:tcW w:w="2748" w:type="dxa"/>
          </w:tcPr>
          <w:p w:rsidR="009641D0" w:rsidRPr="009641D0" w:rsidRDefault="009641D0" w:rsidP="009641D0">
            <w:pPr>
              <w:ind w:left="623" w:right="115" w:hanging="483"/>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Нравственные</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основы</w:t>
            </w:r>
            <w:proofErr w:type="spellEnd"/>
            <w:r w:rsidRPr="009641D0">
              <w:rPr>
                <w:rFonts w:ascii="Times New Roman" w:eastAsia="Times New Roman" w:hAnsi="Times New Roman" w:cs="Times New Roman"/>
                <w:b/>
                <w:spacing w:val="-58"/>
                <w:sz w:val="24"/>
              </w:rPr>
              <w:t xml:space="preserve"> </w:t>
            </w:r>
            <w:proofErr w:type="spellStart"/>
            <w:r w:rsidRPr="009641D0">
              <w:rPr>
                <w:rFonts w:ascii="Times New Roman" w:eastAsia="Times New Roman" w:hAnsi="Times New Roman" w:cs="Times New Roman"/>
                <w:b/>
                <w:sz w:val="24"/>
              </w:rPr>
              <w:t>ислама</w:t>
            </w:r>
            <w:proofErr w:type="spellEnd"/>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(9</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4306" w:type="dxa"/>
          </w:tcPr>
          <w:p w:rsidR="009641D0" w:rsidRPr="009641D0" w:rsidRDefault="009641D0" w:rsidP="009641D0">
            <w:pPr>
              <w:ind w:left="108" w:right="19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Нравственный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облик</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мусульманина.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дружбе и взаимопомощи. Умение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творить добро и его роль в 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Биографии людей,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посвящающих свою жизнь служению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стране, людям, как пример сотворения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добра.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Дружба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 взаимопомощь.</w:t>
            </w:r>
          </w:p>
          <w:p w:rsidR="009641D0" w:rsidRPr="009641D0" w:rsidRDefault="009641D0" w:rsidP="009641D0">
            <w:pPr>
              <w:ind w:left="108" w:right="3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крепкой дружбы Хадисы 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дружелюбии, взаимопомощи людей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Аяты Корана об отношении к людям.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Обычай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куначества,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побратимства.</w:t>
            </w:r>
          </w:p>
          <w:p w:rsidR="009641D0" w:rsidRPr="009641D0" w:rsidRDefault="009641D0" w:rsidP="009641D0">
            <w:pPr>
              <w:ind w:left="108" w:right="1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Пословицы и поговорки о дружбе.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Дружба и взаимопомощь 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общечеловеческие ценности, их роль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жизни мусульман, в выстраивании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прочного союза с народами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исповедующими</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православие,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буддизм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w:t>
            </w:r>
          </w:p>
          <w:p w:rsidR="009641D0" w:rsidRPr="009641D0" w:rsidRDefault="009641D0" w:rsidP="009641D0">
            <w:pPr>
              <w:spacing w:line="270" w:lineRule="atLeast"/>
              <w:ind w:left="108" w:right="16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Семья в исламе, её значение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мусульманина. Любовь - главное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объединяющее начало в семье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мусульманина: любовь родителей друг</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другу,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детям; любовь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детей к</w:t>
            </w:r>
          </w:p>
        </w:tc>
        <w:tc>
          <w:tcPr>
            <w:tcW w:w="5275" w:type="dxa"/>
          </w:tcPr>
          <w:p w:rsidR="009641D0" w:rsidRPr="009641D0" w:rsidRDefault="009641D0" w:rsidP="009641D0">
            <w:pPr>
              <w:spacing w:line="275"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уроке.</w:t>
            </w:r>
          </w:p>
          <w:p w:rsidR="009641D0" w:rsidRPr="009641D0" w:rsidRDefault="009641D0" w:rsidP="009641D0">
            <w:pPr>
              <w:ind w:left="108" w:right="25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текст,</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находить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нём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незнакомые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слова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выражения,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выяснять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w:t>
            </w:r>
          </w:p>
          <w:p w:rsidR="009641D0" w:rsidRPr="009641D0" w:rsidRDefault="009641D0" w:rsidP="009641D0">
            <w:pPr>
              <w:ind w:left="108" w:right="16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Изучать основные понятия урока: нравственные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ценности, счастье, добрые отношения, любовь 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Родине, защита Отечества; добро, доброе дело,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благотворительность; бескорыстие,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взаимопомощь, дружелюбие, кунак, куначество,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побратимство, побратимы; семья, прочный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семейный союз, семейные обязанности, счастье,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согласие;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родительская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любовь,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родительский</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трудолюбие, труд</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 учёба,</w:t>
            </w:r>
          </w:p>
          <w:p w:rsidR="009641D0" w:rsidRPr="009641D0" w:rsidRDefault="009641D0" w:rsidP="009641D0">
            <w:pPr>
              <w:ind w:left="108" w:right="19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предостережение от вредных привычек; любовь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уважение к родителям; почтение к старшим, 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любому пожилому человеку; гостеприимство,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радушие, хлебосольство, щедрость,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приветливость, гостинцы, застолье,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обычаи; образование, учение, медресе, мектеб,</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библиотека, мулла.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Выявлять нравственные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нормы, анализировать жизненные ситуации,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выбирать нравственные формы поведения,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сопоставляя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их 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нормами религиозной</w:t>
            </w:r>
          </w:p>
          <w:p w:rsidR="009641D0" w:rsidRPr="009641D0" w:rsidRDefault="009641D0" w:rsidP="009641D0">
            <w:pPr>
              <w:spacing w:before="1" w:line="257"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(исламской)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культуры;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слушать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собеседника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p>
        </w:tc>
        <w:tc>
          <w:tcPr>
            <w:tcW w:w="3024" w:type="dxa"/>
          </w:tcPr>
          <w:p w:rsidR="009641D0" w:rsidRPr="009641D0" w:rsidRDefault="009641D0" w:rsidP="009641D0">
            <w:pPr>
              <w:ind w:left="107"/>
              <w:rPr>
                <w:rFonts w:ascii="Times New Roman" w:eastAsia="Times New Roman" w:hAnsi="Times New Roman" w:cs="Times New Roman"/>
                <w:sz w:val="24"/>
              </w:rPr>
            </w:pPr>
            <w:hyperlink r:id="rId6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7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7" w:right="547"/>
              <w:rPr>
                <w:rFonts w:ascii="Times New Roman" w:eastAsia="Times New Roman" w:hAnsi="Times New Roman" w:cs="Times New Roman"/>
                <w:sz w:val="24"/>
              </w:rPr>
            </w:pPr>
            <w:hyperlink r:id="rId7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72">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7452"/>
        </w:trPr>
        <w:tc>
          <w:tcPr>
            <w:tcW w:w="2748" w:type="dxa"/>
          </w:tcPr>
          <w:p w:rsidR="009641D0" w:rsidRPr="009641D0" w:rsidRDefault="009641D0" w:rsidP="009641D0">
            <w:pPr>
              <w:rPr>
                <w:rFonts w:ascii="Times New Roman" w:eastAsia="Times New Roman" w:hAnsi="Times New Roman" w:cs="Times New Roman"/>
                <w:sz w:val="24"/>
              </w:rPr>
            </w:pPr>
          </w:p>
        </w:tc>
        <w:tc>
          <w:tcPr>
            <w:tcW w:w="4306" w:type="dxa"/>
          </w:tcPr>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родителям.</w:t>
            </w:r>
          </w:p>
          <w:p w:rsidR="009641D0" w:rsidRPr="009641D0" w:rsidRDefault="009641D0" w:rsidP="009641D0">
            <w:pPr>
              <w:ind w:left="108" w:right="2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Качества человека, необходимые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создания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прочной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Обязанности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членов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друг</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w:t>
            </w:r>
          </w:p>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другу.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Семейные обязанности мужа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жены.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Родительская любовь.</w:t>
            </w:r>
          </w:p>
          <w:p w:rsidR="009641D0" w:rsidRPr="009641D0" w:rsidRDefault="009641D0" w:rsidP="009641D0">
            <w:pPr>
              <w:ind w:left="108" w:right="1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Обязанности родителей по отношению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детям.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Отношение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детей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родителям.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Отношение мусульман к старшим: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постаревшим родителям, пожилым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людям. Правила поведения молодых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присутствии старших. Почитание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старших как общечеловеческая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нравственная ценность.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гостеприимства. Обычаи приёма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гостей, проведения застолья.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Запрет 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спиртное</w:t>
            </w:r>
          </w:p>
          <w:p w:rsidR="009641D0" w:rsidRPr="009641D0" w:rsidRDefault="009641D0" w:rsidP="009641D0">
            <w:pPr>
              <w:ind w:left="108" w:right="24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Одаривание подарками и угощениями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гостя.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Поведение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гостя, его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подарки</w:t>
            </w:r>
          </w:p>
          <w:p w:rsidR="009641D0" w:rsidRPr="009641D0" w:rsidRDefault="009641D0" w:rsidP="009641D0">
            <w:pPr>
              <w:ind w:left="108" w:right="9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детям хозяев дома, обычай приходить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гости 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пустыми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руками</w:t>
            </w:r>
          </w:p>
          <w:p w:rsidR="009641D0" w:rsidRPr="009641D0" w:rsidRDefault="009641D0" w:rsidP="009641D0">
            <w:pPr>
              <w:ind w:left="108" w:right="5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Информация о сходных явлениях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понятиях, существующих в других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религиозных культурах 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spacing w:line="270" w:lineRule="atLeast"/>
              <w:ind w:left="108" w:right="37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«Золотое правило нравственности»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исламе</w:t>
            </w:r>
          </w:p>
        </w:tc>
        <w:tc>
          <w:tcPr>
            <w:tcW w:w="5275" w:type="dxa"/>
          </w:tcPr>
          <w:p w:rsidR="009641D0" w:rsidRPr="009641D0" w:rsidRDefault="009641D0" w:rsidP="009641D0">
            <w:pPr>
              <w:spacing w:before="1"/>
              <w:ind w:left="108" w:right="65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излагать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своё</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мнение,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беседе.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Соотносить содержание текста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рядом.</w:t>
            </w:r>
          </w:p>
          <w:p w:rsidR="009641D0" w:rsidRPr="009641D0" w:rsidRDefault="009641D0" w:rsidP="009641D0">
            <w:pPr>
              <w:spacing w:before="1"/>
              <w:ind w:left="108" w:right="51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Искать необходимую информацию, готовить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сообщения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 выбранной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теме.</w:t>
            </w:r>
          </w:p>
          <w:p w:rsidR="009641D0" w:rsidRPr="009641D0" w:rsidRDefault="009641D0" w:rsidP="009641D0">
            <w:pPr>
              <w:ind w:left="108" w:right="5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1934"/>
        </w:trPr>
        <w:tc>
          <w:tcPr>
            <w:tcW w:w="2748" w:type="dxa"/>
          </w:tcPr>
          <w:p w:rsidR="009641D0" w:rsidRPr="009641D0" w:rsidRDefault="009641D0" w:rsidP="009641D0">
            <w:pPr>
              <w:spacing w:before="1"/>
              <w:ind w:left="115" w:right="104" w:hanging="1"/>
              <w:jc w:val="center"/>
              <w:rPr>
                <w:rFonts w:ascii="Times New Roman" w:eastAsia="Times New Roman" w:hAnsi="Times New Roman" w:cs="Times New Roman"/>
                <w:b/>
                <w:sz w:val="24"/>
              </w:rPr>
            </w:pPr>
            <w:r w:rsidRPr="009641D0">
              <w:rPr>
                <w:rFonts w:ascii="Times New Roman" w:eastAsia="Times New Roman" w:hAnsi="Times New Roman" w:cs="Times New Roman"/>
                <w:b/>
                <w:sz w:val="24"/>
                <w:lang w:val="ru-RU"/>
              </w:rPr>
              <w:t>Наука, искусство –</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достижения</w:t>
            </w:r>
            <w:r w:rsidRPr="009641D0">
              <w:rPr>
                <w:rFonts w:ascii="Times New Roman" w:eastAsia="Times New Roman" w:hAnsi="Times New Roman" w:cs="Times New Roman"/>
                <w:b/>
                <w:spacing w:val="-14"/>
                <w:sz w:val="24"/>
                <w:lang w:val="ru-RU"/>
              </w:rPr>
              <w:t xml:space="preserve"> </w:t>
            </w:r>
            <w:r w:rsidRPr="009641D0">
              <w:rPr>
                <w:rFonts w:ascii="Times New Roman" w:eastAsia="Times New Roman" w:hAnsi="Times New Roman" w:cs="Times New Roman"/>
                <w:b/>
                <w:sz w:val="24"/>
                <w:lang w:val="ru-RU"/>
              </w:rPr>
              <w:t>исламской</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культуры.</w:t>
            </w:r>
            <w:r w:rsidRPr="009641D0">
              <w:rPr>
                <w:rFonts w:ascii="Times New Roman" w:eastAsia="Times New Roman" w:hAnsi="Times New Roman" w:cs="Times New Roman"/>
                <w:b/>
                <w:spacing w:val="-1"/>
                <w:sz w:val="24"/>
                <w:lang w:val="ru-RU"/>
              </w:rPr>
              <w:t xml:space="preserve"> </w:t>
            </w:r>
            <w:proofErr w:type="spellStart"/>
            <w:r w:rsidRPr="009641D0">
              <w:rPr>
                <w:rFonts w:ascii="Times New Roman" w:eastAsia="Times New Roman" w:hAnsi="Times New Roman" w:cs="Times New Roman"/>
                <w:b/>
                <w:sz w:val="24"/>
              </w:rPr>
              <w:t>Мечеть</w:t>
            </w:r>
            <w:proofErr w:type="spellEnd"/>
            <w:r w:rsidRPr="009641D0">
              <w:rPr>
                <w:rFonts w:ascii="Times New Roman" w:eastAsia="Times New Roman" w:hAnsi="Times New Roman" w:cs="Times New Roman"/>
                <w:b/>
                <w:sz w:val="24"/>
              </w:rPr>
              <w:t>.</w:t>
            </w:r>
          </w:p>
          <w:p w:rsidR="009641D0" w:rsidRPr="009641D0" w:rsidRDefault="009641D0" w:rsidP="009641D0">
            <w:pPr>
              <w:ind w:left="304" w:right="296"/>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(3</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4306" w:type="dxa"/>
          </w:tcPr>
          <w:p w:rsidR="009641D0" w:rsidRPr="009641D0" w:rsidRDefault="009641D0" w:rsidP="009641D0">
            <w:pPr>
              <w:spacing w:before="1"/>
              <w:ind w:left="108" w:right="17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Ценность и польза образования.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Отношение мусульман к образованию.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Школы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мусульманской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Мулла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роль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обучении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детей.</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Обучение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школах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для</w:t>
            </w:r>
          </w:p>
          <w:p w:rsidR="009641D0" w:rsidRPr="009641D0" w:rsidRDefault="009641D0" w:rsidP="009641D0">
            <w:pPr>
              <w:spacing w:line="270" w:lineRule="atLeast"/>
              <w:ind w:left="108" w:right="19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мальчиков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мектеб.</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Обучение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девочек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дома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Высшие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школы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w:t>
            </w:r>
          </w:p>
        </w:tc>
        <w:tc>
          <w:tcPr>
            <w:tcW w:w="5275" w:type="dxa"/>
          </w:tcPr>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уроке.</w:t>
            </w:r>
          </w:p>
          <w:p w:rsidR="009641D0" w:rsidRPr="009641D0" w:rsidRDefault="009641D0" w:rsidP="009641D0">
            <w:pPr>
              <w:ind w:left="108" w:right="19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находить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нём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незнакомые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слова,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выяснять их значение.</w:t>
            </w:r>
          </w:p>
          <w:p w:rsidR="009641D0" w:rsidRPr="009641D0" w:rsidRDefault="009641D0" w:rsidP="009641D0">
            <w:pPr>
              <w:spacing w:line="270" w:lineRule="atLeast"/>
              <w:ind w:left="108" w:right="104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Воспринимать на слух прочитанное.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Описывать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виды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искусства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исламе,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особенности: декоративно­прикладное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каллиграфия,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орнаменты,</w:t>
            </w:r>
          </w:p>
        </w:tc>
        <w:tc>
          <w:tcPr>
            <w:tcW w:w="3024" w:type="dxa"/>
          </w:tcPr>
          <w:p w:rsidR="009641D0" w:rsidRPr="009641D0" w:rsidRDefault="009641D0" w:rsidP="009641D0">
            <w:pPr>
              <w:spacing w:before="1"/>
              <w:ind w:left="107"/>
              <w:rPr>
                <w:rFonts w:ascii="Times New Roman" w:eastAsia="Times New Roman" w:hAnsi="Times New Roman" w:cs="Times New Roman"/>
                <w:sz w:val="24"/>
              </w:rPr>
            </w:pPr>
            <w:hyperlink r:id="rId7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7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2" w:line="550" w:lineRule="atLeast"/>
              <w:ind w:left="107" w:right="547"/>
              <w:rPr>
                <w:rFonts w:ascii="Times New Roman" w:eastAsia="Times New Roman" w:hAnsi="Times New Roman" w:cs="Times New Roman"/>
                <w:sz w:val="24"/>
              </w:rPr>
            </w:pPr>
            <w:hyperlink r:id="rId7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76">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550" w:lineRule="atLeas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9387"/>
        </w:trPr>
        <w:tc>
          <w:tcPr>
            <w:tcW w:w="2748" w:type="dxa"/>
          </w:tcPr>
          <w:p w:rsidR="009641D0" w:rsidRPr="009641D0" w:rsidRDefault="009641D0" w:rsidP="009641D0">
            <w:pPr>
              <w:rPr>
                <w:rFonts w:ascii="Times New Roman" w:eastAsia="Times New Roman" w:hAnsi="Times New Roman" w:cs="Times New Roman"/>
                <w:sz w:val="24"/>
              </w:rPr>
            </w:pPr>
          </w:p>
        </w:tc>
        <w:tc>
          <w:tcPr>
            <w:tcW w:w="4306" w:type="dxa"/>
          </w:tcPr>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медресе.</w:t>
            </w:r>
          </w:p>
          <w:p w:rsidR="009641D0" w:rsidRPr="009641D0" w:rsidRDefault="009641D0" w:rsidP="009641D0">
            <w:pPr>
              <w:ind w:left="108" w:right="49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Бухара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древний центр знаний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мусульманской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Медресе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tabs>
                <w:tab w:val="left" w:pos="1524"/>
              </w:tabs>
              <w:spacing w:before="1"/>
              <w:ind w:left="108" w:right="22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Развитие научных знаний в исламской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Вклад мусульманских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учёных</w:t>
            </w:r>
            <w:r w:rsidRPr="009641D0">
              <w:rPr>
                <w:rFonts w:ascii="Times New Roman" w:eastAsia="Times New Roman" w:hAnsi="Times New Roman" w:cs="Times New Roman"/>
                <w:sz w:val="24"/>
                <w:lang w:val="ru-RU"/>
              </w:rPr>
              <w:tab/>
              <w:t>в историю человечества: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труды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 математике,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физике,</w:t>
            </w:r>
          </w:p>
          <w:p w:rsidR="009641D0" w:rsidRPr="009641D0" w:rsidRDefault="009641D0" w:rsidP="009641D0">
            <w:pPr>
              <w:ind w:left="108" w:right="46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медицине, астрономии, географии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другим наукам. Дома мудрости»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ислама.</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Абу Али Ибн Сина, или Авиценна,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один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величайших учёных­медиков.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Искусство ислама, 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своеобразие,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обусловленное основами вероучения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Изречения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Корана, благие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пожелания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добра и</w:t>
            </w:r>
            <w:r w:rsidRPr="009641D0">
              <w:rPr>
                <w:rFonts w:ascii="Times New Roman" w:eastAsia="Times New Roman" w:hAnsi="Times New Roman" w:cs="Times New Roman"/>
                <w:spacing w:val="59"/>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w:t>
            </w:r>
          </w:p>
          <w:p w:rsidR="009641D0" w:rsidRPr="009641D0" w:rsidRDefault="009641D0" w:rsidP="009641D0">
            <w:pPr>
              <w:ind w:left="108" w:right="20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произведениях</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искусства:</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архитектура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(внутреннее убранство и внешнее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украшение мечетей,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минаретов,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мавзолеев),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арабские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орнаменты,</w:t>
            </w:r>
          </w:p>
          <w:p w:rsidR="009641D0" w:rsidRPr="009641D0" w:rsidRDefault="009641D0" w:rsidP="009641D0">
            <w:pPr>
              <w:ind w:left="108" w:right="4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декоративно­прикладное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Арабская вязь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«музыка для глаз».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каллиграфии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исламской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культуре.</w:t>
            </w:r>
          </w:p>
          <w:p w:rsidR="009641D0" w:rsidRPr="009641D0" w:rsidRDefault="009641D0" w:rsidP="009641D0">
            <w:pPr>
              <w:ind w:left="108" w:right="18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Шамаилы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картинки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изречениями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из</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Корана,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изображениями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мечетей.</w:t>
            </w:r>
          </w:p>
          <w:p w:rsidR="009641D0" w:rsidRPr="009641D0" w:rsidRDefault="009641D0" w:rsidP="009641D0">
            <w:pPr>
              <w:ind w:left="108" w:right="1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Необычные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сочные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сочетания цветов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воплощение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идеи</w:t>
            </w:r>
          </w:p>
          <w:p w:rsidR="009641D0" w:rsidRPr="009641D0" w:rsidRDefault="009641D0" w:rsidP="009641D0">
            <w:pPr>
              <w:ind w:left="108" w:right="17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восхваления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Аллаха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представления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рае.</w:t>
            </w:r>
          </w:p>
          <w:p w:rsidR="009641D0" w:rsidRPr="009641D0" w:rsidRDefault="009641D0" w:rsidP="009641D0">
            <w:pPr>
              <w:spacing w:line="270" w:lineRule="atLeast"/>
              <w:ind w:left="108" w:right="151"/>
              <w:rPr>
                <w:rFonts w:ascii="Times New Roman" w:eastAsia="Times New Roman" w:hAnsi="Times New Roman" w:cs="Times New Roman"/>
                <w:sz w:val="24"/>
              </w:rPr>
            </w:pPr>
            <w:r w:rsidRPr="009641D0">
              <w:rPr>
                <w:rFonts w:ascii="Times New Roman" w:eastAsia="Times New Roman" w:hAnsi="Times New Roman" w:cs="Times New Roman"/>
                <w:sz w:val="24"/>
                <w:lang w:val="ru-RU"/>
              </w:rPr>
              <w:t>Архитектура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исламского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мечети,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минареты, мавзолеи, дворцы, медресе.</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Внутреннее</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украшение</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архитектурных</w:t>
            </w:r>
            <w:proofErr w:type="spellEnd"/>
          </w:p>
        </w:tc>
        <w:tc>
          <w:tcPr>
            <w:tcW w:w="5275" w:type="dxa"/>
          </w:tcPr>
          <w:p w:rsidR="009641D0" w:rsidRPr="009641D0" w:rsidRDefault="009641D0" w:rsidP="009641D0">
            <w:pPr>
              <w:spacing w:before="1"/>
              <w:ind w:left="108" w:right="79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геометрический узор, шамаилы;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архитектура: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мечети,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минареты,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мавзолеи,</w:t>
            </w:r>
          </w:p>
          <w:p w:rsidR="009641D0" w:rsidRPr="009641D0" w:rsidRDefault="009641D0" w:rsidP="009641D0">
            <w:pPr>
              <w:ind w:left="108" w:right="29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дворцы,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медресе;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декор,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изразцовые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плитки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w:t>
            </w:r>
          </w:p>
          <w:p w:rsidR="009641D0" w:rsidRPr="009641D0" w:rsidRDefault="009641D0" w:rsidP="009641D0">
            <w:pPr>
              <w:spacing w:before="1"/>
              <w:ind w:left="108" w:right="1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Обосновывать</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произведений</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искусства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 жизни общества, ценность образования 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потребность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самосовершенствовании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саморазвитии.</w:t>
            </w:r>
          </w:p>
          <w:p w:rsidR="009641D0" w:rsidRPr="009641D0" w:rsidRDefault="009641D0" w:rsidP="009641D0">
            <w:pPr>
              <w:ind w:left="108" w:right="5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Выявлять роль искусства и науки в развитии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исламской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культуры</w:t>
            </w:r>
          </w:p>
          <w:p w:rsidR="009641D0" w:rsidRPr="009641D0" w:rsidRDefault="009641D0" w:rsidP="009641D0">
            <w:pPr>
              <w:ind w:left="108" w:right="18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Описывать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отдельные</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произведения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исламского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искусства</w:t>
            </w:r>
          </w:p>
          <w:p w:rsidR="009641D0" w:rsidRPr="009641D0" w:rsidRDefault="009641D0" w:rsidP="009641D0">
            <w:pPr>
              <w:ind w:left="108" w:right="105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одном из видных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мусульманских ученых, об архитектуре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исламского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мира.</w:t>
            </w:r>
          </w:p>
          <w:p w:rsidR="009641D0" w:rsidRPr="009641D0" w:rsidRDefault="009641D0" w:rsidP="009641D0">
            <w:pPr>
              <w:ind w:left="108" w:right="96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материалом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учебника.</w:t>
            </w:r>
          </w:p>
          <w:p w:rsidR="009641D0" w:rsidRPr="009641D0" w:rsidRDefault="009641D0" w:rsidP="009641D0">
            <w:pPr>
              <w:spacing w:line="274" w:lineRule="exact"/>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Систематизировать</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представленный</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в</w:t>
            </w:r>
          </w:p>
          <w:p w:rsidR="009641D0" w:rsidRPr="009641D0" w:rsidRDefault="009641D0" w:rsidP="009641D0">
            <w:pPr>
              <w:spacing w:before="1"/>
              <w:ind w:left="108" w:right="27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учебнике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иллюстративный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материал</w:t>
            </w:r>
            <w:r w:rsidRPr="009641D0">
              <w:rPr>
                <w:rFonts w:ascii="Times New Roman" w:eastAsia="Times New Roman" w:hAnsi="Times New Roman" w:cs="Times New Roman"/>
                <w:spacing w:val="55"/>
                <w:sz w:val="24"/>
                <w:lang w:val="ru-RU"/>
              </w:rPr>
              <w:t xml:space="preserve"> </w:t>
            </w:r>
            <w:r w:rsidRPr="009641D0">
              <w:rPr>
                <w:rFonts w:ascii="Times New Roman" w:eastAsia="Times New Roman" w:hAnsi="Times New Roman" w:cs="Times New Roman"/>
                <w:sz w:val="24"/>
                <w:lang w:val="ru-RU"/>
              </w:rPr>
              <w:t>по</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видам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исламского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искусства.</w:t>
            </w:r>
          </w:p>
          <w:p w:rsidR="009641D0" w:rsidRPr="009641D0" w:rsidRDefault="009641D0" w:rsidP="009641D0">
            <w:pPr>
              <w:ind w:left="108" w:right="29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Уметь представлять доклады, сообщения,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презентации о достижениях мусульман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развитии научных знаний из разных областей,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используя раз­личный иллюстративный ряд</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(плакаты, макеты, отдельные слайды, таблицы,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графики,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схемы и др. )</w:t>
            </w:r>
          </w:p>
        </w:tc>
        <w:tc>
          <w:tcPr>
            <w:tcW w:w="3024" w:type="dxa"/>
          </w:tcPr>
          <w:p w:rsidR="009641D0" w:rsidRPr="009641D0" w:rsidRDefault="009641D0" w:rsidP="009641D0">
            <w:pPr>
              <w:rPr>
                <w:rFonts w:ascii="Times New Roman" w:eastAsia="Times New Roman" w:hAnsi="Times New Roman" w:cs="Times New Roman"/>
                <w:sz w:val="24"/>
                <w:lang w:val="ru-RU"/>
              </w:rPr>
            </w:pPr>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4419"/>
        </w:trPr>
        <w:tc>
          <w:tcPr>
            <w:tcW w:w="2748" w:type="dxa"/>
          </w:tcPr>
          <w:p w:rsidR="009641D0" w:rsidRPr="009641D0" w:rsidRDefault="009641D0" w:rsidP="009641D0">
            <w:pPr>
              <w:rPr>
                <w:rFonts w:ascii="Times New Roman" w:eastAsia="Times New Roman" w:hAnsi="Times New Roman" w:cs="Times New Roman"/>
                <w:sz w:val="24"/>
                <w:lang w:val="ru-RU"/>
              </w:rPr>
            </w:pPr>
          </w:p>
        </w:tc>
        <w:tc>
          <w:tcPr>
            <w:tcW w:w="4306" w:type="dxa"/>
          </w:tcPr>
          <w:p w:rsidR="009641D0" w:rsidRPr="009641D0" w:rsidRDefault="009641D0" w:rsidP="009641D0">
            <w:pPr>
              <w:spacing w:before="1"/>
              <w:ind w:left="108" w:right="71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памятников исламской культуры: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мозаика, керамическая плитка,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изразцы,</w:t>
            </w:r>
          </w:p>
          <w:p w:rsidR="009641D0" w:rsidRPr="009641D0" w:rsidRDefault="009641D0" w:rsidP="009641D0">
            <w:pPr>
              <w:spacing w:before="1"/>
              <w:ind w:left="108" w:right="3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орнаменты, искусно сделанные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люстры,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ажурные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оконные решётки,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ковры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пр.</w:t>
            </w:r>
          </w:p>
          <w:p w:rsidR="009641D0" w:rsidRPr="009641D0" w:rsidRDefault="009641D0" w:rsidP="009641D0">
            <w:pPr>
              <w:ind w:left="108" w:right="5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Исламские мотивы в декоративно -</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прикладном искусстве. Предметы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домашнего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быта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ковры,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одежда,</w:t>
            </w:r>
          </w:p>
          <w:p w:rsidR="009641D0" w:rsidRPr="009641D0" w:rsidRDefault="009641D0" w:rsidP="009641D0">
            <w:pPr>
              <w:ind w:left="108" w:right="3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оружие, посуда, украшения и другие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произведенияискусства, созданные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мусульманской культуре с древних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времён.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сходных</w:t>
            </w:r>
          </w:p>
          <w:p w:rsidR="009641D0" w:rsidRPr="009641D0" w:rsidRDefault="009641D0" w:rsidP="009641D0">
            <w:pPr>
              <w:spacing w:line="270" w:lineRule="atLeast"/>
              <w:ind w:left="108" w:right="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явлениях и понятиях, существующих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других религиозных культурах народов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p>
        </w:tc>
        <w:tc>
          <w:tcPr>
            <w:tcW w:w="5275" w:type="dxa"/>
          </w:tcPr>
          <w:p w:rsidR="009641D0" w:rsidRPr="009641D0" w:rsidRDefault="009641D0" w:rsidP="009641D0">
            <w:pPr>
              <w:rPr>
                <w:rFonts w:ascii="Times New Roman" w:eastAsia="Times New Roman" w:hAnsi="Times New Roman" w:cs="Times New Roman"/>
                <w:sz w:val="24"/>
                <w:lang w:val="ru-RU"/>
              </w:rPr>
            </w:pP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4968"/>
        </w:trPr>
        <w:tc>
          <w:tcPr>
            <w:tcW w:w="2748" w:type="dxa"/>
          </w:tcPr>
          <w:p w:rsidR="009641D0" w:rsidRPr="009641D0" w:rsidRDefault="009641D0" w:rsidP="009641D0">
            <w:pPr>
              <w:ind w:left="479" w:right="469" w:firstLine="1"/>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Мусульманское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pacing w:val="-1"/>
                <w:sz w:val="24"/>
                <w:lang w:val="ru-RU"/>
              </w:rPr>
              <w:t>летоисчисление.</w:t>
            </w:r>
          </w:p>
          <w:p w:rsidR="009641D0" w:rsidRPr="009641D0" w:rsidRDefault="009641D0" w:rsidP="009641D0">
            <w:pPr>
              <w:ind w:left="306" w:right="2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Праздники ислама</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4306" w:type="dxa"/>
          </w:tcPr>
          <w:p w:rsidR="009641D0" w:rsidRPr="009641D0" w:rsidRDefault="009641D0" w:rsidP="009641D0">
            <w:pPr>
              <w:ind w:left="108" w:right="16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Начало мусульманского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летоисчисления.</w:t>
            </w:r>
          </w:p>
          <w:p w:rsidR="009641D0" w:rsidRPr="009641D0" w:rsidRDefault="009641D0" w:rsidP="009641D0">
            <w:pPr>
              <w:ind w:left="108" w:right="120"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Отличие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мусульманского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календаря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григорианского. Подвижность дат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исламских праздников, обусловленная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несовпадением солнечного и лунного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календарей.</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Главный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праздник</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мусульман —</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Курбан­байрам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(праздник</w:t>
            </w:r>
          </w:p>
          <w:p w:rsidR="009641D0" w:rsidRPr="009641D0" w:rsidRDefault="009641D0" w:rsidP="009641D0">
            <w:pPr>
              <w:ind w:left="108" w:right="50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жертвоприношения), завершающий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хадж</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 Мекку).</w:t>
            </w:r>
          </w:p>
          <w:p w:rsidR="009641D0" w:rsidRPr="009641D0" w:rsidRDefault="009641D0" w:rsidP="009641D0">
            <w:pPr>
              <w:tabs>
                <w:tab w:val="left" w:pos="1524"/>
              </w:tabs>
              <w:ind w:left="108" w:right="3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История праздника, его ритуалы,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последовательность событий и др.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Второй</w:t>
            </w:r>
            <w:r w:rsidRPr="009641D0">
              <w:rPr>
                <w:rFonts w:ascii="Times New Roman" w:eastAsia="Times New Roman" w:hAnsi="Times New Roman" w:cs="Times New Roman"/>
                <w:sz w:val="24"/>
                <w:lang w:val="ru-RU"/>
              </w:rPr>
              <w:tab/>
              <w:t>большой праздник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Ураза­байрам,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завершающий пост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месяц Рамадан;</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ритуальные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события.</w:t>
            </w:r>
          </w:p>
          <w:p w:rsidR="009641D0" w:rsidRPr="009641D0" w:rsidRDefault="009641D0" w:rsidP="009641D0">
            <w:pPr>
              <w:spacing w:line="257" w:lineRule="exact"/>
              <w:ind w:left="108"/>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Памятные</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даты</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мусульман</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Лейлят</w:t>
            </w:r>
            <w:proofErr w:type="spellEnd"/>
          </w:p>
        </w:tc>
        <w:tc>
          <w:tcPr>
            <w:tcW w:w="5275" w:type="dxa"/>
          </w:tcPr>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результаты работы на уроке.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Читать текст, находить в нём незнакомые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непонятные слова и выражения, выяснять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Воспринимать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слух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8" w:right="27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Описывать праздники мусульман, особенности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праздников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исламской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религиозной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ритуалы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p>
          <w:p w:rsidR="009641D0" w:rsidRPr="009641D0" w:rsidRDefault="009641D0" w:rsidP="009641D0">
            <w:pPr>
              <w:ind w:left="108" w:right="41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Выявлять роль и значение праздников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мусульман - Курбан­байрам, Ураза­байрам,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Сабантуй,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Навруз,</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Маулид,</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Лейлят</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аль­кадр</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др. Рассказывать о праздниках на основе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проектных презентаций. Обосновывать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смысл</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ритуальных действий,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верующих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время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праздников.</w:t>
            </w:r>
          </w:p>
        </w:tc>
        <w:tc>
          <w:tcPr>
            <w:tcW w:w="3024" w:type="dxa"/>
          </w:tcPr>
          <w:p w:rsidR="009641D0" w:rsidRPr="009641D0" w:rsidRDefault="009641D0" w:rsidP="009641D0">
            <w:pPr>
              <w:ind w:left="107"/>
              <w:rPr>
                <w:rFonts w:ascii="Times New Roman" w:eastAsia="Times New Roman" w:hAnsi="Times New Roman" w:cs="Times New Roman"/>
                <w:sz w:val="24"/>
              </w:rPr>
            </w:pPr>
            <w:hyperlink r:id="rId7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7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before="1" w:line="480" w:lineRule="auto"/>
              <w:ind w:left="107" w:right="547"/>
              <w:rPr>
                <w:rFonts w:ascii="Times New Roman" w:eastAsia="Times New Roman" w:hAnsi="Times New Roman" w:cs="Times New Roman"/>
                <w:sz w:val="24"/>
              </w:rPr>
            </w:pPr>
            <w:hyperlink r:id="rId7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80">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4306"/>
        <w:gridCol w:w="5275"/>
        <w:gridCol w:w="3024"/>
      </w:tblGrid>
      <w:tr w:rsidR="009641D0" w:rsidRPr="009641D0" w:rsidTr="00EF0B46">
        <w:trPr>
          <w:trHeight w:val="3591"/>
        </w:trPr>
        <w:tc>
          <w:tcPr>
            <w:tcW w:w="2748" w:type="dxa"/>
          </w:tcPr>
          <w:p w:rsidR="009641D0" w:rsidRPr="009641D0" w:rsidRDefault="009641D0" w:rsidP="009641D0">
            <w:pPr>
              <w:rPr>
                <w:rFonts w:ascii="Times New Roman" w:eastAsia="Times New Roman" w:hAnsi="Times New Roman" w:cs="Times New Roman"/>
                <w:sz w:val="24"/>
              </w:rPr>
            </w:pPr>
          </w:p>
        </w:tc>
        <w:tc>
          <w:tcPr>
            <w:tcW w:w="4306" w:type="dxa"/>
          </w:tcPr>
          <w:p w:rsidR="009641D0" w:rsidRPr="009641D0" w:rsidRDefault="009641D0" w:rsidP="009641D0">
            <w:pPr>
              <w:spacing w:before="1"/>
              <w:ind w:left="108" w:right="55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аль­кадр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(ночь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ниспослания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Корана),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Маулид (день рождения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пророка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Мухаммада)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w:t>
            </w:r>
          </w:p>
          <w:p w:rsidR="009641D0" w:rsidRPr="009641D0" w:rsidRDefault="009641D0" w:rsidP="009641D0">
            <w:pPr>
              <w:spacing w:before="1"/>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Народный весенний праздник плуга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тюркских</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народов Поволжья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w:t>
            </w:r>
          </w:p>
          <w:p w:rsidR="009641D0" w:rsidRPr="009641D0" w:rsidRDefault="009641D0" w:rsidP="009641D0">
            <w:pPr>
              <w:ind w:left="1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Сабантуй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особенности</w:t>
            </w:r>
          </w:p>
          <w:p w:rsidR="009641D0" w:rsidRPr="009641D0" w:rsidRDefault="009641D0" w:rsidP="009641D0">
            <w:pPr>
              <w:ind w:left="108" w:right="26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Праздник народов Кавказа и Средней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Азии - Навруз (встреча весеннего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равноденствия</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21</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марта).Информация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сходных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праздниках,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событиях,</w:t>
            </w:r>
          </w:p>
          <w:p w:rsidR="009641D0" w:rsidRPr="009641D0" w:rsidRDefault="009641D0" w:rsidP="009641D0">
            <w:pPr>
              <w:spacing w:line="270" w:lineRule="atLeast"/>
              <w:ind w:left="108" w:right="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явлениях и понятиях, существующих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других религиозных культурах народов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p>
        </w:tc>
        <w:tc>
          <w:tcPr>
            <w:tcW w:w="5275" w:type="dxa"/>
          </w:tcPr>
          <w:p w:rsidR="009641D0" w:rsidRPr="009641D0" w:rsidRDefault="009641D0" w:rsidP="009641D0">
            <w:pPr>
              <w:rPr>
                <w:rFonts w:ascii="Times New Roman" w:eastAsia="Times New Roman" w:hAnsi="Times New Roman" w:cs="Times New Roman"/>
                <w:sz w:val="24"/>
                <w:lang w:val="ru-RU"/>
              </w:rPr>
            </w:pP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5244"/>
        </w:trPr>
        <w:tc>
          <w:tcPr>
            <w:tcW w:w="2748" w:type="dxa"/>
          </w:tcPr>
          <w:p w:rsidR="009641D0" w:rsidRPr="009641D0" w:rsidRDefault="009641D0" w:rsidP="009641D0">
            <w:pPr>
              <w:ind w:left="510" w:right="171" w:hanging="312"/>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Любовь и уважение к</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Отечеству</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4306" w:type="dxa"/>
          </w:tcPr>
          <w:p w:rsidR="009641D0" w:rsidRPr="009641D0" w:rsidRDefault="009641D0" w:rsidP="009641D0">
            <w:pPr>
              <w:ind w:left="108" w:right="9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Этапы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становления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духовных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традиций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 Любовь - основа человеческой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 Служение человека обществу,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Родине. Патриотизм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многонационального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08" w:right="7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многоконфессионального</w:t>
            </w:r>
            <w:r w:rsidRPr="009641D0">
              <w:rPr>
                <w:rFonts w:ascii="Times New Roman" w:eastAsia="Times New Roman" w:hAnsi="Times New Roman" w:cs="Times New Roman"/>
                <w:spacing w:val="-11"/>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 Духовное наследие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культурные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108" w:right="643"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Любовь и уважение к Отечеству -</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объединяющее начало 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проживающих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Российской</w:t>
            </w:r>
          </w:p>
          <w:p w:rsidR="009641D0" w:rsidRPr="009641D0" w:rsidRDefault="009641D0" w:rsidP="009641D0">
            <w:pPr>
              <w:ind w:left="108" w:right="1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Федерации.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Внеурочная деятельность: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посещение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мемориальной или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музейной экспозиции, посвящённой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защитникам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Отечества.</w:t>
            </w:r>
          </w:p>
        </w:tc>
        <w:tc>
          <w:tcPr>
            <w:tcW w:w="5275" w:type="dxa"/>
          </w:tcPr>
          <w:p w:rsidR="009641D0" w:rsidRPr="009641D0" w:rsidRDefault="009641D0" w:rsidP="009641D0">
            <w:pPr>
              <w:ind w:left="108" w:right="49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уроке.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Читать текст, находить в нём незнакомые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непонятные слова и выражения, выяснять их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значение. Определять понятия: служение,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патриотизм. Закреплять и систематизировать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представления об основном содержании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учебника, важнейших понятиях предмета;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 духовных традициях</w:t>
            </w:r>
          </w:p>
          <w:p w:rsidR="009641D0" w:rsidRPr="009641D0" w:rsidRDefault="009641D0" w:rsidP="009641D0">
            <w:pPr>
              <w:ind w:left="108" w:right="13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многонационального народа России, о духовном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мире человека, о культурных традициях в жизни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человека, семьи, общества; о ценности любви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отношениях между людьми и по отношению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Родине.</w:t>
            </w:r>
          </w:p>
          <w:p w:rsidR="009641D0" w:rsidRPr="009641D0" w:rsidRDefault="009641D0" w:rsidP="009641D0">
            <w:pPr>
              <w:ind w:left="108" w:right="718"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Отвечать на учебные вопросы, 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определения с понятиями; делать выводы;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правильно</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основные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предмета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речи.</w:t>
            </w:r>
          </w:p>
          <w:p w:rsidR="009641D0" w:rsidRPr="009641D0" w:rsidRDefault="009641D0" w:rsidP="009641D0">
            <w:pPr>
              <w:spacing w:line="270" w:lineRule="atLeast"/>
              <w:ind w:left="108" w:right="536"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достижения.</w:t>
            </w:r>
          </w:p>
        </w:tc>
        <w:tc>
          <w:tcPr>
            <w:tcW w:w="3024" w:type="dxa"/>
          </w:tcPr>
          <w:p w:rsidR="009641D0" w:rsidRPr="009641D0" w:rsidRDefault="009641D0" w:rsidP="009641D0">
            <w:pPr>
              <w:ind w:left="107"/>
              <w:rPr>
                <w:rFonts w:ascii="Times New Roman" w:eastAsia="Times New Roman" w:hAnsi="Times New Roman" w:cs="Times New Roman"/>
                <w:sz w:val="24"/>
              </w:rPr>
            </w:pPr>
            <w:hyperlink r:id="rId8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8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7" w:right="547"/>
              <w:rPr>
                <w:rFonts w:ascii="Times New Roman" w:eastAsia="Times New Roman" w:hAnsi="Times New Roman" w:cs="Times New Roman"/>
                <w:sz w:val="24"/>
              </w:rPr>
            </w:pPr>
            <w:hyperlink r:id="rId8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84">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before="90" w:after="0" w:line="240" w:lineRule="auto"/>
        <w:ind w:left="232"/>
        <w:rPr>
          <w:rFonts w:ascii="Times New Roman" w:eastAsia="Times New Roman" w:hAnsi="Times New Roman" w:cs="Times New Roman"/>
          <w:b/>
          <w:sz w:val="24"/>
          <w:lang w:val="en-US"/>
        </w:rPr>
      </w:pPr>
    </w:p>
    <w:p w:rsidR="009641D0" w:rsidRPr="009641D0" w:rsidRDefault="009641D0" w:rsidP="009641D0">
      <w:pPr>
        <w:widowControl w:val="0"/>
        <w:autoSpaceDE w:val="0"/>
        <w:autoSpaceDN w:val="0"/>
        <w:spacing w:before="90" w:after="0" w:line="240" w:lineRule="auto"/>
        <w:ind w:left="232"/>
        <w:rPr>
          <w:rFonts w:ascii="Times New Roman" w:eastAsia="Times New Roman" w:hAnsi="Times New Roman" w:cs="Times New Roman"/>
          <w:b/>
          <w:sz w:val="24"/>
          <w:lang w:val="en-US"/>
        </w:rPr>
      </w:pP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szCs w:val="24"/>
          <w:lang w:val="en-US"/>
        </w:rPr>
        <w:sectPr w:rsidR="009641D0" w:rsidRPr="009641D0">
          <w:pgSz w:w="16840" w:h="11900"/>
          <w:pgMar w:top="284" w:right="640" w:bottom="1108" w:left="666" w:header="720" w:footer="720" w:gutter="0"/>
          <w:cols w:space="720" w:equalWidth="0">
            <w:col w:w="15534" w:space="0"/>
          </w:cols>
          <w:docGrid w:linePitch="360"/>
        </w:sectPr>
      </w:pPr>
    </w:p>
    <w:p w:rsidR="009641D0" w:rsidRPr="009641D0" w:rsidRDefault="009641D0" w:rsidP="009641D0">
      <w:pPr>
        <w:widowControl w:val="0"/>
        <w:autoSpaceDE w:val="0"/>
        <w:autoSpaceDN w:val="0"/>
        <w:spacing w:before="5" w:after="0" w:line="240" w:lineRule="auto"/>
        <w:rPr>
          <w:rFonts w:ascii="Times New Roman" w:eastAsia="Times New Roman" w:hAnsi="Times New Roman" w:cs="Times New Roman"/>
          <w:b/>
          <w:sz w:val="11"/>
          <w:szCs w:val="26"/>
          <w:lang w:val="en-US"/>
        </w:rPr>
      </w:pPr>
    </w:p>
    <w:p w:rsidR="009641D0" w:rsidRPr="009641D0" w:rsidRDefault="009641D0" w:rsidP="009641D0">
      <w:pPr>
        <w:widowControl w:val="0"/>
        <w:autoSpaceDE w:val="0"/>
        <w:autoSpaceDN w:val="0"/>
        <w:spacing w:before="90" w:after="0" w:line="240" w:lineRule="auto"/>
        <w:ind w:left="232"/>
        <w:rPr>
          <w:rFonts w:ascii="Times New Roman" w:eastAsia="Times New Roman" w:hAnsi="Times New Roman" w:cs="Times New Roman"/>
          <w:b/>
          <w:sz w:val="24"/>
        </w:rPr>
      </w:pPr>
      <w:r w:rsidRPr="009641D0">
        <w:rPr>
          <w:rFonts w:ascii="Times New Roman" w:eastAsia="Times New Roman" w:hAnsi="Times New Roman" w:cs="Times New Roman"/>
          <w:b/>
          <w:sz w:val="24"/>
        </w:rPr>
        <w:t>МОДУЛЬ</w:t>
      </w:r>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«ОСНОВЫ</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ИУДЕЙСКОЙ</w:t>
      </w:r>
      <w:r w:rsidRPr="009641D0">
        <w:rPr>
          <w:rFonts w:ascii="Times New Roman" w:eastAsia="Times New Roman" w:hAnsi="Times New Roman" w:cs="Times New Roman"/>
          <w:b/>
          <w:spacing w:val="-4"/>
          <w:sz w:val="24"/>
        </w:rPr>
        <w:t xml:space="preserve"> </w:t>
      </w:r>
      <w:r w:rsidRPr="009641D0">
        <w:rPr>
          <w:rFonts w:ascii="Times New Roman" w:eastAsia="Times New Roman" w:hAnsi="Times New Roman" w:cs="Times New Roman"/>
          <w:b/>
          <w:sz w:val="24"/>
        </w:rPr>
        <w:t>КУЛЬТУРЫ».</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34</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ч.</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4" w:after="0" w:line="240" w:lineRule="auto"/>
        <w:rPr>
          <w:rFonts w:ascii="Times New Roman" w:eastAsia="Times New Roman" w:hAnsi="Times New Roman" w:cs="Times New Roman"/>
          <w:b/>
          <w:sz w:val="11"/>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552"/>
        </w:trPr>
        <w:tc>
          <w:tcPr>
            <w:tcW w:w="3113" w:type="dxa"/>
          </w:tcPr>
          <w:p w:rsidR="009641D0" w:rsidRPr="009641D0" w:rsidRDefault="009641D0" w:rsidP="009641D0">
            <w:pPr>
              <w:spacing w:before="135"/>
              <w:ind w:left="143" w:right="135"/>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Название</w:t>
            </w:r>
            <w:proofErr w:type="spellEnd"/>
          </w:p>
        </w:tc>
        <w:tc>
          <w:tcPr>
            <w:tcW w:w="3684" w:type="dxa"/>
          </w:tcPr>
          <w:p w:rsidR="009641D0" w:rsidRPr="009641D0" w:rsidRDefault="009641D0" w:rsidP="009641D0">
            <w:pPr>
              <w:spacing w:before="135"/>
              <w:ind w:left="65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Основное</w:t>
            </w:r>
            <w:proofErr w:type="spellEnd"/>
            <w:r w:rsidRPr="009641D0">
              <w:rPr>
                <w:rFonts w:ascii="Times New Roman" w:eastAsia="Times New Roman" w:hAnsi="Times New Roman" w:cs="Times New Roman"/>
                <w:b/>
                <w:spacing w:val="-3"/>
                <w:sz w:val="24"/>
              </w:rPr>
              <w:t xml:space="preserve"> </w:t>
            </w:r>
            <w:proofErr w:type="spellStart"/>
            <w:r w:rsidRPr="009641D0">
              <w:rPr>
                <w:rFonts w:ascii="Times New Roman" w:eastAsia="Times New Roman" w:hAnsi="Times New Roman" w:cs="Times New Roman"/>
                <w:b/>
                <w:sz w:val="24"/>
              </w:rPr>
              <w:t>содержание</w:t>
            </w:r>
            <w:proofErr w:type="spellEnd"/>
          </w:p>
        </w:tc>
        <w:tc>
          <w:tcPr>
            <w:tcW w:w="5532" w:type="dxa"/>
          </w:tcPr>
          <w:p w:rsidR="009641D0" w:rsidRPr="009641D0" w:rsidRDefault="009641D0" w:rsidP="009641D0">
            <w:pPr>
              <w:spacing w:line="276" w:lineRule="exact"/>
              <w:ind w:left="2017" w:right="185" w:hanging="1827"/>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Характеристика</w:t>
            </w:r>
            <w:r w:rsidRPr="009641D0">
              <w:rPr>
                <w:rFonts w:ascii="Times New Roman" w:eastAsia="Times New Roman" w:hAnsi="Times New Roman" w:cs="Times New Roman"/>
                <w:b/>
                <w:spacing w:val="-7"/>
                <w:sz w:val="24"/>
                <w:lang w:val="ru-RU"/>
              </w:rPr>
              <w:t xml:space="preserve"> </w:t>
            </w:r>
            <w:r w:rsidRPr="009641D0">
              <w:rPr>
                <w:rFonts w:ascii="Times New Roman" w:eastAsia="Times New Roman" w:hAnsi="Times New Roman" w:cs="Times New Roman"/>
                <w:b/>
                <w:sz w:val="24"/>
                <w:lang w:val="ru-RU"/>
              </w:rPr>
              <w:t>основных</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видов</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деятельности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обучающихся</w:t>
            </w:r>
          </w:p>
        </w:tc>
        <w:tc>
          <w:tcPr>
            <w:tcW w:w="2976"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4140"/>
        </w:trPr>
        <w:tc>
          <w:tcPr>
            <w:tcW w:w="3113" w:type="dxa"/>
          </w:tcPr>
          <w:p w:rsidR="009641D0" w:rsidRPr="009641D0" w:rsidRDefault="009641D0" w:rsidP="009641D0">
            <w:pPr>
              <w:ind w:left="1288" w:right="263" w:hanging="100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Россия</w:t>
            </w:r>
            <w:proofErr w:type="spellEnd"/>
            <w:r w:rsidRPr="009641D0">
              <w:rPr>
                <w:rFonts w:ascii="Times New Roman" w:eastAsia="Times New Roman" w:hAnsi="Times New Roman" w:cs="Times New Roman"/>
                <w:b/>
                <w:sz w:val="24"/>
              </w:rPr>
              <w:t xml:space="preserve"> — </w:t>
            </w:r>
            <w:proofErr w:type="spellStart"/>
            <w:r w:rsidRPr="009641D0">
              <w:rPr>
                <w:rFonts w:ascii="Times New Roman" w:eastAsia="Times New Roman" w:hAnsi="Times New Roman" w:cs="Times New Roman"/>
                <w:b/>
                <w:sz w:val="24"/>
              </w:rPr>
              <w:t>наша</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Родина</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4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Россия — многонациональное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государство.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Духовный мир</w:t>
            </w:r>
          </w:p>
          <w:p w:rsidR="009641D0" w:rsidRPr="009641D0" w:rsidRDefault="009641D0" w:rsidP="009641D0">
            <w:pPr>
              <w:ind w:left="105" w:right="146" w:firstLine="7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человека. Культурные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 и вечные ценности.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Семейные ценности. Внеурочная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деятельность: экскурсия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исторический</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или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краеведческий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музей</w:t>
            </w:r>
          </w:p>
        </w:tc>
        <w:tc>
          <w:tcPr>
            <w:tcW w:w="5532" w:type="dxa"/>
          </w:tcPr>
          <w:p w:rsidR="009641D0" w:rsidRPr="009641D0" w:rsidRDefault="009641D0" w:rsidP="009641D0">
            <w:pPr>
              <w:ind w:left="106" w:right="75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уроке.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Читать материал</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вслух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про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себя.</w:t>
            </w:r>
          </w:p>
          <w:p w:rsidR="009641D0" w:rsidRPr="009641D0" w:rsidRDefault="009641D0" w:rsidP="009641D0">
            <w:pPr>
              <w:ind w:left="106" w:right="5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Применять систему условных обозначений при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выполнении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заданий.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Размышлять о роли</w:t>
            </w:r>
          </w:p>
          <w:p w:rsidR="009641D0" w:rsidRPr="009641D0" w:rsidRDefault="009641D0" w:rsidP="009641D0">
            <w:pPr>
              <w:ind w:left="106" w:right="4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духовных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традиций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духовном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мире человека, о культурных традициях и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общества.</w:t>
            </w:r>
          </w:p>
          <w:p w:rsidR="009641D0" w:rsidRPr="009641D0" w:rsidRDefault="009641D0" w:rsidP="009641D0">
            <w:pPr>
              <w:ind w:left="106" w:right="1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ключевые понятия урока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собственной устной и письменной речи, применять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 анализе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 оценке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явлений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фактов</w:t>
            </w:r>
          </w:p>
          <w:p w:rsidR="009641D0" w:rsidRPr="009641D0" w:rsidRDefault="009641D0" w:rsidP="009641D0">
            <w:pPr>
              <w:ind w:left="106" w:right="12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действительности. Комментировать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ряд,</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иллюстрациями</w:t>
            </w:r>
          </w:p>
          <w:p w:rsidR="009641D0" w:rsidRPr="009641D0" w:rsidRDefault="009641D0" w:rsidP="009641D0">
            <w:pPr>
              <w:spacing w:line="270" w:lineRule="atLeast"/>
              <w:ind w:left="106" w:right="32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достижения</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8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8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8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88">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208"/>
        </w:trPr>
        <w:tc>
          <w:tcPr>
            <w:tcW w:w="3113" w:type="dxa"/>
          </w:tcPr>
          <w:p w:rsidR="009641D0" w:rsidRPr="009641D0" w:rsidRDefault="009641D0" w:rsidP="009641D0">
            <w:pPr>
              <w:ind w:left="143" w:right="13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Введение в иудейскую</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духовную</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традицию.</w:t>
            </w:r>
          </w:p>
          <w:p w:rsidR="009641D0" w:rsidRPr="009641D0" w:rsidRDefault="009641D0" w:rsidP="009641D0">
            <w:pPr>
              <w:ind w:left="143" w:right="135"/>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Культура</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и</w:t>
            </w:r>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z w:val="24"/>
              </w:rPr>
              <w:t>религия</w:t>
            </w:r>
            <w:proofErr w:type="spellEnd"/>
            <w:r w:rsidRPr="009641D0">
              <w:rPr>
                <w:rFonts w:ascii="Times New Roman" w:eastAsia="Times New Roman" w:hAnsi="Times New Roman" w:cs="Times New Roman"/>
                <w:b/>
                <w:sz w:val="24"/>
              </w:rPr>
              <w:t xml:space="preserve"> (2</w:t>
            </w:r>
            <w:r w:rsidRPr="009641D0">
              <w:rPr>
                <w:rFonts w:ascii="Times New Roman" w:eastAsia="Times New Roman" w:hAnsi="Times New Roman" w:cs="Times New Roman"/>
                <w:b/>
                <w:spacing w:val="-4"/>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14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Представление о Боге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иудейской</w:t>
            </w:r>
            <w:r w:rsidRPr="009641D0">
              <w:rPr>
                <w:rFonts w:ascii="Times New Roman" w:eastAsia="Times New Roman" w:hAnsi="Times New Roman" w:cs="Times New Roman"/>
                <w:spacing w:val="55"/>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53"/>
                <w:sz w:val="24"/>
                <w:lang w:val="ru-RU"/>
              </w:rPr>
              <w:t xml:space="preserve"> </w:t>
            </w:r>
            <w:r w:rsidRPr="009641D0">
              <w:rPr>
                <w:rFonts w:ascii="Times New Roman" w:eastAsia="Times New Roman" w:hAnsi="Times New Roman" w:cs="Times New Roman"/>
                <w:sz w:val="24"/>
                <w:lang w:val="ru-RU"/>
              </w:rPr>
              <w:t>Иудаизм</w:t>
            </w:r>
          </w:p>
          <w:p w:rsidR="009641D0" w:rsidRPr="009641D0" w:rsidRDefault="009641D0" w:rsidP="009641D0">
            <w:pPr>
              <w:ind w:left="105" w:right="59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 национальная религия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еврейского народа Религия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Религии политеистические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монотеистические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Культура</w:t>
            </w:r>
          </w:p>
        </w:tc>
        <w:tc>
          <w:tcPr>
            <w:tcW w:w="5532" w:type="dxa"/>
          </w:tcPr>
          <w:p w:rsidR="009641D0" w:rsidRPr="009641D0" w:rsidRDefault="009641D0" w:rsidP="009641D0">
            <w:pPr>
              <w:ind w:left="106" w:right="10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содержание курса.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Ориентироваться в учебнике, применять систему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условных обозначений. Выделять тему и идею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формулировать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вопросы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отвечать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них.</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новые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лексические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единицы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 устной и письменной речи. Анализировать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художественный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помощью вопросов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spacing w:line="257" w:lineRule="exact"/>
              <w:ind w:left="106"/>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заданий</w:t>
            </w:r>
            <w:proofErr w:type="spellEnd"/>
            <w:r w:rsidRPr="009641D0">
              <w:rPr>
                <w:rFonts w:ascii="Times New Roman" w:eastAsia="Times New Roman" w:hAnsi="Times New Roman" w:cs="Times New Roman"/>
                <w:spacing w:val="-4"/>
                <w:sz w:val="24"/>
              </w:rPr>
              <w:t xml:space="preserve"> </w:t>
            </w:r>
            <w:r w:rsidRPr="009641D0">
              <w:rPr>
                <w:rFonts w:ascii="Times New Roman" w:eastAsia="Times New Roman" w:hAnsi="Times New Roman" w:cs="Times New Roman"/>
                <w:sz w:val="24"/>
              </w:rPr>
              <w:t>к</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нему</w:t>
            </w:r>
            <w:proofErr w:type="spellEnd"/>
          </w:p>
        </w:tc>
        <w:tc>
          <w:tcPr>
            <w:tcW w:w="2976" w:type="dxa"/>
          </w:tcPr>
          <w:p w:rsidR="009641D0" w:rsidRPr="009641D0" w:rsidRDefault="009641D0" w:rsidP="009641D0">
            <w:pPr>
              <w:ind w:left="107"/>
              <w:rPr>
                <w:rFonts w:ascii="Times New Roman" w:eastAsia="Times New Roman" w:hAnsi="Times New Roman" w:cs="Times New Roman"/>
                <w:sz w:val="24"/>
              </w:rPr>
            </w:pPr>
            <w:hyperlink r:id="rId8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9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9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9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75"/>
        </w:trPr>
        <w:tc>
          <w:tcPr>
            <w:tcW w:w="3113" w:type="dxa"/>
          </w:tcPr>
          <w:p w:rsidR="009641D0" w:rsidRPr="009641D0" w:rsidRDefault="009641D0" w:rsidP="009641D0">
            <w:pPr>
              <w:spacing w:line="256" w:lineRule="exact"/>
              <w:ind w:left="143" w:right="134"/>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Тора</w:t>
            </w:r>
            <w:proofErr w:type="spellEnd"/>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w:t>
            </w:r>
            <w:r w:rsidRPr="009641D0">
              <w:rPr>
                <w:rFonts w:ascii="Times New Roman" w:eastAsia="Times New Roman" w:hAnsi="Times New Roman" w:cs="Times New Roman"/>
                <w:b/>
                <w:spacing w:val="-2"/>
                <w:sz w:val="24"/>
              </w:rPr>
              <w:t xml:space="preserve"> </w:t>
            </w:r>
            <w:proofErr w:type="spellStart"/>
            <w:r w:rsidRPr="009641D0">
              <w:rPr>
                <w:rFonts w:ascii="Times New Roman" w:eastAsia="Times New Roman" w:hAnsi="Times New Roman" w:cs="Times New Roman"/>
                <w:b/>
                <w:sz w:val="24"/>
              </w:rPr>
              <w:t>главная</w:t>
            </w:r>
            <w:proofErr w:type="spellEnd"/>
            <w:r w:rsidRPr="009641D0">
              <w:rPr>
                <w:rFonts w:ascii="Times New Roman" w:eastAsia="Times New Roman" w:hAnsi="Times New Roman" w:cs="Times New Roman"/>
                <w:b/>
                <w:spacing w:val="-3"/>
                <w:sz w:val="24"/>
              </w:rPr>
              <w:t xml:space="preserve"> </w:t>
            </w:r>
            <w:proofErr w:type="spellStart"/>
            <w:r w:rsidRPr="009641D0">
              <w:rPr>
                <w:rFonts w:ascii="Times New Roman" w:eastAsia="Times New Roman" w:hAnsi="Times New Roman" w:cs="Times New Roman"/>
                <w:b/>
                <w:sz w:val="24"/>
              </w:rPr>
              <w:t>книга</w:t>
            </w:r>
            <w:proofErr w:type="spellEnd"/>
          </w:p>
        </w:tc>
        <w:tc>
          <w:tcPr>
            <w:tcW w:w="3684" w:type="dxa"/>
          </w:tcPr>
          <w:p w:rsidR="009641D0" w:rsidRPr="009641D0" w:rsidRDefault="009641D0" w:rsidP="009641D0">
            <w:pPr>
              <w:spacing w:line="256" w:lineRule="exact"/>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Тора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книги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Торы.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Содержание</w:t>
            </w:r>
          </w:p>
        </w:tc>
        <w:tc>
          <w:tcPr>
            <w:tcW w:w="5532" w:type="dxa"/>
          </w:tcPr>
          <w:p w:rsidR="009641D0" w:rsidRPr="009641D0" w:rsidRDefault="009641D0" w:rsidP="009641D0">
            <w:pPr>
              <w:spacing w:line="256"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p>
        </w:tc>
        <w:tc>
          <w:tcPr>
            <w:tcW w:w="2976" w:type="dxa"/>
          </w:tcPr>
          <w:p w:rsidR="009641D0" w:rsidRPr="009641D0" w:rsidRDefault="009641D0" w:rsidP="009641D0">
            <w:pPr>
              <w:spacing w:line="256" w:lineRule="exact"/>
              <w:ind w:left="107"/>
              <w:rPr>
                <w:rFonts w:ascii="Times New Roman" w:eastAsia="Times New Roman" w:hAnsi="Times New Roman" w:cs="Times New Roman"/>
                <w:sz w:val="24"/>
              </w:rPr>
            </w:pPr>
            <w:hyperlink r:id="rId93">
              <w:r w:rsidRPr="009641D0">
                <w:rPr>
                  <w:rFonts w:ascii="Times New Roman" w:eastAsia="Times New Roman" w:hAnsi="Times New Roman" w:cs="Times New Roman"/>
                  <w:color w:val="0462C1"/>
                  <w:sz w:val="24"/>
                  <w:u w:val="single" w:color="0462C1"/>
                </w:rPr>
                <w:t>http://school-</w:t>
              </w:r>
            </w:hyperlink>
          </w:p>
        </w:tc>
      </w:tr>
    </w:tbl>
    <w:p w:rsidR="009641D0" w:rsidRPr="009641D0" w:rsidRDefault="009641D0" w:rsidP="009641D0">
      <w:pPr>
        <w:widowControl w:val="0"/>
        <w:autoSpaceDE w:val="0"/>
        <w:autoSpaceDN w:val="0"/>
        <w:spacing w:after="0" w:line="256" w:lineRule="exact"/>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5521"/>
        </w:trPr>
        <w:tc>
          <w:tcPr>
            <w:tcW w:w="3113" w:type="dxa"/>
          </w:tcPr>
          <w:p w:rsidR="009641D0" w:rsidRPr="009641D0" w:rsidRDefault="009641D0" w:rsidP="009641D0">
            <w:pPr>
              <w:spacing w:before="1"/>
              <w:ind w:left="143" w:right="13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иудаизма. Сущность</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Торы.</w:t>
            </w:r>
          </w:p>
          <w:p w:rsidR="009641D0" w:rsidRPr="009641D0" w:rsidRDefault="009641D0" w:rsidP="009641D0">
            <w:pPr>
              <w:ind w:left="549" w:right="538"/>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«Золотое правило</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Гилеля»</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spacing w:before="1"/>
              <w:ind w:left="105" w:right="280"/>
              <w:rPr>
                <w:rFonts w:ascii="Times New Roman" w:eastAsia="Times New Roman" w:hAnsi="Times New Roman" w:cs="Times New Roman"/>
                <w:sz w:val="24"/>
              </w:rPr>
            </w:pPr>
            <w:r w:rsidRPr="009641D0">
              <w:rPr>
                <w:rFonts w:ascii="Times New Roman" w:eastAsia="Times New Roman" w:hAnsi="Times New Roman" w:cs="Times New Roman"/>
                <w:sz w:val="24"/>
                <w:lang w:val="ru-RU"/>
              </w:rPr>
              <w:t>Торы. Заповеди Правила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написания, хранения и чтения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Торы. Праздник Симхат Тора.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 Торы в религиозной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 xml:space="preserve">бытовой жизни иудеев. </w:t>
            </w:r>
            <w:proofErr w:type="spellStart"/>
            <w:r w:rsidRPr="009641D0">
              <w:rPr>
                <w:rFonts w:ascii="Times New Roman" w:eastAsia="Times New Roman" w:hAnsi="Times New Roman" w:cs="Times New Roman"/>
                <w:sz w:val="24"/>
              </w:rPr>
              <w:t>Золотое</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правило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Гилеля</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w:t>
            </w:r>
          </w:p>
          <w:p w:rsidR="009641D0" w:rsidRPr="009641D0" w:rsidRDefault="009641D0" w:rsidP="009641D0">
            <w:pPr>
              <w:spacing w:before="1"/>
              <w:ind w:left="105" w:right="124"/>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общечеловеческий</w:t>
            </w:r>
            <w:proofErr w:type="spellEnd"/>
            <w:r w:rsidRPr="009641D0">
              <w:rPr>
                <w:rFonts w:ascii="Times New Roman" w:eastAsia="Times New Roman" w:hAnsi="Times New Roman" w:cs="Times New Roman"/>
                <w:spacing w:val="-9"/>
                <w:sz w:val="24"/>
              </w:rPr>
              <w:t xml:space="preserve"> </w:t>
            </w:r>
            <w:proofErr w:type="spellStart"/>
            <w:r w:rsidRPr="009641D0">
              <w:rPr>
                <w:rFonts w:ascii="Times New Roman" w:eastAsia="Times New Roman" w:hAnsi="Times New Roman" w:cs="Times New Roman"/>
                <w:sz w:val="24"/>
              </w:rPr>
              <w:t>нравственный</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закон</w:t>
            </w:r>
            <w:proofErr w:type="spellEnd"/>
          </w:p>
        </w:tc>
        <w:tc>
          <w:tcPr>
            <w:tcW w:w="5532" w:type="dxa"/>
          </w:tcPr>
          <w:p w:rsidR="009641D0" w:rsidRPr="009641D0" w:rsidRDefault="009641D0" w:rsidP="009641D0">
            <w:pPr>
              <w:spacing w:before="1"/>
              <w:ind w:left="106"/>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753"/>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традициях почитания Торы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иудаизме; о значении Торы в религиозной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бытовой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иудеев;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«золотого</w:t>
            </w:r>
          </w:p>
          <w:p w:rsidR="009641D0" w:rsidRPr="009641D0" w:rsidRDefault="009641D0" w:rsidP="009641D0">
            <w:pPr>
              <w:spacing w:before="1"/>
              <w:ind w:left="106" w:right="5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правила нравственности» в жизни общества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Размышлять и рассуждать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возможности и необходимости соблюдения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нравственных норм жизни. 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опытом.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«золотого</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правила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нравственности»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p>
          <w:p w:rsidR="009641D0" w:rsidRPr="009641D0" w:rsidRDefault="009641D0" w:rsidP="009641D0">
            <w:pPr>
              <w:ind w:left="106" w:right="11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жизни общества и в собственной жизни. Работать 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результат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коллективной</w:t>
            </w:r>
          </w:p>
          <w:p w:rsidR="009641D0" w:rsidRPr="009641D0" w:rsidRDefault="009641D0" w:rsidP="009641D0">
            <w:pPr>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работы</w:t>
            </w:r>
          </w:p>
          <w:p w:rsidR="009641D0" w:rsidRPr="009641D0" w:rsidRDefault="009641D0" w:rsidP="009641D0">
            <w:pPr>
              <w:ind w:left="106" w:right="17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 иллюстрациями</w:t>
            </w:r>
          </w:p>
          <w:p w:rsidR="009641D0" w:rsidRPr="009641D0" w:rsidRDefault="009641D0" w:rsidP="009641D0">
            <w:pPr>
              <w:ind w:left="106" w:right="19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Участвовать в обсуждении; аргументировать свою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точку зрения; составлять небольшой 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рассуждение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заданную тему.</w:t>
            </w:r>
          </w:p>
          <w:p w:rsidR="009641D0" w:rsidRPr="009641D0" w:rsidRDefault="009641D0" w:rsidP="009641D0">
            <w:pPr>
              <w:spacing w:line="276" w:lineRule="exac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spacing w:before="1" w:line="480" w:lineRule="auto"/>
              <w:ind w:left="107"/>
              <w:rPr>
                <w:rFonts w:ascii="Times New Roman" w:eastAsia="Times New Roman" w:hAnsi="Times New Roman" w:cs="Times New Roman"/>
                <w:sz w:val="24"/>
              </w:rPr>
            </w:pPr>
            <w:hyperlink r:id="rId94">
              <w:r w:rsidRPr="009641D0">
                <w:rPr>
                  <w:rFonts w:ascii="Times New Roman" w:eastAsia="Times New Roman" w:hAnsi="Times New Roman" w:cs="Times New Roman"/>
                  <w:color w:val="0462C1"/>
                  <w:spacing w:val="-1"/>
                  <w:sz w:val="24"/>
                  <w:u w:val="single" w:color="0462C1"/>
                </w:rPr>
                <w:t>collection.edu.ru/catalog/</w:t>
              </w:r>
            </w:hyperlink>
            <w:r w:rsidRPr="009641D0">
              <w:rPr>
                <w:rFonts w:ascii="Times New Roman" w:eastAsia="Times New Roman" w:hAnsi="Times New Roman" w:cs="Times New Roman"/>
                <w:color w:val="0462C1"/>
                <w:spacing w:val="-57"/>
                <w:sz w:val="24"/>
              </w:rPr>
              <w:t xml:space="preserve"> </w:t>
            </w:r>
            <w:hyperlink r:id="rId9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9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209"/>
        </w:trPr>
        <w:tc>
          <w:tcPr>
            <w:tcW w:w="3113" w:type="dxa"/>
          </w:tcPr>
          <w:p w:rsidR="009641D0" w:rsidRPr="009641D0" w:rsidRDefault="009641D0" w:rsidP="009641D0">
            <w:pPr>
              <w:ind w:left="143" w:right="13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Письменная и Устная</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Тора.</w:t>
            </w:r>
          </w:p>
          <w:p w:rsidR="009641D0" w:rsidRPr="009641D0" w:rsidRDefault="009641D0" w:rsidP="009641D0">
            <w:pPr>
              <w:spacing w:before="1"/>
              <w:ind w:left="143" w:right="13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Классические</w:t>
            </w:r>
            <w:r w:rsidRPr="009641D0">
              <w:rPr>
                <w:rFonts w:ascii="Times New Roman" w:eastAsia="Times New Roman" w:hAnsi="Times New Roman" w:cs="Times New Roman"/>
                <w:b/>
                <w:spacing w:val="-9"/>
                <w:sz w:val="24"/>
                <w:lang w:val="ru-RU"/>
              </w:rPr>
              <w:t xml:space="preserve"> </w:t>
            </w:r>
            <w:r w:rsidRPr="009641D0">
              <w:rPr>
                <w:rFonts w:ascii="Times New Roman" w:eastAsia="Times New Roman" w:hAnsi="Times New Roman" w:cs="Times New Roman"/>
                <w:b/>
                <w:sz w:val="24"/>
                <w:lang w:val="ru-RU"/>
              </w:rPr>
              <w:t>тексты</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иудаизма</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(1 ч.)</w:t>
            </w:r>
          </w:p>
        </w:tc>
        <w:tc>
          <w:tcPr>
            <w:tcW w:w="3684" w:type="dxa"/>
          </w:tcPr>
          <w:p w:rsidR="009641D0" w:rsidRPr="009641D0" w:rsidRDefault="009641D0" w:rsidP="009641D0">
            <w:pPr>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Тора и Танах. Устная Тора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передачи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знаний от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учителя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 ученику.</w:t>
            </w:r>
          </w:p>
          <w:p w:rsidR="009641D0" w:rsidRPr="009641D0" w:rsidRDefault="009641D0" w:rsidP="009641D0">
            <w:pPr>
              <w:spacing w:before="1"/>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Талмуд:</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Мишна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Гемара.</w:t>
            </w:r>
          </w:p>
          <w:p w:rsidR="009641D0" w:rsidRPr="009641D0" w:rsidRDefault="009641D0" w:rsidP="009641D0">
            <w:pPr>
              <w:ind w:left="105" w:right="12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изучения и толкования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Торы.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Изучение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Торы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Талмуда</w:t>
            </w:r>
          </w:p>
          <w:p w:rsidR="009641D0" w:rsidRPr="009641D0" w:rsidRDefault="009641D0" w:rsidP="009641D0">
            <w:pPr>
              <w:spacing w:line="276" w:lineRule="exact"/>
              <w:ind w:left="105" w:right="14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 одна из главных обязанностей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иудея.</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before="1"/>
              <w:ind w:left="106" w:right="36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Высказывать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собственное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отношение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знанию</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учению.</w:t>
            </w:r>
          </w:p>
          <w:p w:rsidR="009641D0" w:rsidRPr="009641D0" w:rsidRDefault="009641D0" w:rsidP="009641D0">
            <w:pPr>
              <w:ind w:left="106" w:right="85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новые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лексические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единицы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письменной речи.</w:t>
            </w:r>
          </w:p>
          <w:p w:rsidR="009641D0" w:rsidRPr="009641D0" w:rsidRDefault="009641D0" w:rsidP="009641D0">
            <w:pPr>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Выборочно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пересказывать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p>
          <w:p w:rsidR="009641D0" w:rsidRPr="009641D0" w:rsidRDefault="009641D0" w:rsidP="009641D0">
            <w:pPr>
              <w:spacing w:line="257"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Находить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необходимую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информацию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учебнике.</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9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9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rPr>
                <w:rFonts w:ascii="Times New Roman" w:eastAsia="Times New Roman" w:hAnsi="Times New Roman" w:cs="Times New Roman"/>
                <w:b/>
                <w:sz w:val="24"/>
              </w:rPr>
            </w:pPr>
          </w:p>
          <w:p w:rsidR="009641D0" w:rsidRPr="009641D0" w:rsidRDefault="009641D0" w:rsidP="009641D0">
            <w:pPr>
              <w:spacing w:before="1" w:line="480" w:lineRule="auto"/>
              <w:ind w:left="107" w:right="499"/>
              <w:rPr>
                <w:rFonts w:ascii="Times New Roman" w:eastAsia="Times New Roman" w:hAnsi="Times New Roman" w:cs="Times New Roman"/>
                <w:sz w:val="24"/>
              </w:rPr>
            </w:pPr>
            <w:hyperlink r:id="rId9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0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1655"/>
        </w:trPr>
        <w:tc>
          <w:tcPr>
            <w:tcW w:w="3113" w:type="dxa"/>
          </w:tcPr>
          <w:p w:rsidR="009641D0" w:rsidRPr="009641D0" w:rsidRDefault="009641D0" w:rsidP="009641D0">
            <w:pPr>
              <w:ind w:left="1140" w:right="290" w:hanging="824"/>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Патриархи еврейского</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народа:</w:t>
            </w:r>
          </w:p>
          <w:p w:rsidR="009641D0" w:rsidRPr="009641D0" w:rsidRDefault="009641D0" w:rsidP="009641D0">
            <w:pPr>
              <w:ind w:left="244" w:right="233" w:firstLine="172"/>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от Авраама до Моше.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Дарование</w:t>
            </w:r>
            <w:r w:rsidRPr="009641D0">
              <w:rPr>
                <w:rFonts w:ascii="Times New Roman" w:eastAsia="Times New Roman" w:hAnsi="Times New Roman" w:cs="Times New Roman"/>
                <w:b/>
                <w:spacing w:val="-8"/>
                <w:sz w:val="24"/>
                <w:lang w:val="ru-RU"/>
              </w:rPr>
              <w:t xml:space="preserve"> </w:t>
            </w:r>
            <w:r w:rsidRPr="009641D0">
              <w:rPr>
                <w:rFonts w:ascii="Times New Roman" w:eastAsia="Times New Roman" w:hAnsi="Times New Roman" w:cs="Times New Roman"/>
                <w:b/>
                <w:sz w:val="24"/>
                <w:lang w:val="ru-RU"/>
              </w:rPr>
              <w:t>Торына</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горе</w:t>
            </w:r>
          </w:p>
          <w:p w:rsidR="009641D0" w:rsidRPr="009641D0" w:rsidRDefault="009641D0" w:rsidP="009641D0">
            <w:pPr>
              <w:ind w:left="904"/>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Синай (4</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spacing w:line="276" w:lineRule="exact"/>
              <w:ind w:left="105" w:right="365"/>
              <w:rPr>
                <w:rFonts w:ascii="Times New Roman" w:eastAsia="Times New Roman" w:hAnsi="Times New Roman" w:cs="Times New Roman"/>
                <w:sz w:val="24"/>
              </w:rPr>
            </w:pPr>
            <w:r w:rsidRPr="009641D0">
              <w:rPr>
                <w:rFonts w:ascii="Times New Roman" w:eastAsia="Times New Roman" w:hAnsi="Times New Roman" w:cs="Times New Roman"/>
                <w:sz w:val="24"/>
                <w:lang w:val="ru-RU"/>
              </w:rPr>
              <w:t>Патриархи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еврейского</w:t>
            </w:r>
            <w:r w:rsidRPr="009641D0">
              <w:rPr>
                <w:rFonts w:ascii="Times New Roman" w:eastAsia="Times New Roman" w:hAnsi="Times New Roman" w:cs="Times New Roman"/>
                <w:spacing w:val="53"/>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Авраам, Ицхак и Яаков. Эпоха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патриархов Завет Авраама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Жертвоприношение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Авраама.</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История</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Эсава</w:t>
            </w:r>
            <w:proofErr w:type="spellEnd"/>
            <w:r w:rsidRPr="009641D0">
              <w:rPr>
                <w:rFonts w:ascii="Times New Roman" w:eastAsia="Times New Roman" w:hAnsi="Times New Roman" w:cs="Times New Roman"/>
                <w:sz w:val="24"/>
              </w:rPr>
              <w:t xml:space="preserve"> и</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Яакова</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Яаков</w:t>
            </w:r>
            <w:proofErr w:type="spellEnd"/>
            <w:r w:rsidRPr="009641D0">
              <w:rPr>
                <w:rFonts w:ascii="Times New Roman" w:eastAsia="Times New Roman" w:hAnsi="Times New Roman" w:cs="Times New Roman"/>
                <w:sz w:val="24"/>
              </w:rPr>
              <w:t xml:space="preserve"> — </w:t>
            </w:r>
            <w:proofErr w:type="spellStart"/>
            <w:r w:rsidRPr="009641D0">
              <w:rPr>
                <w:rFonts w:ascii="Times New Roman" w:eastAsia="Times New Roman" w:hAnsi="Times New Roman" w:cs="Times New Roman"/>
                <w:sz w:val="24"/>
              </w:rPr>
              <w:t>Исраэль</w:t>
            </w:r>
            <w:proofErr w:type="spellEnd"/>
            <w:r w:rsidRPr="009641D0">
              <w:rPr>
                <w:rFonts w:ascii="Times New Roman" w:eastAsia="Times New Roman" w:hAnsi="Times New Roman" w:cs="Times New Roman"/>
                <w:sz w:val="24"/>
              </w:rPr>
              <w:t>.</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line="270" w:lineRule="atLeast"/>
              <w:ind w:left="106" w:right="12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фрагменты из истории патриархов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еврейского народа. 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Исхода, основных понятиях, связанных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историейИсхода;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роли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Моше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Исхода,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0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0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line="550" w:lineRule="atLeast"/>
              <w:ind w:left="107" w:right="499"/>
              <w:rPr>
                <w:rFonts w:ascii="Times New Roman" w:eastAsia="Times New Roman" w:hAnsi="Times New Roman" w:cs="Times New Roman"/>
                <w:sz w:val="24"/>
              </w:rPr>
            </w:pPr>
            <w:hyperlink r:id="rId10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04">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550" w:lineRule="atLeas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6349"/>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3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Двенадцать колен Израилевых.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История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Йосефа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4"/>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55"/>
                <w:sz w:val="24"/>
                <w:lang w:val="ru-RU"/>
              </w:rPr>
              <w:t xml:space="preserve"> </w:t>
            </w:r>
            <w:r w:rsidRPr="009641D0">
              <w:rPr>
                <w:rFonts w:ascii="Times New Roman" w:eastAsia="Times New Roman" w:hAnsi="Times New Roman" w:cs="Times New Roman"/>
                <w:sz w:val="24"/>
                <w:lang w:val="ru-RU"/>
              </w:rPr>
              <w:t>братьев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Йосеф в Египте.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Переселение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двенадцати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колен</w:t>
            </w:r>
          </w:p>
          <w:p w:rsidR="009641D0" w:rsidRPr="009641D0" w:rsidRDefault="009641D0" w:rsidP="009641D0">
            <w:pPr>
              <w:spacing w:before="1"/>
              <w:ind w:left="105" w:right="2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Израилевых в Египет. Рождение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спасение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Моше.</w:t>
            </w:r>
          </w:p>
          <w:p w:rsidR="009641D0" w:rsidRPr="009641D0" w:rsidRDefault="009641D0" w:rsidP="009641D0">
            <w:pPr>
              <w:ind w:left="105" w:right="18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Явление Моше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неопалимойкупины. Десять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казней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египетских.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Исход</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евреев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из</w:t>
            </w:r>
            <w:r w:rsidRPr="009641D0">
              <w:rPr>
                <w:rFonts w:ascii="Times New Roman" w:eastAsia="Times New Roman" w:hAnsi="Times New Roman" w:cs="Times New Roman"/>
                <w:spacing w:val="59"/>
                <w:sz w:val="24"/>
                <w:lang w:val="ru-RU"/>
              </w:rPr>
              <w:t xml:space="preserve"> </w:t>
            </w:r>
            <w:r w:rsidRPr="009641D0">
              <w:rPr>
                <w:rFonts w:ascii="Times New Roman" w:eastAsia="Times New Roman" w:hAnsi="Times New Roman" w:cs="Times New Roman"/>
                <w:sz w:val="24"/>
                <w:lang w:val="ru-RU"/>
              </w:rPr>
              <w:t>Египта  и</w:t>
            </w:r>
          </w:p>
          <w:p w:rsidR="009641D0" w:rsidRPr="009641D0" w:rsidRDefault="009641D0" w:rsidP="009641D0">
            <w:pPr>
              <w:ind w:left="105" w:right="6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переход</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через</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Красное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море.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История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Песах.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Скитания иудеев в пустыне.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События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дарования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Торы.</w:t>
            </w:r>
          </w:p>
          <w:p w:rsidR="009641D0" w:rsidRPr="009641D0" w:rsidRDefault="009641D0" w:rsidP="009641D0">
            <w:pPr>
              <w:ind w:left="105" w:right="47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Созданиезолотоготельца.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Десять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заповедей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Скрижали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Завета. Возобновление Завета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иудеев с Богом.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Строи­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тельствоКовчега Завета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Мишкана,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избрание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коэнов</w:t>
            </w:r>
          </w:p>
          <w:p w:rsidR="009641D0" w:rsidRPr="009641D0" w:rsidRDefault="009641D0" w:rsidP="009641D0">
            <w:pPr>
              <w:spacing w:line="276" w:lineRule="exact"/>
              <w:ind w:left="105" w:right="105"/>
              <w:rPr>
                <w:rFonts w:ascii="Times New Roman" w:eastAsia="Times New Roman" w:hAnsi="Times New Roman" w:cs="Times New Roman"/>
                <w:sz w:val="24"/>
              </w:rPr>
            </w:pPr>
            <w:r w:rsidRPr="009641D0">
              <w:rPr>
                <w:rFonts w:ascii="Times New Roman" w:eastAsia="Times New Roman" w:hAnsi="Times New Roman" w:cs="Times New Roman"/>
                <w:sz w:val="24"/>
                <w:lang w:val="ru-RU"/>
              </w:rPr>
              <w:t>Моше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пророк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законоучитель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 xml:space="preserve">Сорок лет в пустыне. </w:t>
            </w:r>
            <w:proofErr w:type="spellStart"/>
            <w:r w:rsidRPr="009641D0">
              <w:rPr>
                <w:rFonts w:ascii="Times New Roman" w:eastAsia="Times New Roman" w:hAnsi="Times New Roman" w:cs="Times New Roman"/>
                <w:sz w:val="24"/>
              </w:rPr>
              <w:t>Обретение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Эрец</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Исраэль</w:t>
            </w:r>
            <w:proofErr w:type="spellEnd"/>
          </w:p>
        </w:tc>
        <w:tc>
          <w:tcPr>
            <w:tcW w:w="5532" w:type="dxa"/>
          </w:tcPr>
          <w:p w:rsidR="009641D0" w:rsidRPr="009641D0" w:rsidRDefault="009641D0" w:rsidP="009641D0">
            <w:pPr>
              <w:spacing w:before="1"/>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Песахе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главном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иудейском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религиозном</w:t>
            </w:r>
          </w:p>
          <w:p w:rsidR="009641D0" w:rsidRPr="009641D0" w:rsidRDefault="009641D0" w:rsidP="009641D0">
            <w:pPr>
              <w:ind w:left="106" w:right="8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празднике; об истории Исхода, основных понятиях,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связанныхс историей Исхода; о роли Моше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истории Исхода, о Песахе как главном иудейском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религиозном празднике. Анализировать значение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семейных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ценностей,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прощения,</w:t>
            </w:r>
          </w:p>
          <w:p w:rsidR="009641D0" w:rsidRPr="009641D0" w:rsidRDefault="009641D0" w:rsidP="009641D0">
            <w:pPr>
              <w:spacing w:before="1"/>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добрых и</w:t>
            </w:r>
          </w:p>
          <w:p w:rsidR="009641D0" w:rsidRPr="009641D0" w:rsidRDefault="009641D0" w:rsidP="009641D0">
            <w:pPr>
              <w:ind w:left="106" w:right="3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злых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поступков.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Описывать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историю</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патриархов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еврейского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народа;</w:t>
            </w:r>
          </w:p>
          <w:p w:rsidR="009641D0" w:rsidRPr="009641D0" w:rsidRDefault="009641D0" w:rsidP="009641D0">
            <w:pPr>
              <w:ind w:left="106" w:right="78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смысл</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Завета,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заключённого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через</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Авраама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Богом.</w:t>
            </w:r>
          </w:p>
          <w:p w:rsidR="009641D0" w:rsidRPr="009641D0" w:rsidRDefault="009641D0" w:rsidP="009641D0">
            <w:pPr>
              <w:ind w:left="106" w:right="85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новые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лексические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единицы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устной 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письменной речи</w:t>
            </w:r>
          </w:p>
          <w:p w:rsidR="009641D0" w:rsidRPr="009641D0" w:rsidRDefault="009641D0" w:rsidP="009641D0">
            <w:pPr>
              <w:ind w:left="106" w:right="75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ind w:left="106" w:right="2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Читать,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анализировать и интерпретировать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художественный текст; формулировать вопросы к</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про­</w:t>
            </w:r>
          </w:p>
          <w:p w:rsidR="009641D0" w:rsidRPr="009641D0" w:rsidRDefault="009641D0" w:rsidP="009641D0">
            <w:pPr>
              <w:ind w:left="106" w:right="4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читанному тексту. Проверять себя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54"/>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учебной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работы</w:t>
            </w:r>
          </w:p>
        </w:tc>
        <w:tc>
          <w:tcPr>
            <w:tcW w:w="2976"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3037"/>
        </w:trPr>
        <w:tc>
          <w:tcPr>
            <w:tcW w:w="3113" w:type="dxa"/>
          </w:tcPr>
          <w:p w:rsidR="009641D0" w:rsidRPr="009641D0" w:rsidRDefault="009641D0" w:rsidP="009641D0">
            <w:pPr>
              <w:spacing w:before="1"/>
              <w:ind w:left="165" w:right="154" w:firstLine="28"/>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Пророки и праведники 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иудейской</w:t>
            </w:r>
            <w:r w:rsidRPr="009641D0">
              <w:rPr>
                <w:rFonts w:ascii="Times New Roman" w:eastAsia="Times New Roman" w:hAnsi="Times New Roman" w:cs="Times New Roman"/>
                <w:b/>
                <w:spacing w:val="-7"/>
                <w:sz w:val="24"/>
                <w:lang w:val="ru-RU"/>
              </w:rPr>
              <w:t xml:space="preserve"> </w:t>
            </w:r>
            <w:r w:rsidRPr="009641D0">
              <w:rPr>
                <w:rFonts w:ascii="Times New Roman" w:eastAsia="Times New Roman" w:hAnsi="Times New Roman" w:cs="Times New Roman"/>
                <w:b/>
                <w:sz w:val="24"/>
                <w:lang w:val="ru-RU"/>
              </w:rPr>
              <w:t>культуре</w:t>
            </w:r>
            <w:r w:rsidRPr="009641D0">
              <w:rPr>
                <w:rFonts w:ascii="Times New Roman" w:eastAsia="Times New Roman" w:hAnsi="Times New Roman" w:cs="Times New Roman"/>
                <w:b/>
                <w:spacing w:val="-5"/>
                <w:sz w:val="24"/>
                <w:lang w:val="ru-RU"/>
              </w:rPr>
              <w:t xml:space="preserve"> </w:t>
            </w: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5"/>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spacing w:before="1"/>
              <w:ind w:left="105" w:right="2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Пророки в иудейской традиции.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Эпоха пророков. Пророчества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Шмуэля, Малахи, Ишаяу,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Ирмияу, Хавакука. Почитание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пророка Элияу. Пророчество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приходе Машиаха и вера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приход</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Машиаха.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Праведники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иудейской традиции. Легенда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тридцати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шести праведниках.</w:t>
            </w:r>
          </w:p>
          <w:p w:rsidR="009641D0" w:rsidRPr="009641D0" w:rsidRDefault="009641D0" w:rsidP="009641D0">
            <w:pPr>
              <w:spacing w:line="270" w:lineRule="atLeast"/>
              <w:ind w:left="105" w:right="117"/>
              <w:rPr>
                <w:rFonts w:ascii="Times New Roman" w:eastAsia="Times New Roman" w:hAnsi="Times New Roman" w:cs="Times New Roman"/>
                <w:sz w:val="24"/>
              </w:rPr>
            </w:pPr>
            <w:r w:rsidRPr="009641D0">
              <w:rPr>
                <w:rFonts w:ascii="Times New Roman" w:eastAsia="Times New Roman" w:hAnsi="Times New Roman" w:cs="Times New Roman"/>
                <w:sz w:val="24"/>
                <w:lang w:val="ru-RU"/>
              </w:rPr>
              <w:t>Хасидизм и центральная роль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цадика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хасидизма.</w:t>
            </w:r>
            <w:r w:rsidRPr="009641D0">
              <w:rPr>
                <w:rFonts w:ascii="Times New Roman" w:eastAsia="Times New Roman" w:hAnsi="Times New Roman" w:cs="Times New Roman"/>
                <w:spacing w:val="-4"/>
                <w:sz w:val="24"/>
                <w:lang w:val="ru-RU"/>
              </w:rPr>
              <w:t xml:space="preserve"> </w:t>
            </w:r>
            <w:proofErr w:type="spellStart"/>
            <w:r w:rsidRPr="009641D0">
              <w:rPr>
                <w:rFonts w:ascii="Times New Roman" w:eastAsia="Times New Roman" w:hAnsi="Times New Roman" w:cs="Times New Roman"/>
                <w:sz w:val="24"/>
              </w:rPr>
              <w:t>Семь</w:t>
            </w:r>
            <w:proofErr w:type="spellEnd"/>
          </w:p>
        </w:tc>
        <w:tc>
          <w:tcPr>
            <w:tcW w:w="5532" w:type="dxa"/>
          </w:tcPr>
          <w:p w:rsidR="009641D0" w:rsidRPr="009641D0" w:rsidRDefault="009641D0" w:rsidP="009641D0">
            <w:pPr>
              <w:spacing w:before="1"/>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6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иудейских пророках,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содержании их пророчеств; о пророчестве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приходе Машиаха и его значении в иудейской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религиозной традиции; об истории Ноя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Всемирного потопа; о понятии «праведник»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Осмыслять</w:t>
            </w:r>
          </w:p>
          <w:p w:rsidR="009641D0" w:rsidRPr="009641D0" w:rsidRDefault="009641D0" w:rsidP="009641D0">
            <w:pPr>
              <w:spacing w:line="270" w:lineRule="atLeast"/>
              <w:ind w:left="106" w:right="179"/>
              <w:rPr>
                <w:rFonts w:ascii="Times New Roman" w:eastAsia="Times New Roman" w:hAnsi="Times New Roman" w:cs="Times New Roman"/>
                <w:sz w:val="24"/>
              </w:rPr>
            </w:pPr>
            <w:r w:rsidRPr="009641D0">
              <w:rPr>
                <w:rFonts w:ascii="Times New Roman" w:eastAsia="Times New Roman" w:hAnsi="Times New Roman" w:cs="Times New Roman"/>
                <w:sz w:val="24"/>
                <w:lang w:val="ru-RU"/>
              </w:rPr>
              <w:t>духовно­нравственные проблемы и обсуждать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рассуждать на этические темы, 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проблемы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опытом.</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Делать</w:t>
            </w:r>
            <w:proofErr w:type="spellEnd"/>
          </w:p>
        </w:tc>
        <w:tc>
          <w:tcPr>
            <w:tcW w:w="2976" w:type="dxa"/>
          </w:tcPr>
          <w:p w:rsidR="009641D0" w:rsidRPr="009641D0" w:rsidRDefault="009641D0" w:rsidP="009641D0">
            <w:pPr>
              <w:spacing w:before="1"/>
              <w:ind w:left="107"/>
              <w:rPr>
                <w:rFonts w:ascii="Times New Roman" w:eastAsia="Times New Roman" w:hAnsi="Times New Roman" w:cs="Times New Roman"/>
                <w:sz w:val="24"/>
              </w:rPr>
            </w:pPr>
            <w:hyperlink r:id="rId10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0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0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08">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2210"/>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85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заповедей сыновей Ноаха.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Праведники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мира</w:t>
            </w:r>
          </w:p>
        </w:tc>
        <w:tc>
          <w:tcPr>
            <w:tcW w:w="5532" w:type="dxa"/>
          </w:tcPr>
          <w:p w:rsidR="009641D0" w:rsidRPr="009641D0" w:rsidRDefault="009641D0" w:rsidP="009641D0">
            <w:pPr>
              <w:spacing w:line="270" w:lineRule="atLeast"/>
              <w:ind w:left="106" w:right="230"/>
              <w:rPr>
                <w:rFonts w:ascii="Times New Roman" w:eastAsia="Times New Roman" w:hAnsi="Times New Roman" w:cs="Times New Roman"/>
                <w:sz w:val="24"/>
              </w:rPr>
            </w:pPr>
            <w:r w:rsidRPr="009641D0">
              <w:rPr>
                <w:rFonts w:ascii="Times New Roman" w:eastAsia="Times New Roman" w:hAnsi="Times New Roman" w:cs="Times New Roman"/>
                <w:sz w:val="24"/>
                <w:lang w:val="ru-RU"/>
              </w:rPr>
              <w:t>этические выводы из полученной информации.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Совершенствовать навыки понимания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интерпретации прочитанного.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Составлять устный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рассказ­описание; выразительно читать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художественный текст; анализировать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художественный текст с помощью вопросов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нему.</w:t>
            </w:r>
            <w:r w:rsidRPr="009641D0">
              <w:rPr>
                <w:rFonts w:ascii="Times New Roman" w:eastAsia="Times New Roman" w:hAnsi="Times New Roman" w:cs="Times New Roman"/>
                <w:spacing w:val="-4"/>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pacing w:val="-3"/>
                <w:sz w:val="24"/>
              </w:rPr>
              <w:t xml:space="preserve"> </w:t>
            </w:r>
            <w:r w:rsidRPr="009641D0">
              <w:rPr>
                <w:rFonts w:ascii="Times New Roman" w:eastAsia="Times New Roman" w:hAnsi="Times New Roman" w:cs="Times New Roman"/>
                <w:sz w:val="24"/>
              </w:rPr>
              <w:t>и</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4692"/>
        </w:trPr>
        <w:tc>
          <w:tcPr>
            <w:tcW w:w="3113" w:type="dxa"/>
          </w:tcPr>
          <w:p w:rsidR="009641D0" w:rsidRPr="009641D0" w:rsidRDefault="009641D0" w:rsidP="009641D0">
            <w:pPr>
              <w:ind w:left="1317" w:right="376" w:hanging="918"/>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Храм в жизни иудеев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ind w:left="105" w:right="19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Царь Давид и объединение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Царства Израиля. Царь Соломон</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 строительство Первого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Иерусалимского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Храма.</w:t>
            </w:r>
          </w:p>
          <w:p w:rsidR="009641D0" w:rsidRPr="009641D0" w:rsidRDefault="009641D0" w:rsidP="009641D0">
            <w:pPr>
              <w:ind w:left="105" w:right="12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Символы</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иудаизма:</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Маген</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Давид</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Менора. Назначение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Иерусалимского Храма. Захват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Иерусалима вавилонянами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разрушение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Первого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Храма.</w:t>
            </w:r>
          </w:p>
          <w:p w:rsidR="009641D0" w:rsidRPr="009641D0" w:rsidRDefault="009641D0" w:rsidP="009641D0">
            <w:pPr>
              <w:ind w:left="105" w:right="36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Строительство</w:t>
            </w:r>
            <w:r w:rsidRPr="009641D0">
              <w:rPr>
                <w:rFonts w:ascii="Times New Roman" w:eastAsia="Times New Roman" w:hAnsi="Times New Roman" w:cs="Times New Roman"/>
                <w:spacing w:val="-9"/>
                <w:sz w:val="24"/>
                <w:lang w:val="ru-RU"/>
              </w:rPr>
              <w:t xml:space="preserve"> </w:t>
            </w:r>
            <w:r w:rsidRPr="009641D0">
              <w:rPr>
                <w:rFonts w:ascii="Times New Roman" w:eastAsia="Times New Roman" w:hAnsi="Times New Roman" w:cs="Times New Roman"/>
                <w:sz w:val="24"/>
                <w:lang w:val="ru-RU"/>
              </w:rPr>
              <w:t>Второго</w:t>
            </w:r>
            <w:r w:rsidRPr="009641D0">
              <w:rPr>
                <w:rFonts w:ascii="Times New Roman" w:eastAsia="Times New Roman" w:hAnsi="Times New Roman" w:cs="Times New Roman"/>
                <w:spacing w:val="-10"/>
                <w:sz w:val="24"/>
                <w:lang w:val="ru-RU"/>
              </w:rPr>
              <w:t xml:space="preserve"> </w:t>
            </w:r>
            <w:r w:rsidRPr="009641D0">
              <w:rPr>
                <w:rFonts w:ascii="Times New Roman" w:eastAsia="Times New Roman" w:hAnsi="Times New Roman" w:cs="Times New Roman"/>
                <w:sz w:val="24"/>
                <w:lang w:val="ru-RU"/>
              </w:rPr>
              <w:t>Храма.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Борьба иудеев с римлянами,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падение Иерусалима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разрушение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Второго</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Храма.</w:t>
            </w:r>
          </w:p>
          <w:p w:rsidR="009641D0" w:rsidRPr="009641D0" w:rsidRDefault="009641D0" w:rsidP="009641D0">
            <w:pPr>
              <w:spacing w:line="270" w:lineRule="atLeast"/>
              <w:ind w:left="105" w:right="18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Стена Плача — святыня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иудаизма. Скорбь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разрушении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 вера в восстановление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Иерусалимского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Храма</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23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истории строительства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разрушения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Иерусалимского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Храма;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назначении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Храма и храмовых ритуалах; о том, как память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Храме сохраняется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p>
          <w:p w:rsidR="009641D0" w:rsidRPr="009641D0" w:rsidRDefault="009641D0" w:rsidP="009641D0">
            <w:pPr>
              <w:ind w:left="106" w:right="31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 высказывания нравственного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содержания и соотносить их с личным опытом.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 иллюстративный ряд с текстовой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информацией. Комментировать иллюстративный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ряд.</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обсуждении,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аргументировать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свою точку зрения. Использовать новые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лексические единицы в собственной устной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речи.</w:t>
            </w:r>
          </w:p>
          <w:p w:rsidR="009641D0" w:rsidRPr="009641D0" w:rsidRDefault="009641D0" w:rsidP="009641D0">
            <w:pPr>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0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1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1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1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484"/>
        </w:trPr>
        <w:tc>
          <w:tcPr>
            <w:tcW w:w="3113" w:type="dxa"/>
          </w:tcPr>
          <w:p w:rsidR="009641D0" w:rsidRPr="009641D0" w:rsidRDefault="009641D0" w:rsidP="009641D0">
            <w:pPr>
              <w:ind w:left="143" w:right="13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Назначение</w:t>
            </w:r>
            <w:r w:rsidRPr="009641D0">
              <w:rPr>
                <w:rFonts w:ascii="Times New Roman" w:eastAsia="Times New Roman" w:hAnsi="Times New Roman" w:cs="Times New Roman"/>
                <w:b/>
                <w:spacing w:val="-7"/>
                <w:sz w:val="24"/>
                <w:lang w:val="ru-RU"/>
              </w:rPr>
              <w:t xml:space="preserve"> </w:t>
            </w:r>
            <w:r w:rsidRPr="009641D0">
              <w:rPr>
                <w:rFonts w:ascii="Times New Roman" w:eastAsia="Times New Roman" w:hAnsi="Times New Roman" w:cs="Times New Roman"/>
                <w:b/>
                <w:sz w:val="24"/>
                <w:lang w:val="ru-RU"/>
              </w:rPr>
              <w:t>синагоги</w:t>
            </w:r>
            <w:r w:rsidRPr="009641D0">
              <w:rPr>
                <w:rFonts w:ascii="Times New Roman" w:eastAsia="Times New Roman" w:hAnsi="Times New Roman" w:cs="Times New Roman"/>
                <w:b/>
                <w:spacing w:val="-5"/>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её</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устройство</w:t>
            </w:r>
          </w:p>
          <w:p w:rsidR="009641D0" w:rsidRPr="009641D0" w:rsidRDefault="009641D0" w:rsidP="009641D0">
            <w:pPr>
              <w:ind w:left="143" w:right="77"/>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ind w:left="105" w:right="18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Синагога — центр религиозной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 иудеев. История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возникновения</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синагог.</w:t>
            </w:r>
            <w:r w:rsidRPr="009641D0">
              <w:rPr>
                <w:rFonts w:ascii="Times New Roman" w:eastAsia="Times New Roman" w:hAnsi="Times New Roman" w:cs="Times New Roman"/>
                <w:spacing w:val="-10"/>
                <w:sz w:val="24"/>
                <w:lang w:val="ru-RU"/>
              </w:rPr>
              <w:t xml:space="preserve"> </w:t>
            </w:r>
            <w:r w:rsidRPr="009641D0">
              <w:rPr>
                <w:rFonts w:ascii="Times New Roman" w:eastAsia="Times New Roman" w:hAnsi="Times New Roman" w:cs="Times New Roman"/>
                <w:sz w:val="24"/>
                <w:lang w:val="ru-RU"/>
              </w:rPr>
              <w:t>Отличие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синагоги от Храма. Правила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устройства и внутреннего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убранства синагоги. Раввин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религиозный руководитель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общины.</w:t>
            </w:r>
          </w:p>
          <w:p w:rsidR="009641D0" w:rsidRPr="009641D0" w:rsidRDefault="009641D0" w:rsidP="009641D0">
            <w:pPr>
              <w:spacing w:line="257" w:lineRule="exact"/>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Значение</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синагоги</w:t>
            </w:r>
            <w:proofErr w:type="spellEnd"/>
            <w:r w:rsidRPr="009641D0">
              <w:rPr>
                <w:rFonts w:ascii="Times New Roman" w:eastAsia="Times New Roman" w:hAnsi="Times New Roman" w:cs="Times New Roman"/>
                <w:spacing w:val="-2"/>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жизни</w:t>
            </w:r>
            <w:proofErr w:type="spellEnd"/>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line="270" w:lineRule="atLeast"/>
              <w:ind w:left="106" w:right="159"/>
              <w:rPr>
                <w:rFonts w:ascii="Times New Roman" w:eastAsia="Times New Roman" w:hAnsi="Times New Roman" w:cs="Times New Roman"/>
                <w:sz w:val="24"/>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возникновения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синагог;</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правилах их устройства; о роли и функциях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раввинов в жизни еврейской общины; о правилах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поведения в синагоге. Составлять памятку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правилах поведения в синагоге и священных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сооружениях других религий. </w:t>
            </w:r>
            <w:proofErr w:type="spellStart"/>
            <w:r w:rsidRPr="009641D0">
              <w:rPr>
                <w:rFonts w:ascii="Times New Roman" w:eastAsia="Times New Roman" w:hAnsi="Times New Roman" w:cs="Times New Roman"/>
                <w:sz w:val="24"/>
              </w:rPr>
              <w:t>Соотносить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иллюстративный</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ряд</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с</w:t>
            </w:r>
            <w:r w:rsidRPr="009641D0">
              <w:rPr>
                <w:rFonts w:ascii="Times New Roman" w:eastAsia="Times New Roman" w:hAnsi="Times New Roman" w:cs="Times New Roman"/>
                <w:spacing w:val="-5"/>
                <w:sz w:val="24"/>
              </w:rPr>
              <w:t xml:space="preserve"> </w:t>
            </w:r>
            <w:proofErr w:type="spellStart"/>
            <w:r w:rsidRPr="009641D0">
              <w:rPr>
                <w:rFonts w:ascii="Times New Roman" w:eastAsia="Times New Roman" w:hAnsi="Times New Roman" w:cs="Times New Roman"/>
                <w:sz w:val="24"/>
              </w:rPr>
              <w:t>текстовой</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информацией</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1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1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1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16">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1934"/>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1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еврейской общины. Синагоги как</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памятники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архитектуры.</w:t>
            </w:r>
          </w:p>
          <w:p w:rsidR="009641D0" w:rsidRPr="009641D0" w:rsidRDefault="009641D0" w:rsidP="009641D0">
            <w:pPr>
              <w:ind w:left="105" w:right="8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Внеурочная деятельность: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посещение синагоги (или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виртуальная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экскурсия</w:t>
            </w:r>
          </w:p>
          <w:p w:rsidR="009641D0" w:rsidRPr="009641D0" w:rsidRDefault="009641D0" w:rsidP="009641D0">
            <w:pPr>
              <w:spacing w:line="270" w:lineRule="atLeast"/>
              <w:ind w:left="105" w:right="46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«Синагоги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разных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странах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городах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России»).</w:t>
            </w:r>
          </w:p>
        </w:tc>
        <w:tc>
          <w:tcPr>
            <w:tcW w:w="5532" w:type="dxa"/>
          </w:tcPr>
          <w:p w:rsidR="009641D0" w:rsidRPr="009641D0" w:rsidRDefault="009641D0" w:rsidP="009641D0">
            <w:pPr>
              <w:spacing w:line="270" w:lineRule="atLeast"/>
              <w:ind w:left="106" w:right="190"/>
              <w:rPr>
                <w:rFonts w:ascii="Times New Roman" w:eastAsia="Times New Roman" w:hAnsi="Times New Roman" w:cs="Times New Roman"/>
                <w:sz w:val="24"/>
              </w:rPr>
            </w:pPr>
            <w:r w:rsidRPr="009641D0">
              <w:rPr>
                <w:rFonts w:ascii="Times New Roman" w:eastAsia="Times New Roman" w:hAnsi="Times New Roman" w:cs="Times New Roman"/>
                <w:sz w:val="24"/>
                <w:lang w:val="ru-RU"/>
              </w:rPr>
              <w:t>Комментировать иллюстративный ряд; извлекать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информацию из текста учебника и материалов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электронного приложения; осуществлять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самостоятельный поиск в указанных источниках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информации.</w:t>
            </w:r>
            <w:r w:rsidRPr="009641D0">
              <w:rPr>
                <w:rFonts w:ascii="Times New Roman" w:eastAsia="Times New Roman" w:hAnsi="Times New Roman" w:cs="Times New Roman"/>
                <w:spacing w:val="-8"/>
                <w:sz w:val="24"/>
                <w:lang w:val="ru-RU"/>
              </w:rPr>
              <w:t xml:space="preserve"> </w:t>
            </w:r>
            <w:proofErr w:type="spellStart"/>
            <w:r w:rsidRPr="009641D0">
              <w:rPr>
                <w:rFonts w:ascii="Times New Roman" w:eastAsia="Times New Roman" w:hAnsi="Times New Roman" w:cs="Times New Roman"/>
                <w:sz w:val="24"/>
              </w:rPr>
              <w:t>Систематизировать</w:t>
            </w:r>
            <w:proofErr w:type="spellEnd"/>
            <w:r w:rsidRPr="009641D0">
              <w:rPr>
                <w:rFonts w:ascii="Times New Roman" w:eastAsia="Times New Roman" w:hAnsi="Times New Roman" w:cs="Times New Roman"/>
                <w:spacing w:val="-8"/>
                <w:sz w:val="24"/>
              </w:rPr>
              <w:t xml:space="preserve"> </w:t>
            </w:r>
            <w:proofErr w:type="spellStart"/>
            <w:r w:rsidRPr="009641D0">
              <w:rPr>
                <w:rFonts w:ascii="Times New Roman" w:eastAsia="Times New Roman" w:hAnsi="Times New Roman" w:cs="Times New Roman"/>
                <w:sz w:val="24"/>
              </w:rPr>
              <w:t>иллюстративный</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материал</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Составлять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аннотацию</w:t>
            </w:r>
            <w:proofErr w:type="spellEnd"/>
            <w:r w:rsidRPr="009641D0">
              <w:rPr>
                <w:rFonts w:ascii="Times New Roman" w:eastAsia="Times New Roman" w:hAnsi="Times New Roman" w:cs="Times New Roman"/>
                <w:sz w:val="24"/>
              </w:rPr>
              <w:t xml:space="preserve"> к </w:t>
            </w:r>
            <w:proofErr w:type="spellStart"/>
            <w:r w:rsidRPr="009641D0">
              <w:rPr>
                <w:rFonts w:ascii="Times New Roman" w:eastAsia="Times New Roman" w:hAnsi="Times New Roman" w:cs="Times New Roman"/>
                <w:sz w:val="24"/>
              </w:rPr>
              <w:t>презентации</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иллюстративного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материала</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4692"/>
        </w:trPr>
        <w:tc>
          <w:tcPr>
            <w:tcW w:w="3113" w:type="dxa"/>
          </w:tcPr>
          <w:p w:rsidR="009641D0" w:rsidRPr="009641D0" w:rsidRDefault="009641D0" w:rsidP="009641D0">
            <w:pPr>
              <w:spacing w:line="275" w:lineRule="exact"/>
              <w:ind w:left="140" w:right="1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Суббота</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(Шабат)</w:t>
            </w:r>
          </w:p>
          <w:p w:rsidR="009641D0" w:rsidRPr="009641D0" w:rsidRDefault="009641D0" w:rsidP="009641D0">
            <w:pPr>
              <w:ind w:left="142" w:right="1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4"/>
                <w:sz w:val="24"/>
                <w:lang w:val="ru-RU"/>
              </w:rPr>
              <w:t xml:space="preserve"> </w:t>
            </w:r>
            <w:r w:rsidRPr="009641D0">
              <w:rPr>
                <w:rFonts w:ascii="Times New Roman" w:eastAsia="Times New Roman" w:hAnsi="Times New Roman" w:cs="Times New Roman"/>
                <w:b/>
                <w:sz w:val="24"/>
                <w:lang w:val="ru-RU"/>
              </w:rPr>
              <w:t>иудейской</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традиции.</w:t>
            </w:r>
          </w:p>
          <w:p w:rsidR="009641D0" w:rsidRPr="009641D0" w:rsidRDefault="009641D0" w:rsidP="009641D0">
            <w:pPr>
              <w:ind w:left="549" w:right="540"/>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Субботний</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ритуал</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Суббота (Шабат) в системе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иудейских 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праздников.</w:t>
            </w:r>
            <w:r w:rsidRPr="009641D0">
              <w:rPr>
                <w:rFonts w:ascii="Times New Roman" w:eastAsia="Times New Roman" w:hAnsi="Times New Roman" w:cs="Times New Roman"/>
                <w:spacing w:val="-10"/>
                <w:sz w:val="24"/>
                <w:lang w:val="ru-RU"/>
              </w:rPr>
              <w:t xml:space="preserve"> </w:t>
            </w:r>
            <w:r w:rsidRPr="009641D0">
              <w:rPr>
                <w:rFonts w:ascii="Times New Roman" w:eastAsia="Times New Roman" w:hAnsi="Times New Roman" w:cs="Times New Roman"/>
                <w:sz w:val="24"/>
                <w:lang w:val="ru-RU"/>
              </w:rPr>
              <w:t>Ритуалы</w:t>
            </w:r>
            <w:r w:rsidRPr="009641D0">
              <w:rPr>
                <w:rFonts w:ascii="Times New Roman" w:eastAsia="Times New Roman" w:hAnsi="Times New Roman" w:cs="Times New Roman"/>
                <w:spacing w:val="-10"/>
                <w:sz w:val="24"/>
                <w:lang w:val="ru-RU"/>
              </w:rPr>
              <w:t xml:space="preserve"> </w:t>
            </w:r>
            <w:r w:rsidRPr="009641D0">
              <w:rPr>
                <w:rFonts w:ascii="Times New Roman" w:eastAsia="Times New Roman" w:hAnsi="Times New Roman" w:cs="Times New Roman"/>
                <w:sz w:val="24"/>
                <w:lang w:val="ru-RU"/>
              </w:rPr>
              <w:t>встречи</w:t>
            </w:r>
          </w:p>
          <w:p w:rsidR="009641D0" w:rsidRPr="009641D0" w:rsidRDefault="009641D0" w:rsidP="009641D0">
            <w:pPr>
              <w:ind w:left="105" w:right="38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Субботы и субботней трапезы.</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Субботний запрет на работу.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Ритуалы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проводов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Субботы.</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32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том, что Суббота в 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 — праздник, а соблюдение Субботы —</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заповедь; о ритуалах встречи, проведения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проводов Субботы. Использовать знакомые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лексические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единицы 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новом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контексте.</w:t>
            </w:r>
          </w:p>
          <w:p w:rsidR="009641D0" w:rsidRPr="009641D0" w:rsidRDefault="009641D0" w:rsidP="009641D0">
            <w:pPr>
              <w:ind w:left="106" w:right="7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иллюстративный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ряд</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текстовой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информацией</w:t>
            </w:r>
          </w:p>
          <w:p w:rsidR="009641D0" w:rsidRPr="009641D0" w:rsidRDefault="009641D0" w:rsidP="009641D0">
            <w:pPr>
              <w:ind w:left="106" w:right="24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Работать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группе и представлять результаты 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Выборочно пересказывать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p>
          <w:p w:rsidR="009641D0" w:rsidRPr="009641D0" w:rsidRDefault="009641D0" w:rsidP="009641D0">
            <w:pPr>
              <w:ind w:left="106" w:right="115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Приводить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примеры,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иллюстрирующие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раскрывающие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смысл</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прочитанного.</w:t>
            </w:r>
          </w:p>
          <w:p w:rsidR="009641D0" w:rsidRPr="009641D0" w:rsidRDefault="009641D0" w:rsidP="009641D0">
            <w:pPr>
              <w:spacing w:line="270" w:lineRule="atLeast"/>
              <w:ind w:left="106" w:right="74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Выразительно читать художественный текст.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Проверять себя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самостоятельно 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1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1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1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2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760"/>
        </w:trPr>
        <w:tc>
          <w:tcPr>
            <w:tcW w:w="3113" w:type="dxa"/>
          </w:tcPr>
          <w:p w:rsidR="009641D0" w:rsidRPr="009641D0" w:rsidRDefault="009641D0" w:rsidP="009641D0">
            <w:pPr>
              <w:ind w:left="124" w:right="115" w:hanging="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Молитвы</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благословения в иудаизме</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ind w:left="105" w:right="41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Тфила и главные иудейские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молитвы: «Шма» и «Амида».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Традиционные</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благословения,</w:t>
            </w:r>
          </w:p>
          <w:p w:rsidR="009641D0" w:rsidRPr="009641D0" w:rsidRDefault="009641D0" w:rsidP="009641D0">
            <w:pPr>
              <w:ind w:left="105" w:right="8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правила благословений. Личная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общественная молитвы Главные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общественные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молитвы:</w:t>
            </w:r>
          </w:p>
          <w:p w:rsidR="009641D0" w:rsidRPr="009641D0" w:rsidRDefault="009641D0" w:rsidP="009641D0">
            <w:pPr>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«Шахарит»,</w:t>
            </w:r>
          </w:p>
          <w:p w:rsidR="009641D0" w:rsidRPr="009641D0" w:rsidRDefault="009641D0" w:rsidP="009641D0">
            <w:pPr>
              <w:spacing w:line="270" w:lineRule="atLeast"/>
              <w:ind w:left="105" w:right="34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«Минха»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«Маарив».</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Правило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миньяна Кавана — заповедь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обязательная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составляющая</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основных иудейских молитвах,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правилах молитвы в иудейской традиции; о 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что такое благословение. Объяснять, в чём разница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между благословением в религиозной традиции и 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быту; какой смысл вкладывают в молитву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верующие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люди.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p>
          <w:p w:rsidR="009641D0" w:rsidRPr="009641D0" w:rsidRDefault="009641D0" w:rsidP="009641D0">
            <w:pPr>
              <w:spacing w:line="270" w:lineRule="atLeast"/>
              <w:ind w:left="106" w:right="14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помощью</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словаря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новые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лексические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единицы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собственной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2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2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2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24">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1934"/>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молитвы</w:t>
            </w:r>
            <w:proofErr w:type="spellEnd"/>
          </w:p>
        </w:tc>
        <w:tc>
          <w:tcPr>
            <w:tcW w:w="5532" w:type="dxa"/>
          </w:tcPr>
          <w:p w:rsidR="009641D0" w:rsidRPr="009641D0" w:rsidRDefault="009641D0" w:rsidP="009641D0">
            <w:pPr>
              <w:spacing w:before="1"/>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06" w:right="4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представлять результаты коллективной работы.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Выборочно пересказывать текст. 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иллюстративный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ряд</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текстовой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информацией;</w:t>
            </w:r>
          </w:p>
          <w:p w:rsidR="009641D0" w:rsidRPr="009641D0" w:rsidRDefault="009641D0" w:rsidP="009641D0">
            <w:pPr>
              <w:tabs>
                <w:tab w:val="left" w:pos="2029"/>
              </w:tabs>
              <w:spacing w:before="1"/>
              <w:ind w:left="106" w:right="1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w:t>
            </w:r>
            <w:r w:rsidRPr="009641D0">
              <w:rPr>
                <w:rFonts w:ascii="Times New Roman" w:eastAsia="Times New Roman" w:hAnsi="Times New Roman" w:cs="Times New Roman"/>
                <w:sz w:val="24"/>
                <w:lang w:val="ru-RU"/>
              </w:rPr>
              <w:tab/>
              <w:t>иллюстративный</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ряд.</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самостоятельно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оценивать результаты</w:t>
            </w:r>
          </w:p>
          <w:p w:rsidR="009641D0" w:rsidRPr="009641D0" w:rsidRDefault="009641D0" w:rsidP="009641D0">
            <w:pPr>
              <w:spacing w:line="257" w:lineRule="exact"/>
              <w:ind w:left="106"/>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4968"/>
        </w:trPr>
        <w:tc>
          <w:tcPr>
            <w:tcW w:w="3113" w:type="dxa"/>
          </w:tcPr>
          <w:p w:rsidR="009641D0" w:rsidRPr="009641D0" w:rsidRDefault="009641D0" w:rsidP="009641D0">
            <w:pPr>
              <w:spacing w:line="275" w:lineRule="exact"/>
              <w:ind w:left="623"/>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Добро</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 xml:space="preserve">и </w:t>
            </w:r>
            <w:proofErr w:type="spellStart"/>
            <w:r w:rsidRPr="009641D0">
              <w:rPr>
                <w:rFonts w:ascii="Times New Roman" w:eastAsia="Times New Roman" w:hAnsi="Times New Roman" w:cs="Times New Roman"/>
                <w:b/>
                <w:sz w:val="24"/>
              </w:rPr>
              <w:t>зло</w:t>
            </w:r>
            <w:proofErr w:type="spellEnd"/>
            <w:r w:rsidRPr="009641D0">
              <w:rPr>
                <w:rFonts w:ascii="Times New Roman" w:eastAsia="Times New Roman" w:hAnsi="Times New Roman" w:cs="Times New Roman"/>
                <w:b/>
                <w:sz w:val="24"/>
              </w:rPr>
              <w:t xml:space="preserve"> (1 ч.)</w:t>
            </w:r>
          </w:p>
        </w:tc>
        <w:tc>
          <w:tcPr>
            <w:tcW w:w="3684" w:type="dxa"/>
          </w:tcPr>
          <w:p w:rsidR="009641D0" w:rsidRPr="009641D0" w:rsidRDefault="009641D0" w:rsidP="009641D0">
            <w:pPr>
              <w:ind w:left="105" w:right="98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Сотворение</w:t>
            </w:r>
            <w:r w:rsidRPr="009641D0">
              <w:rPr>
                <w:rFonts w:ascii="Times New Roman" w:eastAsia="Times New Roman" w:hAnsi="Times New Roman" w:cs="Times New Roman"/>
                <w:spacing w:val="-9"/>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дерево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познания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добра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зла,</w:t>
            </w:r>
          </w:p>
          <w:p w:rsidR="009641D0" w:rsidRPr="009641D0" w:rsidRDefault="009641D0" w:rsidP="009641D0">
            <w:pPr>
              <w:ind w:left="105" w:right="11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грехопадение Адама и Евы. Каин</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Авель;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запрет</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смешение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льна и шерсти Душа животная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божественная. Борьба доброго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злого начал в представлении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иудаизма. Свобода воли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свобода выбора.</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Принцип</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личной</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ответственности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за свои поступки Тора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заповеди 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источник</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добра</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понимании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добра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зла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иудейской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традиции; об ответственности и свободе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выбора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системе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ценностей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иудейской культуры.</w:t>
            </w:r>
          </w:p>
          <w:p w:rsidR="009641D0" w:rsidRPr="009641D0" w:rsidRDefault="009641D0" w:rsidP="009641D0">
            <w:pPr>
              <w:ind w:left="106" w:right="2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 и рассуждать на морально­этические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ind w:left="106" w:right="1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Определять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проявляют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мире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добро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зло.</w:t>
            </w:r>
          </w:p>
          <w:p w:rsidR="009641D0" w:rsidRPr="009641D0" w:rsidRDefault="009641D0" w:rsidP="009641D0">
            <w:pPr>
              <w:ind w:left="106" w:right="54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духовно­нравственные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проблемы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опытом</w:t>
            </w:r>
          </w:p>
          <w:p w:rsidR="009641D0" w:rsidRPr="009641D0" w:rsidRDefault="009641D0" w:rsidP="009641D0">
            <w:pPr>
              <w:ind w:left="106" w:right="7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иллюстративный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ряд</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текстовой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информацией.</w:t>
            </w:r>
          </w:p>
          <w:p w:rsidR="009641D0" w:rsidRPr="009641D0" w:rsidRDefault="009641D0" w:rsidP="009641D0">
            <w:pPr>
              <w:spacing w:line="270" w:lineRule="atLeast"/>
              <w:ind w:left="106" w:right="171"/>
              <w:rPr>
                <w:rFonts w:ascii="Times New Roman" w:eastAsia="Times New Roman" w:hAnsi="Times New Roman" w:cs="Times New Roman"/>
                <w:sz w:val="24"/>
              </w:rPr>
            </w:pPr>
            <w:r w:rsidRPr="009641D0">
              <w:rPr>
                <w:rFonts w:ascii="Times New Roman" w:eastAsia="Times New Roman" w:hAnsi="Times New Roman" w:cs="Times New Roman"/>
                <w:sz w:val="24"/>
                <w:lang w:val="ru-RU"/>
              </w:rPr>
              <w:t>Комментировать иллюстративный ряд. Составлять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устный рассказ­описание; участвовать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обсуждении; аргументировать свою точку зрения.</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z w:val="24"/>
              </w:rPr>
              <w:t xml:space="preserve"> и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2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2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2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28">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484"/>
        </w:trPr>
        <w:tc>
          <w:tcPr>
            <w:tcW w:w="3113" w:type="dxa"/>
          </w:tcPr>
          <w:p w:rsidR="009641D0" w:rsidRPr="009641D0" w:rsidRDefault="009641D0" w:rsidP="009641D0">
            <w:pPr>
              <w:ind w:left="722" w:right="460" w:hanging="233"/>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Творческие</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работы</w:t>
            </w:r>
            <w:proofErr w:type="spellEnd"/>
            <w:r w:rsidRPr="009641D0">
              <w:rPr>
                <w:rFonts w:ascii="Times New Roman" w:eastAsia="Times New Roman" w:hAnsi="Times New Roman" w:cs="Times New Roman"/>
                <w:b/>
                <w:spacing w:val="-58"/>
                <w:sz w:val="24"/>
              </w:rPr>
              <w:t xml:space="preserve"> </w:t>
            </w:r>
            <w:proofErr w:type="spellStart"/>
            <w:r w:rsidRPr="009641D0">
              <w:rPr>
                <w:rFonts w:ascii="Times New Roman" w:eastAsia="Times New Roman" w:hAnsi="Times New Roman" w:cs="Times New Roman"/>
                <w:b/>
                <w:sz w:val="24"/>
              </w:rPr>
              <w:t>учащихся</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82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Содержание деятельности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определяется выбранными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учащимися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spacing w:line="270" w:lineRule="atLeast"/>
              <w:ind w:left="105" w:right="364"/>
              <w:rPr>
                <w:rFonts w:ascii="Times New Roman" w:eastAsia="Times New Roman" w:hAnsi="Times New Roman" w:cs="Times New Roman"/>
                <w:sz w:val="24"/>
              </w:rPr>
            </w:pPr>
            <w:r w:rsidRPr="009641D0">
              <w:rPr>
                <w:rFonts w:ascii="Times New Roman" w:eastAsia="Times New Roman" w:hAnsi="Times New Roman" w:cs="Times New Roman"/>
                <w:sz w:val="24"/>
                <w:lang w:val="ru-RU"/>
              </w:rPr>
              <w:t>выбранными учителем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организационными формами.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Подготовка к выполнению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одного из заданий (творческий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или учебно­исследовательский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проект).</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Презентации</w:t>
            </w:r>
            <w:proofErr w:type="spellEnd"/>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Актуализировать и закреплять материал,</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изученный на уроках «Основы 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культуры». Обобщать и систематизировать знания.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Планировать и корректировать самостоятельную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работу. Работать в группе, представлять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индивидуальной</w:t>
            </w:r>
          </w:p>
          <w:p w:rsidR="009641D0" w:rsidRPr="009641D0" w:rsidRDefault="009641D0" w:rsidP="009641D0">
            <w:pPr>
              <w:spacing w:line="257"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деятельность.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Извлекать</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2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3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3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32">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1658"/>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103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результатов работы и их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обсуждение</w:t>
            </w:r>
          </w:p>
        </w:tc>
        <w:tc>
          <w:tcPr>
            <w:tcW w:w="5532" w:type="dxa"/>
          </w:tcPr>
          <w:p w:rsidR="009641D0" w:rsidRPr="009641D0" w:rsidRDefault="009641D0" w:rsidP="009641D0">
            <w:pPr>
              <w:spacing w:before="1"/>
              <w:ind w:left="106" w:right="12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информацию из предоставленных источников,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систематизировать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воспроизводить</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информацию.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Применять навыки построения высказываний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соответствии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коммуникативными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задачами.</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5244"/>
        </w:trPr>
        <w:tc>
          <w:tcPr>
            <w:tcW w:w="3113" w:type="dxa"/>
          </w:tcPr>
          <w:p w:rsidR="009641D0" w:rsidRPr="009641D0" w:rsidRDefault="009641D0" w:rsidP="009641D0">
            <w:pPr>
              <w:spacing w:line="275" w:lineRule="exact"/>
              <w:ind w:left="28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Иудаизм</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в</w:t>
            </w:r>
            <w:r w:rsidRPr="009641D0">
              <w:rPr>
                <w:rFonts w:ascii="Times New Roman" w:eastAsia="Times New Roman" w:hAnsi="Times New Roman" w:cs="Times New Roman"/>
                <w:b/>
                <w:spacing w:val="-2"/>
                <w:sz w:val="24"/>
              </w:rPr>
              <w:t xml:space="preserve"> </w:t>
            </w:r>
            <w:proofErr w:type="spellStart"/>
            <w:r w:rsidRPr="009641D0">
              <w:rPr>
                <w:rFonts w:ascii="Times New Roman" w:eastAsia="Times New Roman" w:hAnsi="Times New Roman" w:cs="Times New Roman"/>
                <w:b/>
                <w:sz w:val="24"/>
              </w:rPr>
              <w:t>России</w:t>
            </w:r>
            <w:proofErr w:type="spellEnd"/>
            <w:r w:rsidRPr="009641D0">
              <w:rPr>
                <w:rFonts w:ascii="Times New Roman" w:eastAsia="Times New Roman" w:hAnsi="Times New Roman" w:cs="Times New Roman"/>
                <w:b/>
                <w:sz w:val="24"/>
              </w:rPr>
              <w:t xml:space="preserve"> (1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16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Иудаизм на территории России с</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древнейших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времён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rPr>
              <w:t>XVII</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p>
          <w:p w:rsidR="009641D0" w:rsidRPr="009641D0" w:rsidRDefault="009641D0" w:rsidP="009641D0">
            <w:pPr>
              <w:ind w:left="105" w:right="11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Еврейские общины. Хасидизм: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зарождение и развитие. Иудаизм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на территории России </w:t>
            </w:r>
            <w:r w:rsidRPr="009641D0">
              <w:rPr>
                <w:rFonts w:ascii="Times New Roman" w:eastAsia="Times New Roman" w:hAnsi="Times New Roman" w:cs="Times New Roman"/>
                <w:sz w:val="24"/>
              </w:rPr>
              <w:t>XVIII</w:t>
            </w:r>
            <w:r w:rsidRPr="009641D0">
              <w:rPr>
                <w:rFonts w:ascii="Times New Roman" w:eastAsia="Times New Roman" w:hAnsi="Times New Roman" w:cs="Times New Roman"/>
                <w:sz w:val="24"/>
                <w:lang w:val="ru-RU"/>
              </w:rPr>
              <w:t xml:space="preserve">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начала </w:t>
            </w:r>
            <w:r w:rsidRPr="009641D0">
              <w:rPr>
                <w:rFonts w:ascii="Times New Roman" w:eastAsia="Times New Roman" w:hAnsi="Times New Roman" w:cs="Times New Roman"/>
                <w:sz w:val="24"/>
              </w:rPr>
              <w:t>XXI</w:t>
            </w:r>
            <w:r w:rsidRPr="009641D0">
              <w:rPr>
                <w:rFonts w:ascii="Times New Roman" w:eastAsia="Times New Roman" w:hAnsi="Times New Roman" w:cs="Times New Roman"/>
                <w:sz w:val="24"/>
                <w:lang w:val="ru-RU"/>
              </w:rPr>
              <w:t xml:space="preserve"> в. Великая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Отечественная война в судьбе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еврейского населения СССР.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Возрождение иудаизма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современной России. Иудаизм —</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одна из традиционных религий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Внеурочная</w:t>
            </w:r>
          </w:p>
          <w:p w:rsidR="009641D0" w:rsidRPr="009641D0" w:rsidRDefault="009641D0" w:rsidP="009641D0">
            <w:pPr>
              <w:ind w:left="105" w:right="32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деятельность: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посещение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музея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или мемориала, посвящённого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Великой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Отечественной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войне.</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2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распространении иудаизма 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территории Древней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Руси,</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Российской</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империи;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 Катастрофе еврейского народа во время Второй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мировой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Великой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войн;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p>
          <w:p w:rsidR="009641D0" w:rsidRPr="009641D0" w:rsidRDefault="009641D0" w:rsidP="009641D0">
            <w:pPr>
              <w:ind w:left="106" w:right="59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межконфессиональном диалоге в современной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106" w:right="19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Участвовать в обсуждении; аргументировать свою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точку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зрения.</w:t>
            </w:r>
          </w:p>
          <w:p w:rsidR="009641D0" w:rsidRPr="009641D0" w:rsidRDefault="009641D0" w:rsidP="009641D0">
            <w:pPr>
              <w:ind w:left="106" w:right="2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Обобщать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систематизировать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полученные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ранее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знания.</w:t>
            </w:r>
          </w:p>
          <w:p w:rsidR="009641D0" w:rsidRPr="009641D0" w:rsidRDefault="009641D0" w:rsidP="009641D0">
            <w:pPr>
              <w:ind w:left="106" w:right="1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Применять навыки смыслового чтения. Выделять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ключевую информацию из текста. Обсуждать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интерпретировать высказывания 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морально­нравственные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темы;</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приводить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примеры,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иллюстрирующие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собственную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точку</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зрения.</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3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3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3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3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484"/>
        </w:trPr>
        <w:tc>
          <w:tcPr>
            <w:tcW w:w="3113" w:type="dxa"/>
          </w:tcPr>
          <w:p w:rsidR="009641D0" w:rsidRPr="009641D0" w:rsidRDefault="009641D0" w:rsidP="009641D0">
            <w:pPr>
              <w:ind w:left="748" w:right="367" w:hanging="356"/>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Основные</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принципы</w:t>
            </w:r>
            <w:proofErr w:type="spellEnd"/>
            <w:r w:rsidRPr="009641D0">
              <w:rPr>
                <w:rFonts w:ascii="Times New Roman" w:eastAsia="Times New Roman" w:hAnsi="Times New Roman" w:cs="Times New Roman"/>
                <w:b/>
                <w:spacing w:val="-57"/>
                <w:sz w:val="24"/>
              </w:rPr>
              <w:t xml:space="preserve"> </w:t>
            </w:r>
            <w:proofErr w:type="spellStart"/>
            <w:r w:rsidRPr="009641D0">
              <w:rPr>
                <w:rFonts w:ascii="Times New Roman" w:eastAsia="Times New Roman" w:hAnsi="Times New Roman" w:cs="Times New Roman"/>
                <w:b/>
                <w:sz w:val="24"/>
              </w:rPr>
              <w:t>иудаизма</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(2 ч.)</w:t>
            </w:r>
          </w:p>
        </w:tc>
        <w:tc>
          <w:tcPr>
            <w:tcW w:w="3684" w:type="dxa"/>
          </w:tcPr>
          <w:p w:rsidR="009641D0" w:rsidRPr="009641D0" w:rsidRDefault="009641D0" w:rsidP="009641D0">
            <w:pPr>
              <w:ind w:left="105" w:right="13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Соблюдение заповедей — основа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иудаизма. Заповеди Торы Десять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заповедей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смысл.</w:t>
            </w:r>
          </w:p>
          <w:p w:rsidR="009641D0" w:rsidRPr="009641D0" w:rsidRDefault="009641D0" w:rsidP="009641D0">
            <w:pPr>
              <w:ind w:left="105" w:right="373"/>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Толкование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заповедей Торы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Мишне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Талмуде.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Галаха —</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религиозное законодательство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Моше Маймонид и тринадцать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принципов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иудейской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веры.</w:t>
            </w:r>
          </w:p>
          <w:p w:rsidR="009641D0" w:rsidRPr="009641D0" w:rsidRDefault="009641D0" w:rsidP="009641D0">
            <w:pPr>
              <w:spacing w:line="257" w:lineRule="exact"/>
              <w:ind w:left="105"/>
              <w:jc w:val="both"/>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Изменения</w:t>
            </w:r>
            <w:proofErr w:type="spellEnd"/>
            <w:r w:rsidRPr="009641D0">
              <w:rPr>
                <w:rFonts w:ascii="Times New Roman" w:eastAsia="Times New Roman" w:hAnsi="Times New Roman" w:cs="Times New Roman"/>
                <w:spacing w:val="-3"/>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понимании</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сути</w:t>
            </w:r>
            <w:proofErr w:type="spellEnd"/>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что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подразумевается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под</w:t>
            </w:r>
          </w:p>
          <w:p w:rsidR="009641D0" w:rsidRPr="009641D0" w:rsidRDefault="009641D0" w:rsidP="009641D0">
            <w:pPr>
              <w:spacing w:line="270" w:lineRule="atLeast"/>
              <w:ind w:left="106" w:right="1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богоизбранностью еврейского народа; что такое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Галаха; какие толкования сути иудейского закона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были предложены еврейскими мудрецами;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великих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иудейских</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законоучителях: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Гилеле,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Акиве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Майониде; о содержании тринадцати принципов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Маймонида;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современных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направлениях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3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3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3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40">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4419"/>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13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 xml:space="preserve">иудаизма в </w:t>
            </w:r>
            <w:r w:rsidRPr="009641D0">
              <w:rPr>
                <w:rFonts w:ascii="Times New Roman" w:eastAsia="Times New Roman" w:hAnsi="Times New Roman" w:cs="Times New Roman"/>
                <w:sz w:val="24"/>
              </w:rPr>
              <w:t>XIX</w:t>
            </w:r>
            <w:r w:rsidRPr="009641D0">
              <w:rPr>
                <w:rFonts w:ascii="Times New Roman" w:eastAsia="Times New Roman" w:hAnsi="Times New Roman" w:cs="Times New Roman"/>
                <w:sz w:val="24"/>
                <w:lang w:val="ru-RU"/>
              </w:rPr>
              <w:t>—</w:t>
            </w:r>
            <w:r w:rsidRPr="009641D0">
              <w:rPr>
                <w:rFonts w:ascii="Times New Roman" w:eastAsia="Times New Roman" w:hAnsi="Times New Roman" w:cs="Times New Roman"/>
                <w:sz w:val="24"/>
              </w:rPr>
              <w:t>XX</w:t>
            </w:r>
            <w:r w:rsidRPr="009641D0">
              <w:rPr>
                <w:rFonts w:ascii="Times New Roman" w:eastAsia="Times New Roman" w:hAnsi="Times New Roman" w:cs="Times New Roman"/>
                <w:sz w:val="24"/>
                <w:lang w:val="ru-RU"/>
              </w:rPr>
              <w:t xml:space="preserve"> вв.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Ортодоксальное, консервативное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реформистское направления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современном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иудаизме</w:t>
            </w:r>
          </w:p>
        </w:tc>
        <w:tc>
          <w:tcPr>
            <w:tcW w:w="5532" w:type="dxa"/>
          </w:tcPr>
          <w:p w:rsidR="009641D0" w:rsidRPr="009641D0" w:rsidRDefault="009641D0" w:rsidP="009641D0">
            <w:pPr>
              <w:spacing w:before="1"/>
              <w:ind w:left="106" w:right="1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иудаизме.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помощью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словаря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учебника</w:t>
            </w:r>
          </w:p>
          <w:p w:rsidR="009641D0" w:rsidRPr="009641D0" w:rsidRDefault="009641D0" w:rsidP="009641D0">
            <w:pPr>
              <w:ind w:left="106" w:right="5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Десяти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заповедей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религиозной и нравственно­этической точки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зрения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Размышлять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рассуждать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морально­этические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spacing w:before="1"/>
              <w:ind w:left="106" w:right="10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в устной и письменной речи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освоенные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лексические единицы.</w:t>
            </w:r>
          </w:p>
          <w:p w:rsidR="009641D0" w:rsidRPr="009641D0" w:rsidRDefault="009641D0" w:rsidP="009641D0">
            <w:pPr>
              <w:ind w:left="106" w:right="63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Совершенствовать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смыслового</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чтения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учебных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текстов</w:t>
            </w:r>
          </w:p>
          <w:p w:rsidR="009641D0" w:rsidRPr="009641D0" w:rsidRDefault="009641D0" w:rsidP="009641D0">
            <w:pPr>
              <w:ind w:left="106" w:right="13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Осознавать необходимость соблюдения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p>
          <w:p w:rsidR="009641D0" w:rsidRPr="009641D0" w:rsidRDefault="009641D0" w:rsidP="009641D0">
            <w:pPr>
              <w:ind w:left="106" w:right="41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морально­нравственные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проблемы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опытом.</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4140"/>
        </w:trPr>
        <w:tc>
          <w:tcPr>
            <w:tcW w:w="3113" w:type="dxa"/>
          </w:tcPr>
          <w:p w:rsidR="009641D0" w:rsidRPr="009641D0" w:rsidRDefault="009641D0" w:rsidP="009641D0">
            <w:pPr>
              <w:ind w:left="280" w:right="272" w:firstLine="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Милосердие, забота о</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слабых, взаимопомощь</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spacing w:line="275" w:lineRule="exact"/>
              <w:ind w:left="10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милосердия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05" w:right="12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благотворительности в иудаизме.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Цдака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 законы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цдаки.</w:t>
            </w:r>
          </w:p>
          <w:p w:rsidR="009641D0" w:rsidRPr="009641D0" w:rsidRDefault="009641D0" w:rsidP="009641D0">
            <w:pPr>
              <w:ind w:left="105" w:right="1156"/>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Благотворительность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взаимопомощь в 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еврейской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общины.</w:t>
            </w:r>
          </w:p>
          <w:p w:rsidR="009641D0" w:rsidRPr="009641D0" w:rsidRDefault="009641D0" w:rsidP="009641D0">
            <w:pPr>
              <w:ind w:left="105" w:right="4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Благотворительные еврейские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общества и организации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прошлом и в современной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5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традициях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правилах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благотворительности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иудаизме.</w:t>
            </w:r>
          </w:p>
          <w:p w:rsidR="009641D0" w:rsidRPr="009641D0" w:rsidRDefault="009641D0" w:rsidP="009641D0">
            <w:pPr>
              <w:ind w:left="106" w:right="2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 и рассуждать на морально­этические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Осмыслять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ценности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милосердия,</w:t>
            </w:r>
          </w:p>
          <w:p w:rsidR="009641D0" w:rsidRPr="009641D0" w:rsidRDefault="009641D0" w:rsidP="009641D0">
            <w:pPr>
              <w:ind w:left="106" w:right="12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благотворительности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взаимопомощи,</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значение во взаимоотношениях людей и место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собственной жизни; понятия богатства и бедности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трактовке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иудаизма;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давать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нравственную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оценку</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этих понятий; применять их к анализу фактов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реальной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жизни.</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4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4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before="1" w:line="480" w:lineRule="auto"/>
              <w:ind w:left="107" w:right="499"/>
              <w:rPr>
                <w:rFonts w:ascii="Times New Roman" w:eastAsia="Times New Roman" w:hAnsi="Times New Roman" w:cs="Times New Roman"/>
                <w:sz w:val="24"/>
              </w:rPr>
            </w:pPr>
            <w:hyperlink r:id="rId14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44">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827"/>
        </w:trPr>
        <w:tc>
          <w:tcPr>
            <w:tcW w:w="3113" w:type="dxa"/>
          </w:tcPr>
          <w:p w:rsidR="009641D0" w:rsidRPr="009641D0" w:rsidRDefault="009641D0" w:rsidP="009641D0">
            <w:pPr>
              <w:spacing w:line="276" w:lineRule="exact"/>
              <w:ind w:left="143" w:right="1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Традиции иудаизма 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повседневной жизни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евреев</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spacing w:line="276" w:lineRule="exact"/>
              <w:ind w:left="105" w:right="27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Законы кашрута, кошерные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некошерные продукты, правила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забоя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скота, запрет на</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line="257"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верующие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следуют</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4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46">
              <w:r w:rsidRPr="009641D0">
                <w:rPr>
                  <w:rFonts w:ascii="Times New Roman" w:eastAsia="Times New Roman" w:hAnsi="Times New Roman" w:cs="Times New Roman"/>
                  <w:color w:val="0462C1"/>
                  <w:spacing w:val="-1"/>
                  <w:sz w:val="24"/>
                  <w:u w:val="single" w:color="0462C1"/>
                </w:rPr>
                <w:t>collection.edu.ru/catalog/</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3315"/>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2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смешивание молочной и мясной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пищи.</w:t>
            </w:r>
          </w:p>
          <w:p w:rsidR="009641D0" w:rsidRPr="009641D0" w:rsidRDefault="009641D0" w:rsidP="009641D0">
            <w:pPr>
              <w:ind w:left="105" w:right="69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Правила внешнего вида для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евреев.</w:t>
            </w:r>
          </w:p>
          <w:p w:rsidR="009641D0" w:rsidRPr="009641D0" w:rsidRDefault="009641D0" w:rsidP="009641D0">
            <w:pPr>
              <w:spacing w:before="1"/>
              <w:ind w:left="105" w:right="1258"/>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Особенности</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костюма</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религиозного</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еврея</w:t>
            </w:r>
            <w:proofErr w:type="spellEnd"/>
            <w:r w:rsidRPr="009641D0">
              <w:rPr>
                <w:rFonts w:ascii="Times New Roman" w:eastAsia="Times New Roman" w:hAnsi="Times New Roman" w:cs="Times New Roman"/>
                <w:sz w:val="24"/>
              </w:rPr>
              <w:t>.</w:t>
            </w:r>
          </w:p>
        </w:tc>
        <w:tc>
          <w:tcPr>
            <w:tcW w:w="5532" w:type="dxa"/>
          </w:tcPr>
          <w:p w:rsidR="009641D0" w:rsidRPr="009641D0" w:rsidRDefault="009641D0" w:rsidP="009641D0">
            <w:pPr>
              <w:spacing w:before="1"/>
              <w:ind w:left="106" w:right="26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традициям</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соблюдают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заповеди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повседневной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законах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кашрута,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правилах,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которым</w:t>
            </w:r>
          </w:p>
          <w:p w:rsidR="009641D0" w:rsidRPr="009641D0" w:rsidRDefault="009641D0" w:rsidP="009641D0">
            <w:pPr>
              <w:ind w:left="106" w:right="32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должен</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соответствовать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внешний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вид</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верующего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еврея.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Обобщать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систематизировать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изученный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материал. Извлекать информацию из текста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материалов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электронного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приложения.</w:t>
            </w:r>
          </w:p>
          <w:p w:rsidR="009641D0" w:rsidRPr="009641D0" w:rsidRDefault="009641D0" w:rsidP="009641D0">
            <w:pPr>
              <w:spacing w:before="1"/>
              <w:ind w:left="106" w:right="67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интерпретировать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основную</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идею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иносказательного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(притчи).</w:t>
            </w:r>
          </w:p>
          <w:p w:rsidR="009641D0" w:rsidRPr="009641D0" w:rsidRDefault="009641D0" w:rsidP="009641D0">
            <w:pPr>
              <w:ind w:left="106" w:right="78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обсуждении,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аргументировать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собственную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точку зрения.</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spacing w:before="1" w:line="480" w:lineRule="auto"/>
              <w:ind w:left="107" w:right="499"/>
              <w:rPr>
                <w:rFonts w:ascii="Times New Roman" w:eastAsia="Times New Roman" w:hAnsi="Times New Roman" w:cs="Times New Roman"/>
                <w:sz w:val="24"/>
                <w:lang w:val="ru-RU"/>
              </w:rPr>
            </w:pPr>
            <w:hyperlink r:id="rId147">
              <w:r w:rsidRPr="009641D0">
                <w:rPr>
                  <w:rFonts w:ascii="Times New Roman" w:eastAsia="Times New Roman" w:hAnsi="Times New Roman" w:cs="Times New Roman"/>
                  <w:color w:val="0462C1"/>
                  <w:sz w:val="24"/>
                  <w:u w:val="single" w:color="0462C1"/>
                </w:rPr>
                <w:t>http</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www</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edu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ru</w:t>
              </w:r>
              <w:r w:rsidRPr="009641D0">
                <w:rPr>
                  <w:rFonts w:ascii="Times New Roman" w:eastAsia="Times New Roman" w:hAnsi="Times New Roman" w:cs="Times New Roman"/>
                  <w:color w:val="0462C1"/>
                  <w:sz w:val="24"/>
                  <w:u w:val="single" w:color="0462C1"/>
                  <w:lang w:val="ru-RU"/>
                </w:rPr>
                <w:t>/</w:t>
              </w:r>
            </w:hyperlink>
            <w:r w:rsidRPr="009641D0">
              <w:rPr>
                <w:rFonts w:ascii="Times New Roman" w:eastAsia="Times New Roman" w:hAnsi="Times New Roman" w:cs="Times New Roman"/>
                <w:color w:val="0462C1"/>
                <w:spacing w:val="1"/>
                <w:sz w:val="24"/>
                <w:lang w:val="ru-RU"/>
              </w:rPr>
              <w:t xml:space="preserve"> </w:t>
            </w:r>
            <w:hyperlink r:id="rId148">
              <w:r w:rsidRPr="009641D0">
                <w:rPr>
                  <w:rFonts w:ascii="Times New Roman" w:eastAsia="Times New Roman" w:hAnsi="Times New Roman" w:cs="Times New Roman"/>
                  <w:color w:val="0462C1"/>
                  <w:sz w:val="24"/>
                  <w:u w:val="single" w:color="0462C1"/>
                </w:rPr>
                <w:t>https</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pedsovet</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su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load</w:t>
              </w:r>
              <w:r w:rsidRPr="009641D0">
                <w:rPr>
                  <w:rFonts w:ascii="Times New Roman" w:eastAsia="Times New Roman" w:hAnsi="Times New Roman" w:cs="Times New Roman"/>
                  <w:color w:val="0462C1"/>
                  <w:sz w:val="24"/>
                  <w:u w:val="single" w:color="0462C1"/>
                  <w:lang w:val="ru-RU"/>
                </w:rPr>
                <w:t>/</w:t>
              </w:r>
            </w:hyperlink>
          </w:p>
        </w:tc>
      </w:tr>
      <w:tr w:rsidR="009641D0" w:rsidRPr="009641D0" w:rsidTr="00EF0B46">
        <w:trPr>
          <w:trHeight w:val="5244"/>
        </w:trPr>
        <w:tc>
          <w:tcPr>
            <w:tcW w:w="3113" w:type="dxa"/>
          </w:tcPr>
          <w:p w:rsidR="009641D0" w:rsidRPr="009641D0" w:rsidRDefault="009641D0" w:rsidP="009641D0">
            <w:pPr>
              <w:ind w:left="182" w:right="171" w:hanging="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Совершеннолетие 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иудаизме. Ответственное</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принятие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заповедей</w:t>
            </w:r>
          </w:p>
          <w:p w:rsidR="009641D0" w:rsidRPr="009641D0" w:rsidRDefault="009641D0" w:rsidP="009641D0">
            <w:pPr>
              <w:ind w:left="143" w:right="135"/>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19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Обряды жизненного цикла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иудаизме: бритмила, опшерниш,</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бармицва и батмицва. Значение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бармицвы и батмицвы в 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религиозных евреев. Права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обязанности совершеннолетнего</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человека Правила проведения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церемонии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бармицвы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05" w:right="3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батмицвы. Гиюр — церемония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принятия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иудаизма</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традициях, связанных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совершением обрядов жизненного цикла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верующего еврея; о значении религиозных обрядов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 жизни верующих; о значении понятия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совершеннолетия с точки зрения 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религиозной традиции; об ответственности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ind w:left="106" w:right="2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 и рассуждать на морально­этические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ind w:left="106" w:right="37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знакомые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лексические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единицы</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новом содержательном и мировоззренческом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уровне. Соотносить духовно­нравственные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проблемы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опытом.</w:t>
            </w:r>
          </w:p>
          <w:p w:rsidR="009641D0" w:rsidRPr="009641D0" w:rsidRDefault="009641D0" w:rsidP="009641D0">
            <w:pPr>
              <w:ind w:left="106" w:right="77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Участвовать в обсуждении; аргументировать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собственную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точку зрения.</w:t>
            </w:r>
          </w:p>
          <w:p w:rsidR="009641D0" w:rsidRPr="009641D0" w:rsidRDefault="009641D0" w:rsidP="009641D0">
            <w:pPr>
              <w:spacing w:line="270" w:lineRule="atLeast"/>
              <w:ind w:left="106" w:right="1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 иллюстративный ряд с текстовой ин­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формацией;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комментировать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иллюстративный</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ряд.</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4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5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5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5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827"/>
        </w:trPr>
        <w:tc>
          <w:tcPr>
            <w:tcW w:w="3113" w:type="dxa"/>
          </w:tcPr>
          <w:p w:rsidR="009641D0" w:rsidRPr="009641D0" w:rsidRDefault="009641D0" w:rsidP="009641D0">
            <w:pPr>
              <w:ind w:left="143" w:right="131"/>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Еврейский дом —</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еврейский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мир:</w:t>
            </w:r>
          </w:p>
          <w:p w:rsidR="009641D0" w:rsidRPr="009641D0" w:rsidRDefault="009641D0" w:rsidP="009641D0">
            <w:pPr>
              <w:spacing w:line="257" w:lineRule="exact"/>
              <w:ind w:left="142" w:right="1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знакомство</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с</w:t>
            </w:r>
            <w:r w:rsidRPr="009641D0">
              <w:rPr>
                <w:rFonts w:ascii="Times New Roman" w:eastAsia="Times New Roman" w:hAnsi="Times New Roman" w:cs="Times New Roman"/>
                <w:b/>
                <w:spacing w:val="-4"/>
                <w:sz w:val="24"/>
                <w:lang w:val="ru-RU"/>
              </w:rPr>
              <w:t xml:space="preserve"> </w:t>
            </w:r>
            <w:r w:rsidRPr="009641D0">
              <w:rPr>
                <w:rFonts w:ascii="Times New Roman" w:eastAsia="Times New Roman" w:hAnsi="Times New Roman" w:cs="Times New Roman"/>
                <w:b/>
                <w:sz w:val="24"/>
                <w:lang w:val="ru-RU"/>
              </w:rPr>
              <w:t>историей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w:t>
            </w:r>
          </w:p>
        </w:tc>
        <w:tc>
          <w:tcPr>
            <w:tcW w:w="3684" w:type="dxa"/>
          </w:tcPr>
          <w:p w:rsidR="009641D0" w:rsidRPr="009641D0" w:rsidRDefault="009641D0" w:rsidP="009641D0">
            <w:pPr>
              <w:spacing w:line="276" w:lineRule="exact"/>
              <w:ind w:left="105" w:right="3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Дом и семья в жизни человека.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Понятие «шлом­баит»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line="257"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дома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иудейской</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5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54">
              <w:r w:rsidRPr="009641D0">
                <w:rPr>
                  <w:rFonts w:ascii="Times New Roman" w:eastAsia="Times New Roman" w:hAnsi="Times New Roman" w:cs="Times New Roman"/>
                  <w:color w:val="0462C1"/>
                  <w:spacing w:val="-1"/>
                  <w:sz w:val="24"/>
                  <w:u w:val="single" w:color="0462C1"/>
                </w:rPr>
                <w:t>collection.edu.ru/catalog/</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4142"/>
        </w:trPr>
        <w:tc>
          <w:tcPr>
            <w:tcW w:w="3113" w:type="dxa"/>
          </w:tcPr>
          <w:p w:rsidR="009641D0" w:rsidRPr="009641D0" w:rsidRDefault="009641D0" w:rsidP="009641D0">
            <w:pPr>
              <w:spacing w:before="1"/>
              <w:ind w:left="1288" w:right="952" w:hanging="310"/>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традицией</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spacing w:before="1"/>
              <w:ind w:left="105" w:right="14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Ответственность всех членов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 за благополучие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гармонию в доме. Правила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устройства дома в иудаизме,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предметы, которые должны быть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еврейском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доме.</w:t>
            </w:r>
          </w:p>
        </w:tc>
        <w:tc>
          <w:tcPr>
            <w:tcW w:w="5532" w:type="dxa"/>
          </w:tcPr>
          <w:p w:rsidR="009641D0" w:rsidRPr="009641D0" w:rsidRDefault="009641D0" w:rsidP="009641D0">
            <w:pPr>
              <w:spacing w:before="1"/>
              <w:ind w:left="106" w:right="49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об устройстве традиционного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дома;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понятиях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«шлом­баит»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(мир</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кун­олам»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(исправление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мира).</w:t>
            </w:r>
          </w:p>
          <w:p w:rsidR="009641D0" w:rsidRPr="009641D0" w:rsidRDefault="009641D0" w:rsidP="009641D0">
            <w:pPr>
              <w:spacing w:before="1"/>
              <w:ind w:left="106" w:right="2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 и рассуждать на морально­этические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темы.</w:t>
            </w:r>
          </w:p>
          <w:p w:rsidR="009641D0" w:rsidRPr="009641D0" w:rsidRDefault="009641D0" w:rsidP="009641D0">
            <w:pPr>
              <w:ind w:left="106" w:right="52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 духовно­нравственные проблемы с</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опытом.</w:t>
            </w:r>
          </w:p>
          <w:p w:rsidR="009641D0" w:rsidRPr="009641D0" w:rsidRDefault="009641D0" w:rsidP="009641D0">
            <w:pPr>
              <w:ind w:left="106" w:right="36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Делать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выводы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ценности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дома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каждого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ind w:left="106" w:right="75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spacing w:line="270" w:lineRule="atLeast"/>
              <w:ind w:left="106" w:right="367"/>
              <w:rPr>
                <w:rFonts w:ascii="Times New Roman" w:eastAsia="Times New Roman" w:hAnsi="Times New Roman" w:cs="Times New Roman"/>
                <w:sz w:val="24"/>
              </w:rPr>
            </w:pPr>
            <w:r w:rsidRPr="009641D0">
              <w:rPr>
                <w:rFonts w:ascii="Times New Roman" w:eastAsia="Times New Roman" w:hAnsi="Times New Roman" w:cs="Times New Roman"/>
                <w:sz w:val="24"/>
                <w:lang w:val="ru-RU"/>
              </w:rPr>
              <w:t>Извлекать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информацию</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из</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большой текст­рассуждение на заданную тему.</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z w:val="24"/>
              </w:rPr>
              <w:t xml:space="preserve"> и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spacing w:before="1" w:line="480" w:lineRule="auto"/>
              <w:ind w:left="107" w:right="499"/>
              <w:rPr>
                <w:rFonts w:ascii="Times New Roman" w:eastAsia="Times New Roman" w:hAnsi="Times New Roman" w:cs="Times New Roman"/>
                <w:sz w:val="24"/>
              </w:rPr>
            </w:pPr>
            <w:hyperlink r:id="rId15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5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4416"/>
        </w:trPr>
        <w:tc>
          <w:tcPr>
            <w:tcW w:w="3113" w:type="dxa"/>
          </w:tcPr>
          <w:p w:rsidR="009641D0" w:rsidRPr="009641D0" w:rsidRDefault="009641D0" w:rsidP="009641D0">
            <w:pPr>
              <w:ind w:left="1288" w:right="336" w:hanging="930"/>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Еврейский</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календарь</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7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Особенности еврейского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календаря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отличия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w:t>
            </w:r>
          </w:p>
          <w:p w:rsidR="009641D0" w:rsidRPr="009641D0" w:rsidRDefault="009641D0" w:rsidP="009641D0">
            <w:pPr>
              <w:ind w:left="105" w:right="15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григорианского.</w:t>
            </w:r>
            <w:r w:rsidRPr="009641D0">
              <w:rPr>
                <w:rFonts w:ascii="Times New Roman" w:eastAsia="Times New Roman" w:hAnsi="Times New Roman" w:cs="Times New Roman"/>
                <w:spacing w:val="-15"/>
                <w:sz w:val="24"/>
                <w:lang w:val="ru-RU"/>
              </w:rPr>
              <w:t xml:space="preserve"> </w:t>
            </w:r>
            <w:r w:rsidRPr="009641D0">
              <w:rPr>
                <w:rFonts w:ascii="Times New Roman" w:eastAsia="Times New Roman" w:hAnsi="Times New Roman" w:cs="Times New Roman"/>
                <w:sz w:val="24"/>
                <w:lang w:val="ru-RU"/>
              </w:rPr>
              <w:t>Летоисчисление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календарю.</w:t>
            </w:r>
          </w:p>
          <w:p w:rsidR="009641D0" w:rsidRPr="009641D0" w:rsidRDefault="009641D0" w:rsidP="009641D0">
            <w:pPr>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Месяцы</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еврейского</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календаря</w:t>
            </w:r>
            <w:proofErr w:type="spellEnd"/>
            <w:r w:rsidRPr="009641D0">
              <w:rPr>
                <w:rFonts w:ascii="Times New Roman" w:eastAsia="Times New Roman" w:hAnsi="Times New Roman" w:cs="Times New Roman"/>
                <w:sz w:val="24"/>
              </w:rPr>
              <w:t>.</w:t>
            </w:r>
          </w:p>
        </w:tc>
        <w:tc>
          <w:tcPr>
            <w:tcW w:w="5532" w:type="dxa"/>
          </w:tcPr>
          <w:p w:rsidR="009641D0" w:rsidRPr="009641D0" w:rsidRDefault="009641D0" w:rsidP="009641D0">
            <w:pPr>
              <w:ind w:left="106" w:right="81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4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особенностях летоисчисления по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еврейскому календарю; об отличиях еврейского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календаря от григорианского; об особенностях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лунно­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солнечной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календарной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системы;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месяцах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днях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недели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календаря.</w:t>
            </w:r>
          </w:p>
          <w:p w:rsidR="009641D0" w:rsidRPr="009641D0" w:rsidRDefault="009641D0" w:rsidP="009641D0">
            <w:pPr>
              <w:ind w:left="106" w:right="19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Совершенствовать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использования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речевых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средств,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смыслового чтения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текстов.</w:t>
            </w:r>
          </w:p>
          <w:p w:rsidR="009641D0" w:rsidRPr="009641D0" w:rsidRDefault="009641D0" w:rsidP="009641D0">
            <w:pPr>
              <w:ind w:left="106" w:right="22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рядом.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беседе.</w:t>
            </w:r>
          </w:p>
          <w:p w:rsidR="009641D0" w:rsidRPr="009641D0" w:rsidRDefault="009641D0" w:rsidP="009641D0">
            <w:pPr>
              <w:ind w:left="106" w:right="3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 с графическими изображениями.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Применять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математические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материале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предмета.</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5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5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before="1" w:line="480" w:lineRule="auto"/>
              <w:ind w:left="107" w:right="499"/>
              <w:rPr>
                <w:rFonts w:ascii="Times New Roman" w:eastAsia="Times New Roman" w:hAnsi="Times New Roman" w:cs="Times New Roman"/>
                <w:sz w:val="24"/>
              </w:rPr>
            </w:pPr>
            <w:hyperlink r:id="rId15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6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827"/>
        </w:trPr>
        <w:tc>
          <w:tcPr>
            <w:tcW w:w="3113" w:type="dxa"/>
          </w:tcPr>
          <w:p w:rsidR="009641D0" w:rsidRPr="009641D0" w:rsidRDefault="009641D0" w:rsidP="009641D0">
            <w:pPr>
              <w:ind w:left="141" w:right="1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Еврейские</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праздники:</w:t>
            </w:r>
            <w:r w:rsidRPr="009641D0">
              <w:rPr>
                <w:rFonts w:ascii="Times New Roman" w:eastAsia="Times New Roman" w:hAnsi="Times New Roman" w:cs="Times New Roman"/>
                <w:b/>
                <w:spacing w:val="-5"/>
                <w:sz w:val="24"/>
                <w:lang w:val="ru-RU"/>
              </w:rPr>
              <w:t xml:space="preserve"> </w:t>
            </w:r>
            <w:r w:rsidRPr="009641D0">
              <w:rPr>
                <w:rFonts w:ascii="Times New Roman" w:eastAsia="Times New Roman" w:hAnsi="Times New Roman" w:cs="Times New Roman"/>
                <w:b/>
                <w:sz w:val="24"/>
                <w:lang w:val="ru-RU"/>
              </w:rPr>
              <w:t>их</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история</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традиции</w:t>
            </w:r>
          </w:p>
          <w:p w:rsidR="009641D0" w:rsidRPr="009641D0" w:rsidRDefault="009641D0" w:rsidP="009641D0">
            <w:pPr>
              <w:spacing w:line="257" w:lineRule="exact"/>
              <w:ind w:left="143" w:right="77"/>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spacing w:line="276" w:lineRule="exact"/>
              <w:ind w:left="105" w:right="3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Главные иудейские праздники: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Рош­а­Шана, Йом Кипур,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Суккот,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Ханука,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би­шват,</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line="257"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возникновения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иудейских</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6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62">
              <w:r w:rsidRPr="009641D0">
                <w:rPr>
                  <w:rFonts w:ascii="Times New Roman" w:eastAsia="Times New Roman" w:hAnsi="Times New Roman" w:cs="Times New Roman"/>
                  <w:color w:val="0462C1"/>
                  <w:spacing w:val="-1"/>
                  <w:sz w:val="24"/>
                  <w:u w:val="single" w:color="0462C1"/>
                </w:rPr>
                <w:t>collection.edu.ru/catalog/</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5244"/>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4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Пурим, Песах, Шавуот.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История возникновения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праздников и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празднования.</w:t>
            </w:r>
          </w:p>
        </w:tc>
        <w:tc>
          <w:tcPr>
            <w:tcW w:w="5532" w:type="dxa"/>
          </w:tcPr>
          <w:p w:rsidR="009641D0" w:rsidRPr="009641D0" w:rsidRDefault="009641D0" w:rsidP="009641D0">
            <w:pPr>
              <w:spacing w:before="1"/>
              <w:ind w:left="106" w:right="15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религиозных праздников и традициях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празднования.</w:t>
            </w:r>
          </w:p>
          <w:p w:rsidR="009641D0" w:rsidRPr="009641D0" w:rsidRDefault="009641D0" w:rsidP="009641D0">
            <w:pPr>
              <w:ind w:left="106" w:right="1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 о значении религиозных праздников 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жизни верующих; о том, каким образом праздники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служат сплочению людей. Применять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совершенствовать навыки использования речевых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средств, смыслового чтения учебных текстов,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построения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рассуждений.</w:t>
            </w:r>
          </w:p>
          <w:p w:rsidR="009641D0" w:rsidRPr="009641D0" w:rsidRDefault="009641D0" w:rsidP="009641D0">
            <w:pPr>
              <w:spacing w:before="1"/>
              <w:ind w:left="106" w:right="54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духовно­нравственные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проблемы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опытом.</w:t>
            </w:r>
          </w:p>
          <w:p w:rsidR="009641D0" w:rsidRPr="009641D0" w:rsidRDefault="009641D0" w:rsidP="009641D0">
            <w:pPr>
              <w:ind w:left="106" w:right="75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ind w:left="106" w:right="19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Готовить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информационный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доклад,</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оформлять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его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 соответствии с требованиями, проводить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презентацию.</w:t>
            </w:r>
          </w:p>
          <w:p w:rsidR="009641D0" w:rsidRPr="009641D0" w:rsidRDefault="009641D0" w:rsidP="009641D0">
            <w:pPr>
              <w:ind w:left="106" w:right="14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Выразительно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художественный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p>
          <w:p w:rsidR="009641D0" w:rsidRPr="009641D0" w:rsidRDefault="009641D0" w:rsidP="009641D0">
            <w:pPr>
              <w:spacing w:line="276" w:lineRule="exac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spacing w:before="1" w:line="480" w:lineRule="auto"/>
              <w:ind w:left="107" w:right="499"/>
              <w:rPr>
                <w:rFonts w:ascii="Times New Roman" w:eastAsia="Times New Roman" w:hAnsi="Times New Roman" w:cs="Times New Roman"/>
                <w:sz w:val="24"/>
                <w:lang w:val="ru-RU"/>
              </w:rPr>
            </w:pPr>
            <w:hyperlink r:id="rId163">
              <w:r w:rsidRPr="009641D0">
                <w:rPr>
                  <w:rFonts w:ascii="Times New Roman" w:eastAsia="Times New Roman" w:hAnsi="Times New Roman" w:cs="Times New Roman"/>
                  <w:color w:val="0462C1"/>
                  <w:sz w:val="24"/>
                  <w:u w:val="single" w:color="0462C1"/>
                </w:rPr>
                <w:t>http</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www</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edu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ru</w:t>
              </w:r>
              <w:r w:rsidRPr="009641D0">
                <w:rPr>
                  <w:rFonts w:ascii="Times New Roman" w:eastAsia="Times New Roman" w:hAnsi="Times New Roman" w:cs="Times New Roman"/>
                  <w:color w:val="0462C1"/>
                  <w:sz w:val="24"/>
                  <w:u w:val="single" w:color="0462C1"/>
                  <w:lang w:val="ru-RU"/>
                </w:rPr>
                <w:t>/</w:t>
              </w:r>
            </w:hyperlink>
            <w:r w:rsidRPr="009641D0">
              <w:rPr>
                <w:rFonts w:ascii="Times New Roman" w:eastAsia="Times New Roman" w:hAnsi="Times New Roman" w:cs="Times New Roman"/>
                <w:color w:val="0462C1"/>
                <w:spacing w:val="1"/>
                <w:sz w:val="24"/>
                <w:lang w:val="ru-RU"/>
              </w:rPr>
              <w:t xml:space="preserve"> </w:t>
            </w:r>
            <w:hyperlink r:id="rId164">
              <w:r w:rsidRPr="009641D0">
                <w:rPr>
                  <w:rFonts w:ascii="Times New Roman" w:eastAsia="Times New Roman" w:hAnsi="Times New Roman" w:cs="Times New Roman"/>
                  <w:color w:val="0462C1"/>
                  <w:sz w:val="24"/>
                  <w:u w:val="single" w:color="0462C1"/>
                </w:rPr>
                <w:t>https</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pedsovet</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su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load</w:t>
              </w:r>
              <w:r w:rsidRPr="009641D0">
                <w:rPr>
                  <w:rFonts w:ascii="Times New Roman" w:eastAsia="Times New Roman" w:hAnsi="Times New Roman" w:cs="Times New Roman"/>
                  <w:color w:val="0462C1"/>
                  <w:sz w:val="24"/>
                  <w:u w:val="single" w:color="0462C1"/>
                  <w:lang w:val="ru-RU"/>
                </w:rPr>
                <w:t>/</w:t>
              </w:r>
            </w:hyperlink>
          </w:p>
        </w:tc>
      </w:tr>
      <w:tr w:rsidR="009641D0" w:rsidRPr="009641D0" w:rsidTr="00EF0B46">
        <w:trPr>
          <w:trHeight w:val="4141"/>
        </w:trPr>
        <w:tc>
          <w:tcPr>
            <w:tcW w:w="3113" w:type="dxa"/>
          </w:tcPr>
          <w:p w:rsidR="009641D0" w:rsidRPr="009641D0" w:rsidRDefault="009641D0" w:rsidP="009641D0">
            <w:pPr>
              <w:ind w:left="311" w:right="91" w:hanging="195"/>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Ценности семейной жизни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иудейской</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традиции.</w:t>
            </w:r>
          </w:p>
          <w:p w:rsidR="009641D0" w:rsidRPr="009641D0" w:rsidRDefault="009641D0" w:rsidP="009641D0">
            <w:pPr>
              <w:ind w:left="143" w:right="133"/>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Праматери</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еврейского</w:t>
            </w:r>
            <w:proofErr w:type="spellEnd"/>
            <w:r w:rsidRPr="009641D0">
              <w:rPr>
                <w:rFonts w:ascii="Times New Roman" w:eastAsia="Times New Roman" w:hAnsi="Times New Roman" w:cs="Times New Roman"/>
                <w:b/>
                <w:spacing w:val="-58"/>
                <w:sz w:val="24"/>
              </w:rPr>
              <w:t xml:space="preserve"> </w:t>
            </w:r>
            <w:proofErr w:type="spellStart"/>
            <w:r w:rsidRPr="009641D0">
              <w:rPr>
                <w:rFonts w:ascii="Times New Roman" w:eastAsia="Times New Roman" w:hAnsi="Times New Roman" w:cs="Times New Roman"/>
                <w:b/>
                <w:sz w:val="24"/>
              </w:rPr>
              <w:t>народа</w:t>
            </w:r>
            <w:proofErr w:type="spellEnd"/>
          </w:p>
          <w:p w:rsidR="009641D0" w:rsidRPr="009641D0" w:rsidRDefault="009641D0" w:rsidP="009641D0">
            <w:pPr>
              <w:spacing w:before="1"/>
              <w:ind w:left="143" w:right="77"/>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Патриархи и праматери Сара,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Ривка, Лея и Рахель. Пещера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Махпела — гробница патриархов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праматерей.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Могила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Рахели.</w:t>
            </w:r>
          </w:p>
          <w:p w:rsidR="009641D0" w:rsidRPr="009641D0" w:rsidRDefault="009641D0" w:rsidP="009641D0">
            <w:pPr>
              <w:spacing w:before="1"/>
              <w:ind w:left="105" w:right="1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уважения к женщине 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иудаизме, роль женщины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еврейской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 общине.</w:t>
            </w:r>
          </w:p>
          <w:p w:rsidR="009641D0" w:rsidRPr="009641D0" w:rsidRDefault="009641D0" w:rsidP="009641D0">
            <w:pPr>
              <w:ind w:left="105" w:right="11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Заповедь о почитании родителей,</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взаимоотношения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родителей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ind w:left="105" w:right="437"/>
              <w:rPr>
                <w:rFonts w:ascii="Times New Roman" w:eastAsia="Times New Roman" w:hAnsi="Times New Roman" w:cs="Times New Roman"/>
                <w:sz w:val="24"/>
              </w:rPr>
            </w:pPr>
            <w:r w:rsidRPr="009641D0">
              <w:rPr>
                <w:rFonts w:ascii="Times New Roman" w:eastAsia="Times New Roman" w:hAnsi="Times New Roman" w:cs="Times New Roman"/>
                <w:sz w:val="24"/>
                <w:lang w:val="ru-RU"/>
              </w:rPr>
              <w:t>детей в иудейской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Обряды</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ритуалы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свадебного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 xml:space="preserve">цикла в иудаизме. </w:t>
            </w:r>
            <w:proofErr w:type="spellStart"/>
            <w:r w:rsidRPr="009641D0">
              <w:rPr>
                <w:rFonts w:ascii="Times New Roman" w:eastAsia="Times New Roman" w:hAnsi="Times New Roman" w:cs="Times New Roman"/>
                <w:sz w:val="24"/>
              </w:rPr>
              <w:t>Правила</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супружеской</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жизни</w:t>
            </w:r>
            <w:proofErr w:type="spellEnd"/>
            <w:r w:rsidRPr="009641D0">
              <w:rPr>
                <w:rFonts w:ascii="Times New Roman" w:eastAsia="Times New Roman" w:hAnsi="Times New Roman" w:cs="Times New Roman"/>
                <w:sz w:val="24"/>
              </w:rPr>
              <w:t>.</w:t>
            </w:r>
          </w:p>
          <w:p w:rsidR="009641D0" w:rsidRPr="009641D0" w:rsidRDefault="009641D0" w:rsidP="009641D0">
            <w:pPr>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Обязанности</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членов</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семьи</w:t>
            </w:r>
            <w:proofErr w:type="spellEnd"/>
            <w:r w:rsidRPr="009641D0">
              <w:rPr>
                <w:rFonts w:ascii="Times New Roman" w:eastAsia="Times New Roman" w:hAnsi="Times New Roman" w:cs="Times New Roman"/>
                <w:sz w:val="24"/>
              </w:rPr>
              <w:t>.</w:t>
            </w:r>
          </w:p>
        </w:tc>
        <w:tc>
          <w:tcPr>
            <w:tcW w:w="5532" w:type="dxa"/>
          </w:tcPr>
          <w:p w:rsidR="009641D0" w:rsidRPr="009641D0" w:rsidRDefault="009641D0" w:rsidP="009641D0">
            <w:pPr>
              <w:ind w:left="106" w:right="82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1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праматерях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еврейского</w:t>
            </w:r>
            <w:r w:rsidRPr="009641D0">
              <w:rPr>
                <w:rFonts w:ascii="Times New Roman" w:eastAsia="Times New Roman" w:hAnsi="Times New Roman" w:cs="Times New Roman"/>
                <w:spacing w:val="56"/>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праведности и о благочестии в еврейской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традиции; о том, почему праматери почитаются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иудеями наравне с праотцами; о традициях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заключения брака, воспитания детей,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взаимоотношений членов семьи в иудаизме;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семейных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ценностях. Соотносить</w:t>
            </w:r>
          </w:p>
          <w:p w:rsidR="009641D0" w:rsidRPr="009641D0" w:rsidRDefault="009641D0" w:rsidP="009641D0">
            <w:pPr>
              <w:spacing w:before="1"/>
              <w:ind w:left="106" w:right="93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духовно­нравственные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проблемы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личным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опытом.</w:t>
            </w:r>
          </w:p>
          <w:p w:rsidR="009641D0" w:rsidRPr="009641D0" w:rsidRDefault="009641D0" w:rsidP="009641D0">
            <w:pPr>
              <w:ind w:left="106" w:right="75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группе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spacing w:line="270" w:lineRule="atLeast"/>
              <w:ind w:left="106" w:right="228"/>
              <w:rPr>
                <w:rFonts w:ascii="Times New Roman" w:eastAsia="Times New Roman" w:hAnsi="Times New Roman" w:cs="Times New Roman"/>
                <w:sz w:val="24"/>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иллюстративным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рядом.</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Участвовать</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беседе</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Составлять</w:t>
            </w:r>
            <w:proofErr w:type="spellEnd"/>
          </w:p>
        </w:tc>
        <w:tc>
          <w:tcPr>
            <w:tcW w:w="2976" w:type="dxa"/>
          </w:tcPr>
          <w:p w:rsidR="009641D0" w:rsidRPr="009641D0" w:rsidRDefault="009641D0" w:rsidP="009641D0">
            <w:pPr>
              <w:ind w:left="107"/>
              <w:rPr>
                <w:rFonts w:ascii="Times New Roman" w:eastAsia="Times New Roman" w:hAnsi="Times New Roman" w:cs="Times New Roman"/>
                <w:sz w:val="24"/>
              </w:rPr>
            </w:pPr>
            <w:hyperlink r:id="rId16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6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rPr>
                <w:rFonts w:ascii="Times New Roman" w:eastAsia="Times New Roman" w:hAnsi="Times New Roman" w:cs="Times New Roman"/>
                <w:b/>
                <w:sz w:val="24"/>
              </w:rPr>
            </w:pPr>
          </w:p>
          <w:p w:rsidR="009641D0" w:rsidRPr="009641D0" w:rsidRDefault="009641D0" w:rsidP="009641D0">
            <w:pPr>
              <w:spacing w:before="1" w:line="480" w:lineRule="auto"/>
              <w:ind w:left="107" w:right="499"/>
              <w:rPr>
                <w:rFonts w:ascii="Times New Roman" w:eastAsia="Times New Roman" w:hAnsi="Times New Roman" w:cs="Times New Roman"/>
                <w:sz w:val="24"/>
              </w:rPr>
            </w:pPr>
            <w:hyperlink r:id="rId16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68">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2486"/>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rPr>
                <w:rFonts w:ascii="Times New Roman" w:eastAsia="Times New Roman" w:hAnsi="Times New Roman" w:cs="Times New Roman"/>
                <w:sz w:val="24"/>
              </w:rPr>
            </w:pPr>
          </w:p>
        </w:tc>
        <w:tc>
          <w:tcPr>
            <w:tcW w:w="5532" w:type="dxa"/>
          </w:tcPr>
          <w:p w:rsidR="009641D0" w:rsidRPr="009641D0" w:rsidRDefault="009641D0" w:rsidP="009641D0">
            <w:pPr>
              <w:spacing w:before="1"/>
              <w:ind w:left="106" w:right="118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небольшой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текст­повествование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(устно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письменно).</w:t>
            </w:r>
          </w:p>
          <w:p w:rsidR="009641D0" w:rsidRPr="009641D0" w:rsidRDefault="009641D0" w:rsidP="009641D0">
            <w:pPr>
              <w:ind w:left="106" w:right="13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основную</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идею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иносказательного</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(притчи); участвовать в обсуждении;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аргументировать собственную точку зрения;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небольшой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текст­рассуждение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p>
          <w:p w:rsidR="009641D0" w:rsidRPr="009641D0" w:rsidRDefault="009641D0" w:rsidP="009641D0">
            <w:pPr>
              <w:spacing w:before="1"/>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заданную</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тему.</w:t>
            </w:r>
          </w:p>
          <w:p w:rsidR="009641D0" w:rsidRPr="009641D0" w:rsidRDefault="009641D0" w:rsidP="009641D0">
            <w:pPr>
              <w:spacing w:line="270" w:lineRule="atLeast"/>
              <w:ind w:left="106" w:right="8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2976"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5245"/>
        </w:trPr>
        <w:tc>
          <w:tcPr>
            <w:tcW w:w="3113" w:type="dxa"/>
          </w:tcPr>
          <w:p w:rsidR="009641D0" w:rsidRPr="009641D0" w:rsidRDefault="009641D0" w:rsidP="009641D0">
            <w:pPr>
              <w:ind w:left="143" w:right="13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Любовь и уважение к</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Отечеству</w:t>
            </w:r>
          </w:p>
          <w:p w:rsidR="009641D0" w:rsidRPr="009641D0" w:rsidRDefault="009641D0" w:rsidP="009641D0">
            <w:pPr>
              <w:ind w:left="143" w:right="135"/>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684" w:type="dxa"/>
          </w:tcPr>
          <w:p w:rsidR="009641D0" w:rsidRPr="009641D0" w:rsidRDefault="009641D0" w:rsidP="009641D0">
            <w:pPr>
              <w:tabs>
                <w:tab w:val="left" w:pos="1521"/>
              </w:tabs>
              <w:ind w:left="105" w:right="16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Этапы становления духовных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традиций России Любовь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основа человеческой 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Служение человека обществу,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Родине. Патриотизм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многонационального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многоконфессионального народа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России. Консультация учителя,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 готовиться к урокам 33, 34.</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Темы творческих работ: «Диалог</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 во</w:t>
            </w:r>
            <w:r w:rsidRPr="009641D0">
              <w:rPr>
                <w:rFonts w:ascii="Times New Roman" w:eastAsia="Times New Roman" w:hAnsi="Times New Roman" w:cs="Times New Roman"/>
                <w:sz w:val="24"/>
                <w:lang w:val="ru-RU"/>
              </w:rPr>
              <w:tab/>
              <w:t>имя</w:t>
            </w:r>
          </w:p>
          <w:p w:rsidR="009641D0" w:rsidRPr="009641D0" w:rsidRDefault="009641D0" w:rsidP="009641D0">
            <w:pPr>
              <w:ind w:left="105" w:right="31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гражданского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согласия»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(народное творчество, стихи,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песни,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кухня народов</w:t>
            </w:r>
          </w:p>
          <w:p w:rsidR="009641D0" w:rsidRPr="009641D0" w:rsidRDefault="009641D0" w:rsidP="009641D0">
            <w:pPr>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России</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и т</w:t>
            </w:r>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д ).</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ind w:left="106" w:right="21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Закреплять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систематизировать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представление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основном содержании учебника, о важнейших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понятиях курса; о духовных традициях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многонационального народа России, о духовном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ind w:left="106" w:right="49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культурных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традициях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человека, семьи, общества; о ценности любви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отношениях между людьми и по отношению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Родине; о ключевых понятиях урока: служение,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патриотизм.</w:t>
            </w:r>
          </w:p>
          <w:p w:rsidR="009641D0" w:rsidRPr="009641D0" w:rsidRDefault="009641D0" w:rsidP="009641D0">
            <w:pPr>
              <w:ind w:left="106" w:right="10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Отвечать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учебные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вопросы,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определения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понятиями;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делать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выводы;</w:t>
            </w:r>
          </w:p>
          <w:p w:rsidR="009641D0" w:rsidRPr="009641D0" w:rsidRDefault="009641D0" w:rsidP="009641D0">
            <w:pPr>
              <w:ind w:left="106" w:right="2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адекватно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основные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курса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письменной речи.</w:t>
            </w:r>
          </w:p>
          <w:p w:rsidR="009641D0" w:rsidRPr="009641D0" w:rsidRDefault="009641D0" w:rsidP="009641D0">
            <w:pPr>
              <w:ind w:left="106" w:right="5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 значение слов с помощью словаря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Проверять себя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самостоятельно</w:t>
            </w:r>
          </w:p>
          <w:p w:rsidR="009641D0" w:rsidRPr="009641D0" w:rsidRDefault="009641D0" w:rsidP="009641D0">
            <w:pPr>
              <w:spacing w:before="1" w:line="257" w:lineRule="exact"/>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учебной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работы.</w:t>
            </w:r>
          </w:p>
        </w:tc>
        <w:tc>
          <w:tcPr>
            <w:tcW w:w="2976" w:type="dxa"/>
          </w:tcPr>
          <w:p w:rsidR="009641D0" w:rsidRPr="009641D0" w:rsidRDefault="009641D0" w:rsidP="009641D0">
            <w:pPr>
              <w:ind w:left="107"/>
              <w:rPr>
                <w:rFonts w:ascii="Times New Roman" w:eastAsia="Times New Roman" w:hAnsi="Times New Roman" w:cs="Times New Roman"/>
                <w:sz w:val="24"/>
              </w:rPr>
            </w:pPr>
            <w:hyperlink r:id="rId16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7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7" w:right="499"/>
              <w:rPr>
                <w:rFonts w:ascii="Times New Roman" w:eastAsia="Times New Roman" w:hAnsi="Times New Roman" w:cs="Times New Roman"/>
                <w:sz w:val="24"/>
              </w:rPr>
            </w:pPr>
            <w:hyperlink r:id="rId17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7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1655"/>
        </w:trPr>
        <w:tc>
          <w:tcPr>
            <w:tcW w:w="3113" w:type="dxa"/>
          </w:tcPr>
          <w:p w:rsidR="009641D0" w:rsidRPr="009641D0" w:rsidRDefault="009641D0" w:rsidP="009641D0">
            <w:pPr>
              <w:ind w:left="143" w:right="132"/>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Творческие</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работы</w:t>
            </w:r>
            <w:proofErr w:type="spellEnd"/>
            <w:r w:rsidRPr="009641D0">
              <w:rPr>
                <w:rFonts w:ascii="Times New Roman" w:eastAsia="Times New Roman" w:hAnsi="Times New Roman" w:cs="Times New Roman"/>
                <w:b/>
                <w:spacing w:val="-58"/>
                <w:sz w:val="24"/>
              </w:rPr>
              <w:t xml:space="preserve"> </w:t>
            </w:r>
            <w:proofErr w:type="spellStart"/>
            <w:r w:rsidRPr="009641D0">
              <w:rPr>
                <w:rFonts w:ascii="Times New Roman" w:eastAsia="Times New Roman" w:hAnsi="Times New Roman" w:cs="Times New Roman"/>
                <w:b/>
                <w:sz w:val="24"/>
              </w:rPr>
              <w:t>учащихся</w:t>
            </w:r>
            <w:proofErr w:type="spellEnd"/>
          </w:p>
          <w:p w:rsidR="009641D0" w:rsidRPr="009641D0" w:rsidRDefault="009641D0" w:rsidP="009641D0">
            <w:pPr>
              <w:ind w:left="143" w:right="135"/>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684" w:type="dxa"/>
          </w:tcPr>
          <w:p w:rsidR="009641D0" w:rsidRPr="009641D0" w:rsidRDefault="009641D0" w:rsidP="009641D0">
            <w:pPr>
              <w:ind w:left="105" w:right="825"/>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Содержание деятельности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определяется выбранными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учащимися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spacing w:line="270" w:lineRule="atLeast"/>
              <w:ind w:left="105" w:right="5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выбранными учителем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организационными</w:t>
            </w:r>
            <w:r w:rsidRPr="009641D0">
              <w:rPr>
                <w:rFonts w:ascii="Times New Roman" w:eastAsia="Times New Roman" w:hAnsi="Times New Roman" w:cs="Times New Roman"/>
                <w:spacing w:val="-11"/>
                <w:sz w:val="24"/>
                <w:lang w:val="ru-RU"/>
              </w:rPr>
              <w:t xml:space="preserve"> </w:t>
            </w:r>
            <w:r w:rsidRPr="009641D0">
              <w:rPr>
                <w:rFonts w:ascii="Times New Roman" w:eastAsia="Times New Roman" w:hAnsi="Times New Roman" w:cs="Times New Roman"/>
                <w:sz w:val="24"/>
                <w:lang w:val="ru-RU"/>
              </w:rPr>
              <w:t>формами.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Подготовка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выполнению</w:t>
            </w:r>
          </w:p>
        </w:tc>
        <w:tc>
          <w:tcPr>
            <w:tcW w:w="5532" w:type="dxa"/>
          </w:tcPr>
          <w:p w:rsidR="009641D0" w:rsidRPr="009641D0" w:rsidRDefault="009641D0" w:rsidP="009641D0">
            <w:pPr>
              <w:ind w:left="106" w:right="8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прочитанное.</w:t>
            </w:r>
          </w:p>
          <w:p w:rsidR="009641D0" w:rsidRPr="009641D0" w:rsidRDefault="009641D0" w:rsidP="009641D0">
            <w:pPr>
              <w:spacing w:line="270" w:lineRule="atLeast"/>
              <w:ind w:left="106" w:right="133"/>
              <w:rPr>
                <w:rFonts w:ascii="Times New Roman" w:eastAsia="Times New Roman" w:hAnsi="Times New Roman" w:cs="Times New Roman"/>
                <w:sz w:val="24"/>
              </w:rPr>
            </w:pPr>
            <w:r w:rsidRPr="009641D0">
              <w:rPr>
                <w:rFonts w:ascii="Times New Roman" w:eastAsia="Times New Roman" w:hAnsi="Times New Roman" w:cs="Times New Roman"/>
                <w:sz w:val="24"/>
                <w:lang w:val="ru-RU"/>
              </w:rPr>
              <w:t>Актуализировать и закреплять материал,</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изученный на уроках «Основы иудейской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культуры». </w:t>
            </w:r>
            <w:proofErr w:type="spellStart"/>
            <w:r w:rsidRPr="009641D0">
              <w:rPr>
                <w:rFonts w:ascii="Times New Roman" w:eastAsia="Times New Roman" w:hAnsi="Times New Roman" w:cs="Times New Roman"/>
                <w:sz w:val="24"/>
              </w:rPr>
              <w:t>Обобщать</w:t>
            </w:r>
            <w:proofErr w:type="spellEnd"/>
            <w:r w:rsidRPr="009641D0">
              <w:rPr>
                <w:rFonts w:ascii="Times New Roman" w:eastAsia="Times New Roman" w:hAnsi="Times New Roman" w:cs="Times New Roman"/>
                <w:sz w:val="24"/>
              </w:rPr>
              <w:t xml:space="preserve"> и </w:t>
            </w:r>
            <w:proofErr w:type="spellStart"/>
            <w:r w:rsidRPr="009641D0">
              <w:rPr>
                <w:rFonts w:ascii="Times New Roman" w:eastAsia="Times New Roman" w:hAnsi="Times New Roman" w:cs="Times New Roman"/>
                <w:sz w:val="24"/>
              </w:rPr>
              <w:t>систематизировать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знания</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58"/>
                <w:sz w:val="24"/>
              </w:rPr>
              <w:t xml:space="preserve"> </w:t>
            </w:r>
            <w:proofErr w:type="spellStart"/>
            <w:r w:rsidRPr="009641D0">
              <w:rPr>
                <w:rFonts w:ascii="Times New Roman" w:eastAsia="Times New Roman" w:hAnsi="Times New Roman" w:cs="Times New Roman"/>
                <w:sz w:val="24"/>
              </w:rPr>
              <w:t>Планировать</w:t>
            </w:r>
            <w:proofErr w:type="spellEnd"/>
            <w:r w:rsidRPr="009641D0">
              <w:rPr>
                <w:rFonts w:ascii="Times New Roman" w:eastAsia="Times New Roman" w:hAnsi="Times New Roman" w:cs="Times New Roman"/>
                <w:spacing w:val="-2"/>
                <w:sz w:val="24"/>
              </w:rPr>
              <w:t xml:space="preserve"> </w:t>
            </w:r>
            <w:r w:rsidRPr="009641D0">
              <w:rPr>
                <w:rFonts w:ascii="Times New Roman" w:eastAsia="Times New Roman" w:hAnsi="Times New Roman" w:cs="Times New Roman"/>
                <w:sz w:val="24"/>
              </w:rPr>
              <w:t>и</w:t>
            </w:r>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корректировать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самостоятельную</w:t>
            </w:r>
            <w:proofErr w:type="spellEnd"/>
          </w:p>
        </w:tc>
        <w:tc>
          <w:tcPr>
            <w:tcW w:w="2976" w:type="dxa"/>
          </w:tcPr>
          <w:p w:rsidR="009641D0" w:rsidRPr="009641D0" w:rsidRDefault="009641D0" w:rsidP="009641D0">
            <w:pPr>
              <w:ind w:left="107"/>
              <w:rPr>
                <w:rFonts w:ascii="Times New Roman" w:eastAsia="Times New Roman" w:hAnsi="Times New Roman" w:cs="Times New Roman"/>
                <w:sz w:val="24"/>
              </w:rPr>
            </w:pPr>
            <w:hyperlink r:id="rId17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7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line="550" w:lineRule="atLeast"/>
              <w:ind w:left="107" w:right="499"/>
              <w:rPr>
                <w:rFonts w:ascii="Times New Roman" w:eastAsia="Times New Roman" w:hAnsi="Times New Roman" w:cs="Times New Roman"/>
                <w:sz w:val="24"/>
              </w:rPr>
            </w:pPr>
            <w:hyperlink r:id="rId17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76">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550" w:lineRule="atLeas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3"/>
        <w:gridCol w:w="3684"/>
        <w:gridCol w:w="5532"/>
        <w:gridCol w:w="2976"/>
      </w:tblGrid>
      <w:tr w:rsidR="009641D0" w:rsidRPr="009641D0" w:rsidTr="00EF0B46">
        <w:trPr>
          <w:trHeight w:val="3038"/>
        </w:trPr>
        <w:tc>
          <w:tcPr>
            <w:tcW w:w="3113" w:type="dxa"/>
          </w:tcPr>
          <w:p w:rsidR="009641D0" w:rsidRPr="009641D0" w:rsidRDefault="009641D0" w:rsidP="009641D0">
            <w:pPr>
              <w:rPr>
                <w:rFonts w:ascii="Times New Roman" w:eastAsia="Times New Roman" w:hAnsi="Times New Roman" w:cs="Times New Roman"/>
                <w:sz w:val="24"/>
              </w:rPr>
            </w:pPr>
          </w:p>
        </w:tc>
        <w:tc>
          <w:tcPr>
            <w:tcW w:w="3684" w:type="dxa"/>
          </w:tcPr>
          <w:p w:rsidR="009641D0" w:rsidRPr="009641D0" w:rsidRDefault="009641D0" w:rsidP="009641D0">
            <w:pPr>
              <w:spacing w:before="1"/>
              <w:ind w:left="105" w:right="381"/>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одного из заданий (творческий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или учебно­исследовательский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проект).</w:t>
            </w:r>
          </w:p>
          <w:p w:rsidR="009641D0" w:rsidRPr="009641D0" w:rsidRDefault="009641D0" w:rsidP="009641D0">
            <w:pPr>
              <w:spacing w:before="1"/>
              <w:ind w:left="105" w:right="107" w:firstLine="60"/>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Презентации результатов работы</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 обсуждение</w:t>
            </w:r>
          </w:p>
        </w:tc>
        <w:tc>
          <w:tcPr>
            <w:tcW w:w="5532" w:type="dxa"/>
          </w:tcPr>
          <w:p w:rsidR="009641D0" w:rsidRPr="009641D0" w:rsidRDefault="009641D0" w:rsidP="009641D0">
            <w:pPr>
              <w:spacing w:before="1"/>
              <w:ind w:left="10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работу.</w:t>
            </w:r>
          </w:p>
          <w:p w:rsidR="009641D0" w:rsidRPr="009641D0" w:rsidRDefault="009641D0" w:rsidP="009641D0">
            <w:pPr>
              <w:ind w:left="106" w:right="889"/>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 в группе, представлять результаты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коллективной или индивидуальной работы.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Оценивать свою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деятельность.</w:t>
            </w:r>
          </w:p>
          <w:p w:rsidR="009641D0" w:rsidRPr="009641D0" w:rsidRDefault="009641D0" w:rsidP="009641D0">
            <w:pPr>
              <w:spacing w:before="1"/>
              <w:ind w:left="106" w:right="2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Извлекать информацию из предоставленных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источников,</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систематизировать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воспроизводить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информацию.</w:t>
            </w:r>
          </w:p>
          <w:p w:rsidR="009641D0" w:rsidRPr="009641D0" w:rsidRDefault="009641D0" w:rsidP="009641D0">
            <w:pPr>
              <w:ind w:left="106" w:right="531"/>
              <w:rPr>
                <w:rFonts w:ascii="Times New Roman" w:eastAsia="Times New Roman" w:hAnsi="Times New Roman" w:cs="Times New Roman"/>
                <w:sz w:val="24"/>
              </w:rPr>
            </w:pPr>
            <w:r w:rsidRPr="009641D0">
              <w:rPr>
                <w:rFonts w:ascii="Times New Roman" w:eastAsia="Times New Roman" w:hAnsi="Times New Roman" w:cs="Times New Roman"/>
                <w:sz w:val="24"/>
                <w:lang w:val="ru-RU"/>
              </w:rPr>
              <w:t>Применять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построения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высказываний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соответствии с коммуникативными задачами.</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и</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оценивать</w:t>
            </w:r>
            <w:proofErr w:type="spellEnd"/>
          </w:p>
          <w:p w:rsidR="009641D0" w:rsidRPr="009641D0" w:rsidRDefault="009641D0" w:rsidP="009641D0">
            <w:pPr>
              <w:spacing w:line="257" w:lineRule="exact"/>
              <w:ind w:left="106"/>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2976"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275"/>
        </w:trPr>
        <w:tc>
          <w:tcPr>
            <w:tcW w:w="3113" w:type="dxa"/>
          </w:tcPr>
          <w:p w:rsidR="009641D0" w:rsidRPr="009641D0" w:rsidRDefault="009641D0" w:rsidP="009641D0">
            <w:pPr>
              <w:rPr>
                <w:rFonts w:ascii="Times New Roman" w:eastAsia="Times New Roman" w:hAnsi="Times New Roman" w:cs="Times New Roman"/>
                <w:sz w:val="20"/>
              </w:rPr>
            </w:pPr>
          </w:p>
        </w:tc>
        <w:tc>
          <w:tcPr>
            <w:tcW w:w="3684" w:type="dxa"/>
          </w:tcPr>
          <w:p w:rsidR="009641D0" w:rsidRPr="009641D0" w:rsidRDefault="009641D0" w:rsidP="009641D0">
            <w:pPr>
              <w:rPr>
                <w:rFonts w:ascii="Times New Roman" w:eastAsia="Times New Roman" w:hAnsi="Times New Roman" w:cs="Times New Roman"/>
                <w:sz w:val="20"/>
              </w:rPr>
            </w:pPr>
          </w:p>
        </w:tc>
        <w:tc>
          <w:tcPr>
            <w:tcW w:w="5532" w:type="dxa"/>
          </w:tcPr>
          <w:p w:rsidR="009641D0" w:rsidRPr="009641D0" w:rsidRDefault="009641D0" w:rsidP="009641D0">
            <w:pPr>
              <w:rPr>
                <w:rFonts w:ascii="Times New Roman" w:eastAsia="Times New Roman" w:hAnsi="Times New Roman" w:cs="Times New Roman"/>
                <w:sz w:val="20"/>
              </w:rPr>
            </w:pPr>
          </w:p>
        </w:tc>
        <w:tc>
          <w:tcPr>
            <w:tcW w:w="2976" w:type="dxa"/>
          </w:tcPr>
          <w:p w:rsidR="009641D0" w:rsidRPr="009641D0" w:rsidRDefault="009641D0" w:rsidP="009641D0">
            <w:pPr>
              <w:rPr>
                <w:rFonts w:ascii="Times New Roman" w:eastAsia="Times New Roman" w:hAnsi="Times New Roman" w:cs="Times New Roman"/>
                <w:sz w:val="20"/>
              </w:rPr>
            </w:pPr>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2" w:after="0" w:line="240" w:lineRule="auto"/>
        <w:rPr>
          <w:rFonts w:ascii="Times New Roman" w:eastAsia="Times New Roman" w:hAnsi="Times New Roman" w:cs="Times New Roman"/>
          <w:b/>
          <w:sz w:val="27"/>
          <w:szCs w:val="26"/>
        </w:rPr>
      </w:pPr>
    </w:p>
    <w:p w:rsidR="009641D0" w:rsidRPr="009641D0" w:rsidRDefault="009641D0" w:rsidP="009641D0">
      <w:pPr>
        <w:widowControl w:val="0"/>
        <w:autoSpaceDE w:val="0"/>
        <w:autoSpaceDN w:val="0"/>
        <w:spacing w:before="90" w:after="0" w:line="240" w:lineRule="auto"/>
        <w:ind w:left="1648"/>
        <w:rPr>
          <w:rFonts w:ascii="Times New Roman" w:eastAsia="Times New Roman" w:hAnsi="Times New Roman" w:cs="Times New Roman"/>
          <w:b/>
          <w:sz w:val="24"/>
        </w:rPr>
      </w:pPr>
      <w:r w:rsidRPr="009641D0">
        <w:rPr>
          <w:rFonts w:ascii="Times New Roman" w:eastAsia="Times New Roman" w:hAnsi="Times New Roman" w:cs="Times New Roman"/>
          <w:b/>
          <w:sz w:val="24"/>
        </w:rPr>
        <w:t>МОДУЛЬ</w:t>
      </w:r>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«ОСНОВЫ</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РЕЛИГИОЗНЫХ</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КУЛЬТУР</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НАРОДОВ РОССИИ».</w:t>
      </w:r>
      <w:r w:rsidRPr="009641D0">
        <w:rPr>
          <w:rFonts w:ascii="Times New Roman" w:eastAsia="Times New Roman" w:hAnsi="Times New Roman" w:cs="Times New Roman"/>
          <w:b/>
          <w:spacing w:val="-2"/>
          <w:sz w:val="24"/>
        </w:rPr>
        <w:t xml:space="preserve"> </w:t>
      </w:r>
      <w:r w:rsidRPr="009641D0">
        <w:rPr>
          <w:rFonts w:ascii="Times New Roman" w:eastAsia="Times New Roman" w:hAnsi="Times New Roman" w:cs="Times New Roman"/>
          <w:b/>
          <w:sz w:val="24"/>
        </w:rPr>
        <w:t>34</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5" w:after="0" w:line="240" w:lineRule="auto"/>
        <w:rPr>
          <w:rFonts w:ascii="Times New Roman" w:eastAsia="Times New Roman" w:hAnsi="Times New Roman" w:cs="Times New Roman"/>
          <w:b/>
          <w:sz w:val="11"/>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551"/>
        </w:trPr>
        <w:tc>
          <w:tcPr>
            <w:tcW w:w="3027" w:type="dxa"/>
          </w:tcPr>
          <w:p w:rsidR="009641D0" w:rsidRPr="009641D0" w:rsidRDefault="009641D0" w:rsidP="009641D0">
            <w:pPr>
              <w:spacing w:before="135"/>
              <w:ind w:left="993"/>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Название</w:t>
            </w:r>
            <w:proofErr w:type="spellEnd"/>
          </w:p>
        </w:tc>
        <w:tc>
          <w:tcPr>
            <w:tcW w:w="3718" w:type="dxa"/>
          </w:tcPr>
          <w:p w:rsidR="009641D0" w:rsidRPr="009641D0" w:rsidRDefault="009641D0" w:rsidP="009641D0">
            <w:pPr>
              <w:spacing w:before="135"/>
              <w:ind w:left="671"/>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Основное</w:t>
            </w:r>
            <w:proofErr w:type="spellEnd"/>
            <w:r w:rsidRPr="009641D0">
              <w:rPr>
                <w:rFonts w:ascii="Times New Roman" w:eastAsia="Times New Roman" w:hAnsi="Times New Roman" w:cs="Times New Roman"/>
                <w:b/>
                <w:spacing w:val="-3"/>
                <w:sz w:val="24"/>
              </w:rPr>
              <w:t xml:space="preserve"> </w:t>
            </w:r>
            <w:proofErr w:type="spellStart"/>
            <w:r w:rsidRPr="009641D0">
              <w:rPr>
                <w:rFonts w:ascii="Times New Roman" w:eastAsia="Times New Roman" w:hAnsi="Times New Roman" w:cs="Times New Roman"/>
                <w:b/>
                <w:sz w:val="24"/>
              </w:rPr>
              <w:t>содержание</w:t>
            </w:r>
            <w:proofErr w:type="spellEnd"/>
          </w:p>
        </w:tc>
        <w:tc>
          <w:tcPr>
            <w:tcW w:w="5585" w:type="dxa"/>
          </w:tcPr>
          <w:p w:rsidR="009641D0" w:rsidRPr="009641D0" w:rsidRDefault="009641D0" w:rsidP="009641D0">
            <w:pPr>
              <w:spacing w:line="276" w:lineRule="exact"/>
              <w:ind w:left="2042" w:right="194" w:hanging="1827"/>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Характеристика основных видов деятельности</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обучающихся</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2760"/>
        </w:trPr>
        <w:tc>
          <w:tcPr>
            <w:tcW w:w="3027" w:type="dxa"/>
          </w:tcPr>
          <w:p w:rsidR="009641D0" w:rsidRPr="009641D0" w:rsidRDefault="009641D0" w:rsidP="009641D0">
            <w:pPr>
              <w:ind w:left="1245" w:right="220" w:hanging="100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Россия</w:t>
            </w:r>
            <w:proofErr w:type="spellEnd"/>
            <w:r w:rsidRPr="009641D0">
              <w:rPr>
                <w:rFonts w:ascii="Times New Roman" w:eastAsia="Times New Roman" w:hAnsi="Times New Roman" w:cs="Times New Roman"/>
                <w:b/>
                <w:sz w:val="24"/>
              </w:rPr>
              <w:t xml:space="preserve"> — </w:t>
            </w:r>
            <w:proofErr w:type="spellStart"/>
            <w:r w:rsidRPr="009641D0">
              <w:rPr>
                <w:rFonts w:ascii="Times New Roman" w:eastAsia="Times New Roman" w:hAnsi="Times New Roman" w:cs="Times New Roman"/>
                <w:b/>
                <w:sz w:val="24"/>
              </w:rPr>
              <w:t>наша</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Родина</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ind w:left="107" w:right="84"/>
              <w:rPr>
                <w:rFonts w:ascii="Times New Roman" w:eastAsia="Times New Roman" w:hAnsi="Times New Roman" w:cs="Times New Roman"/>
                <w:sz w:val="24"/>
              </w:rPr>
            </w:pPr>
            <w:r w:rsidRPr="009641D0">
              <w:rPr>
                <w:rFonts w:ascii="Times New Roman" w:eastAsia="Times New Roman" w:hAnsi="Times New Roman" w:cs="Times New Roman"/>
                <w:sz w:val="24"/>
                <w:lang w:val="ru-RU"/>
              </w:rPr>
              <w:t>Россия — многонациональное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государство.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Духовный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Культурные традиции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 xml:space="preserve">вечные ценности. </w:t>
            </w:r>
            <w:proofErr w:type="spellStart"/>
            <w:r w:rsidRPr="009641D0">
              <w:rPr>
                <w:rFonts w:ascii="Times New Roman" w:eastAsia="Times New Roman" w:hAnsi="Times New Roman" w:cs="Times New Roman"/>
                <w:sz w:val="24"/>
              </w:rPr>
              <w:t>Семейные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ценности</w:t>
            </w:r>
            <w:proofErr w:type="spellEnd"/>
            <w:r w:rsidRPr="009641D0">
              <w:rPr>
                <w:rFonts w:ascii="Times New Roman" w:eastAsia="Times New Roman" w:hAnsi="Times New Roman" w:cs="Times New Roman"/>
                <w:sz w:val="24"/>
              </w:rPr>
              <w:t>.</w:t>
            </w:r>
          </w:p>
        </w:tc>
        <w:tc>
          <w:tcPr>
            <w:tcW w:w="5585" w:type="dxa"/>
          </w:tcPr>
          <w:p w:rsidR="009641D0" w:rsidRPr="009641D0" w:rsidRDefault="009641D0" w:rsidP="009641D0">
            <w:pPr>
              <w:ind w:left="105" w:right="1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Пользоваться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условными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обозначениями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учебника.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Вести учебный, межкультурный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диалог.</w:t>
            </w:r>
          </w:p>
          <w:p w:rsidR="009641D0" w:rsidRPr="009641D0" w:rsidRDefault="009641D0" w:rsidP="009641D0">
            <w:pPr>
              <w:ind w:left="105" w:right="3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Различать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способы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средства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познания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духовных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традиций.</w:t>
            </w:r>
          </w:p>
          <w:p w:rsidR="009641D0" w:rsidRPr="009641D0" w:rsidRDefault="009641D0" w:rsidP="009641D0">
            <w:pPr>
              <w:ind w:left="105" w:right="29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Оценивать результаты своей работы на уроке и 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внеурочной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деятельности.</w:t>
            </w:r>
          </w:p>
          <w:p w:rsidR="009641D0" w:rsidRPr="009641D0" w:rsidRDefault="009641D0" w:rsidP="009641D0">
            <w:pPr>
              <w:ind w:left="105" w:right="47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духовных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традиций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жизни 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общества.</w:t>
            </w:r>
          </w:p>
          <w:p w:rsidR="009641D0" w:rsidRPr="009641D0" w:rsidRDefault="009641D0" w:rsidP="009641D0">
            <w:pPr>
              <w:spacing w:line="276" w:lineRule="exact"/>
              <w:ind w:left="105" w:right="21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Осознавать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ценность</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дружеских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отношений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между</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людьми.</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17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7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17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8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1379"/>
        </w:trPr>
        <w:tc>
          <w:tcPr>
            <w:tcW w:w="3027" w:type="dxa"/>
          </w:tcPr>
          <w:p w:rsidR="009641D0" w:rsidRPr="009641D0" w:rsidRDefault="009641D0" w:rsidP="009641D0">
            <w:pPr>
              <w:spacing w:line="275" w:lineRule="exact"/>
              <w:ind w:left="131"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Культура</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религия.</w:t>
            </w:r>
          </w:p>
          <w:p w:rsidR="009641D0" w:rsidRPr="009641D0" w:rsidRDefault="009641D0" w:rsidP="009641D0">
            <w:pPr>
              <w:ind w:left="130"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Возникновение</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религий.</w:t>
            </w:r>
          </w:p>
          <w:p w:rsidR="009641D0" w:rsidRPr="009641D0" w:rsidRDefault="009641D0" w:rsidP="009641D0">
            <w:pPr>
              <w:ind w:left="128"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Мировые</w:t>
            </w:r>
            <w:r w:rsidRPr="009641D0">
              <w:rPr>
                <w:rFonts w:ascii="Times New Roman" w:eastAsia="Times New Roman" w:hAnsi="Times New Roman" w:cs="Times New Roman"/>
                <w:b/>
                <w:spacing w:val="-4"/>
                <w:sz w:val="24"/>
                <w:lang w:val="ru-RU"/>
              </w:rPr>
              <w:t xml:space="preserve"> </w:t>
            </w:r>
            <w:r w:rsidRPr="009641D0">
              <w:rPr>
                <w:rFonts w:ascii="Times New Roman" w:eastAsia="Times New Roman" w:hAnsi="Times New Roman" w:cs="Times New Roman"/>
                <w:b/>
                <w:sz w:val="24"/>
                <w:lang w:val="ru-RU"/>
              </w:rPr>
              <w:t>религии</w:t>
            </w:r>
          </w:p>
          <w:p w:rsidR="009641D0" w:rsidRPr="009641D0" w:rsidRDefault="009641D0" w:rsidP="009641D0">
            <w:pPr>
              <w:spacing w:line="270" w:lineRule="atLeast"/>
              <w:ind w:left="131"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8"/>
                <w:sz w:val="24"/>
                <w:lang w:val="ru-RU"/>
              </w:rPr>
              <w:t xml:space="preserve"> </w:t>
            </w:r>
            <w:r w:rsidRPr="009641D0">
              <w:rPr>
                <w:rFonts w:ascii="Times New Roman" w:eastAsia="Times New Roman" w:hAnsi="Times New Roman" w:cs="Times New Roman"/>
                <w:b/>
                <w:sz w:val="24"/>
                <w:lang w:val="ru-RU"/>
              </w:rPr>
              <w:t>иудаизм.</w:t>
            </w:r>
            <w:r w:rsidRPr="009641D0">
              <w:rPr>
                <w:rFonts w:ascii="Times New Roman" w:eastAsia="Times New Roman" w:hAnsi="Times New Roman" w:cs="Times New Roman"/>
                <w:b/>
                <w:spacing w:val="-8"/>
                <w:sz w:val="24"/>
                <w:lang w:val="ru-RU"/>
              </w:rPr>
              <w:t xml:space="preserve"> </w:t>
            </w:r>
            <w:r w:rsidRPr="009641D0">
              <w:rPr>
                <w:rFonts w:ascii="Times New Roman" w:eastAsia="Times New Roman" w:hAnsi="Times New Roman" w:cs="Times New Roman"/>
                <w:b/>
                <w:sz w:val="24"/>
                <w:lang w:val="ru-RU"/>
              </w:rPr>
              <w:t>Основатели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религий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мира</w:t>
            </w:r>
          </w:p>
        </w:tc>
        <w:tc>
          <w:tcPr>
            <w:tcW w:w="3718" w:type="dxa"/>
          </w:tcPr>
          <w:p w:rsidR="009641D0" w:rsidRPr="009641D0" w:rsidRDefault="009641D0" w:rsidP="009641D0">
            <w:pPr>
              <w:ind w:left="107" w:right="28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Понятие религии. Первобытные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верования.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Древние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религии.</w:t>
            </w:r>
          </w:p>
          <w:p w:rsidR="009641D0" w:rsidRPr="009641D0" w:rsidRDefault="009641D0" w:rsidP="009641D0">
            <w:pPr>
              <w:spacing w:line="270" w:lineRule="atLeast"/>
              <w:ind w:left="107" w:right="16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Национальные и мировые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53"/>
                <w:sz w:val="24"/>
                <w:lang w:val="ru-RU"/>
              </w:rPr>
              <w:t xml:space="preserve"> </w:t>
            </w:r>
            <w:r w:rsidRPr="009641D0">
              <w:rPr>
                <w:rFonts w:ascii="Times New Roman" w:eastAsia="Times New Roman" w:hAnsi="Times New Roman" w:cs="Times New Roman"/>
                <w:sz w:val="24"/>
                <w:lang w:val="ru-RU"/>
              </w:rPr>
              <w:t>Традиционные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p>
        </w:tc>
        <w:tc>
          <w:tcPr>
            <w:tcW w:w="5585" w:type="dxa"/>
          </w:tcPr>
          <w:p w:rsidR="009641D0" w:rsidRPr="009641D0" w:rsidRDefault="009641D0" w:rsidP="009641D0">
            <w:pPr>
              <w:ind w:left="105" w:right="208"/>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 значение понятий: ритуал, материальная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духовная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культура,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пантеон,</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Завет,</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вера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Единого Бога,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 христианство,</w:t>
            </w:r>
          </w:p>
          <w:p w:rsidR="009641D0" w:rsidRPr="009641D0" w:rsidRDefault="009641D0" w:rsidP="009641D0">
            <w:pPr>
              <w:spacing w:line="270" w:lineRule="atLeast"/>
              <w:ind w:left="105" w:right="122"/>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ислам, буддизм. Прогнозировать содержание урока.</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воспринимать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прочитанное,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осмысливать</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18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8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ind w:left="106"/>
              <w:rPr>
                <w:rFonts w:ascii="Times New Roman" w:eastAsia="Times New Roman" w:hAnsi="Times New Roman" w:cs="Times New Roman"/>
                <w:sz w:val="24"/>
              </w:rPr>
            </w:pPr>
            <w:hyperlink r:id="rId183">
              <w:r w:rsidRPr="009641D0">
                <w:rPr>
                  <w:rFonts w:ascii="Times New Roman" w:eastAsia="Times New Roman" w:hAnsi="Times New Roman" w:cs="Times New Roman"/>
                  <w:color w:val="0462C1"/>
                  <w:sz w:val="24"/>
                  <w:u w:val="single" w:color="0462C1"/>
                </w:rPr>
                <w:t>http://www.edu.ru/</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3867"/>
        </w:trPr>
        <w:tc>
          <w:tcPr>
            <w:tcW w:w="3027" w:type="dxa"/>
          </w:tcPr>
          <w:p w:rsidR="009641D0" w:rsidRPr="009641D0" w:rsidRDefault="009641D0" w:rsidP="009641D0">
            <w:pPr>
              <w:spacing w:before="1"/>
              <w:ind w:left="132" w:right="124"/>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(4</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spacing w:before="1"/>
              <w:ind w:left="107" w:right="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Понятие культуры. Материальная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духовная культура.</w:t>
            </w:r>
          </w:p>
          <w:p w:rsidR="009641D0" w:rsidRPr="009641D0" w:rsidRDefault="009641D0" w:rsidP="009641D0">
            <w:pPr>
              <w:ind w:left="107" w:right="11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Взаимосвязь культуры и религии.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Влияние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 культуру.</w:t>
            </w:r>
          </w:p>
          <w:p w:rsidR="009641D0" w:rsidRPr="009641D0" w:rsidRDefault="009641D0" w:rsidP="009641D0">
            <w:pPr>
              <w:spacing w:before="1"/>
              <w:ind w:left="107" w:right="27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Первые религии. Многобожие.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Появление иудаизма как первой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основанной</w:t>
            </w:r>
          </w:p>
          <w:p w:rsidR="009641D0" w:rsidRPr="009641D0" w:rsidRDefault="009641D0" w:rsidP="009641D0">
            <w:pPr>
              <w:ind w:left="107" w:right="353"/>
              <w:rPr>
                <w:rFonts w:ascii="Times New Roman" w:eastAsia="Times New Roman" w:hAnsi="Times New Roman" w:cs="Times New Roman"/>
                <w:sz w:val="24"/>
              </w:rPr>
            </w:pPr>
            <w:r w:rsidRPr="009641D0">
              <w:rPr>
                <w:rFonts w:ascii="Times New Roman" w:eastAsia="Times New Roman" w:hAnsi="Times New Roman" w:cs="Times New Roman"/>
                <w:sz w:val="24"/>
                <w:lang w:val="ru-RU"/>
              </w:rPr>
              <w:t>на вере в Единого Бога.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Возникновение христианства.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Основы</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учения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Иисуса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Христа.</w:t>
            </w:r>
            <w:r w:rsidRPr="009641D0">
              <w:rPr>
                <w:rFonts w:ascii="Times New Roman" w:eastAsia="Times New Roman" w:hAnsi="Times New Roman" w:cs="Times New Roman"/>
                <w:spacing w:val="-57"/>
                <w:sz w:val="24"/>
                <w:lang w:val="ru-RU"/>
              </w:rPr>
              <w:t xml:space="preserve"> </w:t>
            </w:r>
            <w:proofErr w:type="spellStart"/>
            <w:r w:rsidRPr="009641D0">
              <w:rPr>
                <w:rFonts w:ascii="Times New Roman" w:eastAsia="Times New Roman" w:hAnsi="Times New Roman" w:cs="Times New Roman"/>
                <w:sz w:val="24"/>
              </w:rPr>
              <w:t>Возникновение</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ислама</w:t>
            </w:r>
            <w:proofErr w:type="spellEnd"/>
            <w:r w:rsidRPr="009641D0">
              <w:rPr>
                <w:rFonts w:ascii="Times New Roman" w:eastAsia="Times New Roman" w:hAnsi="Times New Roman" w:cs="Times New Roman"/>
                <w:sz w:val="24"/>
              </w:rPr>
              <w:t>.</w:t>
            </w:r>
          </w:p>
          <w:p w:rsidR="009641D0" w:rsidRPr="009641D0" w:rsidRDefault="009641D0" w:rsidP="009641D0">
            <w:pPr>
              <w:ind w:left="107" w:right="64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Возникновение</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буддизма</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Основные</w:t>
            </w:r>
            <w:proofErr w:type="spellEnd"/>
            <w:r w:rsidRPr="009641D0">
              <w:rPr>
                <w:rFonts w:ascii="Times New Roman" w:eastAsia="Times New Roman" w:hAnsi="Times New Roman" w:cs="Times New Roman"/>
                <w:spacing w:val="-6"/>
                <w:sz w:val="24"/>
              </w:rPr>
              <w:t xml:space="preserve"> </w:t>
            </w:r>
            <w:proofErr w:type="spellStart"/>
            <w:r w:rsidRPr="009641D0">
              <w:rPr>
                <w:rFonts w:ascii="Times New Roman" w:eastAsia="Times New Roman" w:hAnsi="Times New Roman" w:cs="Times New Roman"/>
                <w:sz w:val="24"/>
              </w:rPr>
              <w:t>истины</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буддизма</w:t>
            </w:r>
            <w:proofErr w:type="spellEnd"/>
            <w:r w:rsidRPr="009641D0">
              <w:rPr>
                <w:rFonts w:ascii="Times New Roman" w:eastAsia="Times New Roman" w:hAnsi="Times New Roman" w:cs="Times New Roman"/>
                <w:sz w:val="24"/>
              </w:rPr>
              <w:t>.</w:t>
            </w:r>
          </w:p>
        </w:tc>
        <w:tc>
          <w:tcPr>
            <w:tcW w:w="5585" w:type="dxa"/>
          </w:tcPr>
          <w:p w:rsidR="009641D0" w:rsidRPr="009641D0" w:rsidRDefault="009641D0" w:rsidP="009641D0">
            <w:pPr>
              <w:spacing w:before="1"/>
              <w:ind w:left="105" w:right="8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содержание прочитанного текста. Рассказывать об</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основных религиях, распространённых 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территории России; о взаимосвязи и взаимовлиянии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культуры, истории и религии, о предпосылках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возникновения и нравственных основах религий;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первых религиях, об истории возникновения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 буддизма.</w:t>
            </w:r>
          </w:p>
          <w:p w:rsidR="009641D0" w:rsidRPr="009641D0" w:rsidRDefault="009641D0" w:rsidP="009641D0">
            <w:pPr>
              <w:spacing w:before="1"/>
              <w:ind w:left="105" w:right="51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Работать с картой. Различать традиционные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нетрадиционные религии. Сопоставлять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особенности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мировых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национальных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религий.</w:t>
            </w:r>
          </w:p>
          <w:p w:rsidR="009641D0" w:rsidRPr="009641D0" w:rsidRDefault="009641D0" w:rsidP="009641D0">
            <w:pPr>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Определять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религиозные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основы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отдельных</w:t>
            </w:r>
          </w:p>
          <w:p w:rsidR="009641D0" w:rsidRPr="009641D0" w:rsidRDefault="009641D0" w:rsidP="009641D0">
            <w:pPr>
              <w:spacing w:line="270" w:lineRule="atLeast"/>
              <w:ind w:left="105" w:right="476"/>
              <w:rPr>
                <w:rFonts w:ascii="Times New Roman" w:eastAsia="Times New Roman" w:hAnsi="Times New Roman" w:cs="Times New Roman"/>
                <w:sz w:val="24"/>
              </w:rPr>
            </w:pPr>
            <w:r w:rsidRPr="009641D0">
              <w:rPr>
                <w:rFonts w:ascii="Times New Roman" w:eastAsia="Times New Roman" w:hAnsi="Times New Roman" w:cs="Times New Roman"/>
                <w:sz w:val="24"/>
                <w:lang w:val="ru-RU"/>
              </w:rPr>
              <w:t>явлений культуры. Выявлять в них общность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различие,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приводить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примеры.</w:t>
            </w:r>
            <w:r w:rsidRPr="009641D0">
              <w:rPr>
                <w:rFonts w:ascii="Times New Roman" w:eastAsia="Times New Roman" w:hAnsi="Times New Roman" w:cs="Times New Roman"/>
                <w:spacing w:val="-3"/>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pacing w:val="-2"/>
                <w:sz w:val="24"/>
              </w:rPr>
              <w:t xml:space="preserve"> </w:t>
            </w:r>
            <w:r w:rsidRPr="009641D0">
              <w:rPr>
                <w:rFonts w:ascii="Times New Roman" w:eastAsia="Times New Roman" w:hAnsi="Times New Roman" w:cs="Times New Roman"/>
                <w:sz w:val="24"/>
              </w:rPr>
              <w:t>и</w:t>
            </w:r>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свои</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достижения</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spacing w:before="1"/>
              <w:ind w:left="106"/>
              <w:rPr>
                <w:rFonts w:ascii="Times New Roman" w:eastAsia="Times New Roman" w:hAnsi="Times New Roman" w:cs="Times New Roman"/>
                <w:sz w:val="24"/>
              </w:rPr>
            </w:pPr>
            <w:hyperlink r:id="rId184">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3864"/>
        </w:trPr>
        <w:tc>
          <w:tcPr>
            <w:tcW w:w="3027" w:type="dxa"/>
          </w:tcPr>
          <w:p w:rsidR="009641D0" w:rsidRPr="009641D0" w:rsidRDefault="009641D0" w:rsidP="009641D0">
            <w:pPr>
              <w:ind w:left="287" w:right="278" w:hanging="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Священные книги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христианства, ислама,</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иудаизма и буддизма</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8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Что такое священные книги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Священная книга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буддизма —</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Трипитака (Три корзины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мудрости) Священные книги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иудаизма и христианства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Священная книга ислама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Коран.</w:t>
            </w:r>
          </w:p>
          <w:p w:rsidR="009641D0" w:rsidRPr="009641D0" w:rsidRDefault="009641D0" w:rsidP="009641D0">
            <w:pPr>
              <w:ind w:left="107" w:right="91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Священные книги 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обязательная</w:t>
            </w:r>
            <w:r w:rsidRPr="009641D0">
              <w:rPr>
                <w:rFonts w:ascii="Times New Roman" w:eastAsia="Times New Roman" w:hAnsi="Times New Roman" w:cs="Times New Roman"/>
                <w:spacing w:val="-9"/>
                <w:sz w:val="24"/>
                <w:lang w:val="ru-RU"/>
              </w:rPr>
              <w:t xml:space="preserve"> </w:t>
            </w:r>
            <w:r w:rsidRPr="009641D0">
              <w:rPr>
                <w:rFonts w:ascii="Times New Roman" w:eastAsia="Times New Roman" w:hAnsi="Times New Roman" w:cs="Times New Roman"/>
                <w:sz w:val="24"/>
                <w:lang w:val="ru-RU"/>
              </w:rPr>
              <w:t>часть</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любой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религии.</w:t>
            </w:r>
          </w:p>
        </w:tc>
        <w:tc>
          <w:tcPr>
            <w:tcW w:w="5585" w:type="dxa"/>
          </w:tcPr>
          <w:p w:rsidR="009641D0" w:rsidRPr="009641D0" w:rsidRDefault="009641D0" w:rsidP="009641D0">
            <w:pPr>
              <w:ind w:left="105" w:right="39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 значение понятий: Трипитака, Библия,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Ветхий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Завет,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Новый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Завет,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Евангелие,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Коран.</w:t>
            </w:r>
          </w:p>
          <w:p w:rsidR="009641D0" w:rsidRPr="009641D0" w:rsidRDefault="009641D0" w:rsidP="009641D0">
            <w:pPr>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урока.</w:t>
            </w:r>
          </w:p>
          <w:p w:rsidR="009641D0" w:rsidRPr="009641D0" w:rsidRDefault="009641D0" w:rsidP="009641D0">
            <w:pPr>
              <w:ind w:left="105" w:right="19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и воспринимать прочитанное, осмысливать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содержание прочитанного текста.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Рассказывать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священных книгах буддизма, иудаизма,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христианства, ислама. Определять сходство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этических постулатов священных книг религий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мира. Совершенствовать умения в области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коммуникации,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чтения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понимания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ответов на учебные вопросы разных типов,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построения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связного высказывания.</w:t>
            </w:r>
          </w:p>
          <w:p w:rsidR="009641D0" w:rsidRPr="009641D0" w:rsidRDefault="009641D0" w:rsidP="009641D0">
            <w:pPr>
              <w:spacing w:line="270" w:lineRule="atLeast"/>
              <w:ind w:left="105" w:right="3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достижения.</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18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8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18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88">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1655"/>
        </w:trPr>
        <w:tc>
          <w:tcPr>
            <w:tcW w:w="3027" w:type="dxa"/>
          </w:tcPr>
          <w:p w:rsidR="009641D0" w:rsidRPr="009641D0" w:rsidRDefault="009641D0" w:rsidP="009641D0">
            <w:pPr>
              <w:ind w:left="131"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Хранители</w:t>
            </w:r>
            <w:r w:rsidRPr="009641D0">
              <w:rPr>
                <w:rFonts w:ascii="Times New Roman" w:eastAsia="Times New Roman" w:hAnsi="Times New Roman" w:cs="Times New Roman"/>
                <w:b/>
                <w:spacing w:val="-5"/>
                <w:sz w:val="24"/>
                <w:lang w:val="ru-RU"/>
              </w:rPr>
              <w:t xml:space="preserve"> </w:t>
            </w:r>
            <w:r w:rsidRPr="009641D0">
              <w:rPr>
                <w:rFonts w:ascii="Times New Roman" w:eastAsia="Times New Roman" w:hAnsi="Times New Roman" w:cs="Times New Roman"/>
                <w:b/>
                <w:sz w:val="24"/>
                <w:lang w:val="ru-RU"/>
              </w:rPr>
              <w:t>предания</w:t>
            </w:r>
            <w:r w:rsidRPr="009641D0">
              <w:rPr>
                <w:rFonts w:ascii="Times New Roman" w:eastAsia="Times New Roman" w:hAnsi="Times New Roman" w:cs="Times New Roman"/>
                <w:b/>
                <w:spacing w:val="-7"/>
                <w:sz w:val="24"/>
                <w:lang w:val="ru-RU"/>
              </w:rPr>
              <w:t xml:space="preserve"> </w:t>
            </w:r>
            <w:r w:rsidRPr="009641D0">
              <w:rPr>
                <w:rFonts w:ascii="Times New Roman" w:eastAsia="Times New Roman" w:hAnsi="Times New Roman" w:cs="Times New Roman"/>
                <w:b/>
                <w:sz w:val="24"/>
                <w:lang w:val="ru-RU"/>
              </w:rPr>
              <w:t>в</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религиях</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мира</w:t>
            </w:r>
          </w:p>
          <w:p w:rsidR="009641D0" w:rsidRPr="009641D0" w:rsidRDefault="009641D0" w:rsidP="009641D0">
            <w:pPr>
              <w:ind w:left="132"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5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Необходимость хранителя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предания для любой религии.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Жрецы Раввины в иудаизме.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Христианские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священнослужители.</w:t>
            </w:r>
          </w:p>
          <w:p w:rsidR="009641D0" w:rsidRPr="009641D0" w:rsidRDefault="009641D0" w:rsidP="009641D0">
            <w:pPr>
              <w:spacing w:line="257" w:lineRule="exact"/>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Мусульманская</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община</w:t>
            </w:r>
            <w:proofErr w:type="spellEnd"/>
            <w:r w:rsidRPr="009641D0">
              <w:rPr>
                <w:rFonts w:ascii="Times New Roman" w:eastAsia="Times New Roman" w:hAnsi="Times New Roman" w:cs="Times New Roman"/>
                <w:sz w:val="24"/>
              </w:rPr>
              <w:t>.</w:t>
            </w:r>
          </w:p>
        </w:tc>
        <w:tc>
          <w:tcPr>
            <w:tcW w:w="5585" w:type="dxa"/>
          </w:tcPr>
          <w:p w:rsidR="009641D0" w:rsidRPr="009641D0" w:rsidRDefault="009641D0" w:rsidP="009641D0">
            <w:pPr>
              <w:ind w:left="105" w:right="33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 значение понятий: жрец, раввин,</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епископ, священник, имам, лама. Прогнозировать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содержание урока. Читать и воспринимать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прочитанное, осмысливать 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p>
          <w:p w:rsidR="009641D0" w:rsidRPr="009641D0" w:rsidRDefault="009641D0" w:rsidP="009641D0">
            <w:pPr>
              <w:spacing w:line="257" w:lineRule="exact"/>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когда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появились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хранители</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18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9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line="550" w:lineRule="atLeast"/>
              <w:ind w:left="106" w:right="548"/>
              <w:rPr>
                <w:rFonts w:ascii="Times New Roman" w:eastAsia="Times New Roman" w:hAnsi="Times New Roman" w:cs="Times New Roman"/>
                <w:sz w:val="24"/>
              </w:rPr>
            </w:pPr>
            <w:hyperlink r:id="rId19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92">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550" w:lineRule="atLeas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1106"/>
        </w:trPr>
        <w:tc>
          <w:tcPr>
            <w:tcW w:w="3027" w:type="dxa"/>
          </w:tcPr>
          <w:p w:rsidR="009641D0" w:rsidRPr="009641D0" w:rsidRDefault="009641D0" w:rsidP="009641D0">
            <w:pPr>
              <w:rPr>
                <w:rFonts w:ascii="Times New Roman" w:eastAsia="Times New Roman" w:hAnsi="Times New Roman" w:cs="Times New Roman"/>
                <w:sz w:val="24"/>
              </w:rPr>
            </w:pPr>
          </w:p>
        </w:tc>
        <w:tc>
          <w:tcPr>
            <w:tcW w:w="3718" w:type="dxa"/>
          </w:tcPr>
          <w:p w:rsidR="009641D0" w:rsidRPr="009641D0" w:rsidRDefault="009641D0" w:rsidP="009641D0">
            <w:pPr>
              <w:spacing w:before="1"/>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Буддийская</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община</w:t>
            </w:r>
            <w:proofErr w:type="spellEnd"/>
            <w:r w:rsidRPr="009641D0">
              <w:rPr>
                <w:rFonts w:ascii="Times New Roman" w:eastAsia="Times New Roman" w:hAnsi="Times New Roman" w:cs="Times New Roman"/>
                <w:sz w:val="24"/>
              </w:rPr>
              <w:t>.</w:t>
            </w:r>
          </w:p>
        </w:tc>
        <w:tc>
          <w:tcPr>
            <w:tcW w:w="5585" w:type="dxa"/>
          </w:tcPr>
          <w:p w:rsidR="009641D0" w:rsidRPr="009641D0" w:rsidRDefault="009641D0" w:rsidP="009641D0">
            <w:pPr>
              <w:spacing w:line="270" w:lineRule="atLeast"/>
              <w:ind w:left="105" w:right="13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предания;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кто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такие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жрецы;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какую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роль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4"/>
                <w:sz w:val="24"/>
                <w:lang w:val="ru-RU"/>
              </w:rPr>
              <w:t xml:space="preserve"> </w:t>
            </w:r>
            <w:r w:rsidRPr="009641D0">
              <w:rPr>
                <w:rFonts w:ascii="Times New Roman" w:eastAsia="Times New Roman" w:hAnsi="Times New Roman" w:cs="Times New Roman"/>
                <w:sz w:val="24"/>
                <w:lang w:val="ru-RU"/>
              </w:rPr>
              <w:t>иудаизме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играют</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раввины;</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иерархии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христианской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церкви;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организации</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мусульманской</w:t>
            </w:r>
            <w:r w:rsidRPr="009641D0">
              <w:rPr>
                <w:rFonts w:ascii="Times New Roman" w:eastAsia="Times New Roman" w:hAnsi="Times New Roman" w:cs="Times New Roman"/>
                <w:spacing w:val="60"/>
                <w:sz w:val="24"/>
                <w:lang w:val="ru-RU"/>
              </w:rPr>
              <w:t xml:space="preserve"> </w:t>
            </w:r>
            <w:r w:rsidRPr="009641D0">
              <w:rPr>
                <w:rFonts w:ascii="Times New Roman" w:eastAsia="Times New Roman" w:hAnsi="Times New Roman" w:cs="Times New Roman"/>
                <w:sz w:val="24"/>
                <w:lang w:val="ru-RU"/>
              </w:rPr>
              <w:t>общины;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буддистской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сангхе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ламах.</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3864"/>
        </w:trPr>
        <w:tc>
          <w:tcPr>
            <w:tcW w:w="3027" w:type="dxa"/>
          </w:tcPr>
          <w:p w:rsidR="009641D0" w:rsidRPr="009641D0" w:rsidRDefault="009641D0" w:rsidP="009641D0">
            <w:pPr>
              <w:ind w:left="1274" w:right="852" w:hanging="397"/>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Добро</w:t>
            </w:r>
            <w:proofErr w:type="spellEnd"/>
            <w:r w:rsidRPr="009641D0">
              <w:rPr>
                <w:rFonts w:ascii="Times New Roman" w:eastAsia="Times New Roman" w:hAnsi="Times New Roman" w:cs="Times New Roman"/>
                <w:b/>
                <w:sz w:val="24"/>
              </w:rPr>
              <w:t xml:space="preserve"> и </w:t>
            </w:r>
            <w:proofErr w:type="spellStart"/>
            <w:r w:rsidRPr="009641D0">
              <w:rPr>
                <w:rFonts w:ascii="Times New Roman" w:eastAsia="Times New Roman" w:hAnsi="Times New Roman" w:cs="Times New Roman"/>
                <w:b/>
                <w:sz w:val="24"/>
              </w:rPr>
              <w:t>зло</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ind w:left="107" w:right="18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Представление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происхождении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добра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зла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разных религиях.</w:t>
            </w:r>
          </w:p>
          <w:p w:rsidR="009641D0" w:rsidRPr="009641D0" w:rsidRDefault="009641D0" w:rsidP="009641D0">
            <w:pPr>
              <w:ind w:left="107" w:right="2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Понятия греха и раскаяния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разных религиях. Сходство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различия представлений о добре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зле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разных религиях.</w:t>
            </w:r>
          </w:p>
        </w:tc>
        <w:tc>
          <w:tcPr>
            <w:tcW w:w="5585" w:type="dxa"/>
          </w:tcPr>
          <w:p w:rsidR="009641D0" w:rsidRPr="009641D0" w:rsidRDefault="009641D0" w:rsidP="009641D0">
            <w:pPr>
              <w:ind w:left="105" w:right="18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 значение понятий: добро, зло, грех,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раскаяние, воздаяние — в контексте 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Читать и 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Рассказывать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причинах появления зла и возможностях его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преодоления в контексте традиций буддизма,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христианства, ислама и иудаизма. 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понятия добра и зла с личным опытом, опытом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других людей. Устанавливать связи полученных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знаний со знаниями по литературному чтению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окружающему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миру.</w:t>
            </w:r>
          </w:p>
          <w:p w:rsidR="009641D0" w:rsidRPr="009641D0" w:rsidRDefault="009641D0" w:rsidP="009641D0">
            <w:pPr>
              <w:spacing w:line="270" w:lineRule="atLeast"/>
              <w:ind w:left="105" w:right="8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прочитанного текста.</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19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9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19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19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4140"/>
        </w:trPr>
        <w:tc>
          <w:tcPr>
            <w:tcW w:w="3027" w:type="dxa"/>
          </w:tcPr>
          <w:p w:rsidR="009641D0" w:rsidRPr="009641D0" w:rsidRDefault="009641D0" w:rsidP="009641D0">
            <w:pPr>
              <w:ind w:left="134"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Человек в религиозных</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традициях</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народов</w:t>
            </w:r>
          </w:p>
          <w:p w:rsidR="009641D0" w:rsidRPr="009641D0" w:rsidRDefault="009641D0" w:rsidP="009641D0">
            <w:pPr>
              <w:ind w:left="131"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России</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4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Действия</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верующего</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общения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Богом.</w:t>
            </w:r>
          </w:p>
          <w:p w:rsidR="009641D0" w:rsidRPr="009641D0" w:rsidRDefault="009641D0" w:rsidP="009641D0">
            <w:pPr>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Христианские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таинства.</w:t>
            </w:r>
          </w:p>
          <w:p w:rsidR="009641D0" w:rsidRPr="009641D0" w:rsidRDefault="009641D0" w:rsidP="009641D0">
            <w:pPr>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Соблюдение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религиозных</w:t>
            </w:r>
          </w:p>
          <w:p w:rsidR="009641D0" w:rsidRPr="009641D0" w:rsidRDefault="009641D0" w:rsidP="009641D0">
            <w:pPr>
              <w:ind w:left="107" w:right="20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предписаний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иудаизме.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Формы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служения Богу, предписанные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Коране.</w:t>
            </w:r>
          </w:p>
          <w:p w:rsidR="009641D0" w:rsidRPr="009641D0" w:rsidRDefault="009641D0" w:rsidP="009641D0">
            <w:pPr>
              <w:ind w:left="107" w:right="283" w:firstLine="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Традиции буддизма. Молитва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разных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традициях.</w:t>
            </w:r>
          </w:p>
        </w:tc>
        <w:tc>
          <w:tcPr>
            <w:tcW w:w="5585" w:type="dxa"/>
          </w:tcPr>
          <w:p w:rsidR="009641D0" w:rsidRPr="009641D0" w:rsidRDefault="009641D0" w:rsidP="009641D0">
            <w:pPr>
              <w:ind w:left="105" w:right="49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молитва,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таинство,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намаз,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мантра.</w:t>
            </w:r>
          </w:p>
          <w:p w:rsidR="009641D0" w:rsidRPr="009641D0" w:rsidRDefault="009641D0" w:rsidP="009641D0">
            <w:pPr>
              <w:ind w:left="105" w:right="14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содержание урока. Читать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Рассказывать об</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основных действиях верующего человека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религиозных традициях мира, о том, что делает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верующий человек для общения с Богом, что такое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молитва, таинство, намаз, мантра.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Приводить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примеры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религиозного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людей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личного опыта и опыта других людей, из</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литературных источников. Выражать позитивное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ценностное отношение к поведению 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людей.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оценивать</w:t>
            </w:r>
          </w:p>
          <w:p w:rsidR="009641D0" w:rsidRPr="009641D0" w:rsidRDefault="009641D0" w:rsidP="009641D0">
            <w:pPr>
              <w:spacing w:line="257" w:lineRule="exact"/>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19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19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before="1" w:line="480" w:lineRule="auto"/>
              <w:ind w:left="106" w:right="548"/>
              <w:rPr>
                <w:rFonts w:ascii="Times New Roman" w:eastAsia="Times New Roman" w:hAnsi="Times New Roman" w:cs="Times New Roman"/>
                <w:sz w:val="24"/>
              </w:rPr>
            </w:pPr>
            <w:hyperlink r:id="rId19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0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75"/>
        </w:trPr>
        <w:tc>
          <w:tcPr>
            <w:tcW w:w="3027" w:type="dxa"/>
          </w:tcPr>
          <w:p w:rsidR="009641D0" w:rsidRPr="009641D0" w:rsidRDefault="009641D0" w:rsidP="009641D0">
            <w:pPr>
              <w:spacing w:line="256" w:lineRule="exact"/>
              <w:ind w:left="18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Священные</w:t>
            </w:r>
            <w:proofErr w:type="spellEnd"/>
            <w:r w:rsidRPr="009641D0">
              <w:rPr>
                <w:rFonts w:ascii="Times New Roman" w:eastAsia="Times New Roman" w:hAnsi="Times New Roman" w:cs="Times New Roman"/>
                <w:b/>
                <w:spacing w:val="-6"/>
                <w:sz w:val="24"/>
              </w:rPr>
              <w:t xml:space="preserve"> </w:t>
            </w:r>
            <w:proofErr w:type="spellStart"/>
            <w:r w:rsidRPr="009641D0">
              <w:rPr>
                <w:rFonts w:ascii="Times New Roman" w:eastAsia="Times New Roman" w:hAnsi="Times New Roman" w:cs="Times New Roman"/>
                <w:b/>
                <w:sz w:val="24"/>
              </w:rPr>
              <w:t>сооружения</w:t>
            </w:r>
            <w:proofErr w:type="spellEnd"/>
          </w:p>
        </w:tc>
        <w:tc>
          <w:tcPr>
            <w:tcW w:w="3718" w:type="dxa"/>
          </w:tcPr>
          <w:p w:rsidR="009641D0" w:rsidRPr="009641D0" w:rsidRDefault="009641D0" w:rsidP="009641D0">
            <w:pPr>
              <w:spacing w:line="256" w:lineRule="exact"/>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Предназначение</w:t>
            </w:r>
            <w:proofErr w:type="spellEnd"/>
            <w:r w:rsidRPr="009641D0">
              <w:rPr>
                <w:rFonts w:ascii="Times New Roman" w:eastAsia="Times New Roman" w:hAnsi="Times New Roman" w:cs="Times New Roman"/>
                <w:spacing w:val="-6"/>
                <w:sz w:val="24"/>
              </w:rPr>
              <w:t xml:space="preserve"> </w:t>
            </w:r>
            <w:proofErr w:type="spellStart"/>
            <w:r w:rsidRPr="009641D0">
              <w:rPr>
                <w:rFonts w:ascii="Times New Roman" w:eastAsia="Times New Roman" w:hAnsi="Times New Roman" w:cs="Times New Roman"/>
                <w:sz w:val="24"/>
              </w:rPr>
              <w:t>священных</w:t>
            </w:r>
            <w:proofErr w:type="spellEnd"/>
          </w:p>
        </w:tc>
        <w:tc>
          <w:tcPr>
            <w:tcW w:w="5585" w:type="dxa"/>
          </w:tcPr>
          <w:p w:rsidR="009641D0" w:rsidRPr="009641D0" w:rsidRDefault="009641D0" w:rsidP="009641D0">
            <w:pPr>
              <w:spacing w:line="256" w:lineRule="exact"/>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синагога,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церковь,</w:t>
            </w:r>
          </w:p>
        </w:tc>
        <w:tc>
          <w:tcPr>
            <w:tcW w:w="3024" w:type="dxa"/>
          </w:tcPr>
          <w:p w:rsidR="009641D0" w:rsidRPr="009641D0" w:rsidRDefault="009641D0" w:rsidP="009641D0">
            <w:pPr>
              <w:spacing w:line="256" w:lineRule="exact"/>
              <w:ind w:left="106"/>
              <w:rPr>
                <w:rFonts w:ascii="Times New Roman" w:eastAsia="Times New Roman" w:hAnsi="Times New Roman" w:cs="Times New Roman"/>
                <w:sz w:val="24"/>
              </w:rPr>
            </w:pPr>
            <w:hyperlink r:id="rId201">
              <w:r w:rsidRPr="009641D0">
                <w:rPr>
                  <w:rFonts w:ascii="Times New Roman" w:eastAsia="Times New Roman" w:hAnsi="Times New Roman" w:cs="Times New Roman"/>
                  <w:color w:val="0462C1"/>
                  <w:sz w:val="24"/>
                  <w:u w:val="single" w:color="0462C1"/>
                </w:rPr>
                <w:t>http://school-</w:t>
              </w:r>
            </w:hyperlink>
          </w:p>
        </w:tc>
      </w:tr>
    </w:tbl>
    <w:p w:rsidR="009641D0" w:rsidRPr="009641D0" w:rsidRDefault="009641D0" w:rsidP="009641D0">
      <w:pPr>
        <w:widowControl w:val="0"/>
        <w:autoSpaceDE w:val="0"/>
        <w:autoSpaceDN w:val="0"/>
        <w:spacing w:after="0" w:line="256" w:lineRule="exact"/>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3591"/>
        </w:trPr>
        <w:tc>
          <w:tcPr>
            <w:tcW w:w="3027" w:type="dxa"/>
          </w:tcPr>
          <w:p w:rsidR="009641D0" w:rsidRPr="009641D0" w:rsidRDefault="009641D0" w:rsidP="009641D0">
            <w:pPr>
              <w:spacing w:before="1"/>
              <w:ind w:left="134" w:right="69"/>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spacing w:before="1"/>
              <w:ind w:left="107" w:right="623"/>
              <w:rPr>
                <w:rFonts w:ascii="Times New Roman" w:eastAsia="Times New Roman" w:hAnsi="Times New Roman" w:cs="Times New Roman"/>
                <w:sz w:val="24"/>
              </w:rPr>
            </w:pPr>
            <w:r w:rsidRPr="009641D0">
              <w:rPr>
                <w:rFonts w:ascii="Times New Roman" w:eastAsia="Times New Roman" w:hAnsi="Times New Roman" w:cs="Times New Roman"/>
                <w:spacing w:val="-1"/>
                <w:sz w:val="24"/>
                <w:lang w:val="ru-RU"/>
              </w:rPr>
              <w:t xml:space="preserve">сооружений. </w:t>
            </w:r>
            <w:r w:rsidRPr="009641D0">
              <w:rPr>
                <w:rFonts w:ascii="Times New Roman" w:eastAsia="Times New Roman" w:hAnsi="Times New Roman" w:cs="Times New Roman"/>
                <w:sz w:val="24"/>
                <w:lang w:val="ru-RU"/>
              </w:rPr>
              <w:t>Необходимость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священных сооружений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любой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3"/>
                <w:sz w:val="24"/>
                <w:lang w:val="ru-RU"/>
              </w:rPr>
              <w:t xml:space="preserve"> </w:t>
            </w:r>
            <w:proofErr w:type="spellStart"/>
            <w:r w:rsidRPr="009641D0">
              <w:rPr>
                <w:rFonts w:ascii="Times New Roman" w:eastAsia="Times New Roman" w:hAnsi="Times New Roman" w:cs="Times New Roman"/>
                <w:sz w:val="24"/>
              </w:rPr>
              <w:t>Священные</w:t>
            </w:r>
            <w:proofErr w:type="spellEnd"/>
          </w:p>
          <w:p w:rsidR="009641D0" w:rsidRPr="009641D0" w:rsidRDefault="009641D0" w:rsidP="009641D0">
            <w:pPr>
              <w:spacing w:before="1"/>
              <w:ind w:left="107" w:right="296"/>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здания</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иудаизма</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Христианские</w:t>
            </w:r>
            <w:proofErr w:type="spellEnd"/>
            <w:r w:rsidRPr="009641D0">
              <w:rPr>
                <w:rFonts w:ascii="Times New Roman" w:eastAsia="Times New Roman" w:hAnsi="Times New Roman" w:cs="Times New Roman"/>
                <w:spacing w:val="-58"/>
                <w:sz w:val="24"/>
              </w:rPr>
              <w:t xml:space="preserve"> </w:t>
            </w:r>
            <w:proofErr w:type="spellStart"/>
            <w:r w:rsidRPr="009641D0">
              <w:rPr>
                <w:rFonts w:ascii="Times New Roman" w:eastAsia="Times New Roman" w:hAnsi="Times New Roman" w:cs="Times New Roman"/>
                <w:sz w:val="24"/>
              </w:rPr>
              <w:t>храмы</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Мечети</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Буддийские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священные</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сооружения</w:t>
            </w:r>
            <w:proofErr w:type="spellEnd"/>
            <w:r w:rsidRPr="009641D0">
              <w:rPr>
                <w:rFonts w:ascii="Times New Roman" w:eastAsia="Times New Roman" w:hAnsi="Times New Roman" w:cs="Times New Roman"/>
                <w:sz w:val="24"/>
              </w:rPr>
              <w:t>.</w:t>
            </w:r>
          </w:p>
        </w:tc>
        <w:tc>
          <w:tcPr>
            <w:tcW w:w="5585" w:type="dxa"/>
          </w:tcPr>
          <w:p w:rsidR="009641D0" w:rsidRPr="009641D0" w:rsidRDefault="009641D0" w:rsidP="009641D0">
            <w:pPr>
              <w:spacing w:before="1"/>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мечеть,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ступа,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пагода.</w:t>
            </w:r>
          </w:p>
          <w:p w:rsidR="009641D0" w:rsidRPr="009641D0" w:rsidRDefault="009641D0" w:rsidP="009641D0">
            <w:pPr>
              <w:ind w:left="105" w:right="148"/>
              <w:rPr>
                <w:rFonts w:ascii="Times New Roman" w:eastAsia="Times New Roman" w:hAnsi="Times New Roman" w:cs="Times New Roman"/>
                <w:sz w:val="24"/>
              </w:rPr>
            </w:pPr>
            <w:r w:rsidRPr="009641D0">
              <w:rPr>
                <w:rFonts w:ascii="Times New Roman" w:eastAsia="Times New Roman" w:hAnsi="Times New Roman" w:cs="Times New Roman"/>
                <w:sz w:val="24"/>
                <w:lang w:val="ru-RU"/>
              </w:rPr>
              <w:t>Прогнозировать содержание урока. Читать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Рассказывать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назначении и устройстве синагоги, христианской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церкви, мечети, ступы и пагоды. Выявлять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общность и различия в устройстве и на­ значении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священных сооружений. Осознавать при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нахождении в священных сооружениях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необходимость соблюдения правил поведения,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принятых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соответствующей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религиозной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общине.</w:t>
            </w:r>
            <w:r w:rsidRPr="009641D0">
              <w:rPr>
                <w:rFonts w:ascii="Times New Roman" w:eastAsia="Times New Roman" w:hAnsi="Times New Roman" w:cs="Times New Roman"/>
                <w:spacing w:val="-57"/>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 xml:space="preserve">и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оценивать</w:t>
            </w:r>
            <w:proofErr w:type="spellEnd"/>
          </w:p>
          <w:p w:rsidR="009641D0" w:rsidRPr="009641D0" w:rsidRDefault="009641D0" w:rsidP="009641D0">
            <w:pPr>
              <w:spacing w:before="1" w:line="257" w:lineRule="exact"/>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spacing w:before="1" w:line="480" w:lineRule="auto"/>
              <w:ind w:left="106"/>
              <w:rPr>
                <w:rFonts w:ascii="Times New Roman" w:eastAsia="Times New Roman" w:hAnsi="Times New Roman" w:cs="Times New Roman"/>
                <w:sz w:val="24"/>
              </w:rPr>
            </w:pPr>
            <w:hyperlink r:id="rId202">
              <w:r w:rsidRPr="009641D0">
                <w:rPr>
                  <w:rFonts w:ascii="Times New Roman" w:eastAsia="Times New Roman" w:hAnsi="Times New Roman" w:cs="Times New Roman"/>
                  <w:color w:val="0462C1"/>
                  <w:spacing w:val="-1"/>
                  <w:sz w:val="24"/>
                  <w:u w:val="single" w:color="0462C1"/>
                </w:rPr>
                <w:t>collection.edu.ru/catalog/</w:t>
              </w:r>
            </w:hyperlink>
            <w:r w:rsidRPr="009641D0">
              <w:rPr>
                <w:rFonts w:ascii="Times New Roman" w:eastAsia="Times New Roman" w:hAnsi="Times New Roman" w:cs="Times New Roman"/>
                <w:color w:val="0462C1"/>
                <w:spacing w:val="-57"/>
                <w:sz w:val="24"/>
              </w:rPr>
              <w:t xml:space="preserve"> </w:t>
            </w:r>
            <w:hyperlink r:id="rId20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04">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3588"/>
        </w:trPr>
        <w:tc>
          <w:tcPr>
            <w:tcW w:w="3027" w:type="dxa"/>
          </w:tcPr>
          <w:p w:rsidR="009641D0" w:rsidRPr="009641D0" w:rsidRDefault="009641D0" w:rsidP="009641D0">
            <w:pPr>
              <w:ind w:left="134"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Искусство в религиозной</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культуре</w:t>
            </w:r>
          </w:p>
          <w:p w:rsidR="009641D0" w:rsidRPr="009641D0" w:rsidRDefault="009641D0" w:rsidP="009641D0">
            <w:pPr>
              <w:ind w:left="134" w:right="69"/>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8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Связь искусства и религии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Искусство в религиозной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христианства.</w:t>
            </w:r>
          </w:p>
          <w:p w:rsidR="009641D0" w:rsidRPr="009641D0" w:rsidRDefault="009641D0" w:rsidP="009641D0">
            <w:pPr>
              <w:tabs>
                <w:tab w:val="left" w:pos="1523"/>
              </w:tabs>
              <w:ind w:left="107" w:right="1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Искусство в религиозной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z w:val="24"/>
                <w:lang w:val="ru-RU"/>
              </w:rPr>
              <w:tab/>
              <w:t>ислама.</w:t>
            </w:r>
            <w:r w:rsidRPr="009641D0">
              <w:rPr>
                <w:rFonts w:ascii="Times New Roman" w:eastAsia="Times New Roman" w:hAnsi="Times New Roman" w:cs="Times New Roman"/>
                <w:spacing w:val="-9"/>
                <w:sz w:val="24"/>
                <w:lang w:val="ru-RU"/>
              </w:rPr>
              <w:t xml:space="preserve"> </w:t>
            </w:r>
            <w:r w:rsidRPr="009641D0">
              <w:rPr>
                <w:rFonts w:ascii="Times New Roman" w:eastAsia="Times New Roman" w:hAnsi="Times New Roman" w:cs="Times New Roman"/>
                <w:sz w:val="24"/>
                <w:lang w:val="ru-RU"/>
              </w:rPr>
              <w:t>Искусство</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 иудаизма.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Искусство в религиозной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 буддизма.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Взаимосвязь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особенностей религиозного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искусства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традициями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веры.</w:t>
            </w:r>
          </w:p>
        </w:tc>
        <w:tc>
          <w:tcPr>
            <w:tcW w:w="5585" w:type="dxa"/>
          </w:tcPr>
          <w:p w:rsidR="009641D0" w:rsidRPr="009641D0" w:rsidRDefault="009641D0" w:rsidP="009641D0">
            <w:pPr>
              <w:ind w:left="105" w:right="1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роль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искусства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культурах.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Прогнозировать содержание урока. Читать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Рассказывать об</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общих особенностях искусства в христианстве,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исламе, иудаизме, буддизме. Устанавливать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взаимосвязь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особенностей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религиозного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искусства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традициями веры.</w:t>
            </w:r>
          </w:p>
          <w:p w:rsidR="009641D0" w:rsidRPr="009641D0" w:rsidRDefault="009641D0" w:rsidP="009641D0">
            <w:pPr>
              <w:spacing w:line="270" w:lineRule="atLeast"/>
              <w:ind w:left="105" w:right="197"/>
              <w:rPr>
                <w:rFonts w:ascii="Times New Roman" w:eastAsia="Times New Roman" w:hAnsi="Times New Roman" w:cs="Times New Roman"/>
                <w:sz w:val="24"/>
              </w:rPr>
            </w:pPr>
            <w:r w:rsidRPr="009641D0">
              <w:rPr>
                <w:rFonts w:ascii="Times New Roman" w:eastAsia="Times New Roman" w:hAnsi="Times New Roman" w:cs="Times New Roman"/>
                <w:sz w:val="24"/>
                <w:lang w:val="ru-RU"/>
              </w:rPr>
              <w:t>Использовать знания, полученные на уроках по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литературному чтению и окружающему миру,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осмысления взаимосвязи светского и религиозного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 xml:space="preserve">искусства.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z w:val="24"/>
              </w:rPr>
              <w:t xml:space="preserve"> и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результаты</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учебной</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0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0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0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08">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208"/>
        </w:trPr>
        <w:tc>
          <w:tcPr>
            <w:tcW w:w="3027" w:type="dxa"/>
          </w:tcPr>
          <w:p w:rsidR="009641D0" w:rsidRPr="009641D0" w:rsidRDefault="009641D0" w:rsidP="009641D0">
            <w:pPr>
              <w:ind w:left="678" w:right="418" w:hanging="233"/>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Творческие</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работы</w:t>
            </w:r>
            <w:proofErr w:type="spellEnd"/>
            <w:r w:rsidRPr="009641D0">
              <w:rPr>
                <w:rFonts w:ascii="Times New Roman" w:eastAsia="Times New Roman" w:hAnsi="Times New Roman" w:cs="Times New Roman"/>
                <w:b/>
                <w:spacing w:val="-57"/>
                <w:sz w:val="24"/>
              </w:rPr>
              <w:t xml:space="preserve"> </w:t>
            </w:r>
            <w:proofErr w:type="spellStart"/>
            <w:r w:rsidRPr="009641D0">
              <w:rPr>
                <w:rFonts w:ascii="Times New Roman" w:eastAsia="Times New Roman" w:hAnsi="Times New Roman" w:cs="Times New Roman"/>
                <w:b/>
                <w:sz w:val="24"/>
              </w:rPr>
              <w:t>учащихся</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ind w:left="107" w:right="857"/>
              <w:jc w:val="both"/>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Содержание деятельности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определяется выбранными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учащимися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темами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p>
          <w:p w:rsidR="009641D0" w:rsidRPr="009641D0" w:rsidRDefault="009641D0" w:rsidP="009641D0">
            <w:pPr>
              <w:spacing w:line="270" w:lineRule="atLeast"/>
              <w:ind w:left="107" w:right="431"/>
              <w:rPr>
                <w:rFonts w:ascii="Times New Roman" w:eastAsia="Times New Roman" w:hAnsi="Times New Roman" w:cs="Times New Roman"/>
                <w:sz w:val="24"/>
              </w:rPr>
            </w:pPr>
            <w:r w:rsidRPr="009641D0">
              <w:rPr>
                <w:rFonts w:ascii="Times New Roman" w:eastAsia="Times New Roman" w:hAnsi="Times New Roman" w:cs="Times New Roman"/>
                <w:sz w:val="24"/>
                <w:lang w:val="ru-RU"/>
              </w:rPr>
              <w:t>выбранными учителем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организационными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формами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жанрами (проект, сочинение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т.д.), форматом итогового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мероприятия.</w:t>
            </w:r>
            <w:r w:rsidRPr="009641D0">
              <w:rPr>
                <w:rFonts w:ascii="Times New Roman" w:eastAsia="Times New Roman" w:hAnsi="Times New Roman" w:cs="Times New Roman"/>
                <w:spacing w:val="57"/>
                <w:sz w:val="24"/>
                <w:lang w:val="ru-RU"/>
              </w:rPr>
              <w:t xml:space="preserve"> </w:t>
            </w:r>
            <w:proofErr w:type="spellStart"/>
            <w:r w:rsidRPr="009641D0">
              <w:rPr>
                <w:rFonts w:ascii="Times New Roman" w:eastAsia="Times New Roman" w:hAnsi="Times New Roman" w:cs="Times New Roman"/>
                <w:sz w:val="24"/>
              </w:rPr>
              <w:t>Подготовка</w:t>
            </w:r>
            <w:proofErr w:type="spellEnd"/>
            <w:r w:rsidRPr="009641D0">
              <w:rPr>
                <w:rFonts w:ascii="Times New Roman" w:eastAsia="Times New Roman" w:hAnsi="Times New Roman" w:cs="Times New Roman"/>
                <w:spacing w:val="-3"/>
                <w:sz w:val="24"/>
              </w:rPr>
              <w:t xml:space="preserve"> </w:t>
            </w:r>
            <w:r w:rsidRPr="009641D0">
              <w:rPr>
                <w:rFonts w:ascii="Times New Roman" w:eastAsia="Times New Roman" w:hAnsi="Times New Roman" w:cs="Times New Roman"/>
                <w:sz w:val="24"/>
              </w:rPr>
              <w:t>к</w:t>
            </w:r>
          </w:p>
        </w:tc>
        <w:tc>
          <w:tcPr>
            <w:tcW w:w="5585" w:type="dxa"/>
          </w:tcPr>
          <w:p w:rsidR="009641D0" w:rsidRPr="009641D0" w:rsidRDefault="009641D0" w:rsidP="009641D0">
            <w:pPr>
              <w:ind w:left="105" w:right="13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Иметь представление о материале, изученном 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уроках модуля «Основы религиозных культур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народов России», о содержании учебного проекта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способах его реализации. Прогнозировать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урока.</w:t>
            </w:r>
          </w:p>
          <w:p w:rsidR="009641D0" w:rsidRPr="009641D0" w:rsidRDefault="009641D0" w:rsidP="009641D0">
            <w:pPr>
              <w:spacing w:line="270" w:lineRule="atLeast"/>
              <w:ind w:left="105" w:right="242"/>
              <w:rPr>
                <w:rFonts w:ascii="Times New Roman" w:eastAsia="Times New Roman" w:hAnsi="Times New Roman" w:cs="Times New Roman"/>
                <w:sz w:val="24"/>
              </w:rPr>
            </w:pP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воспринимать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прочитанное,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осмысливать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 xml:space="preserve">содержание прочитанного текста. </w:t>
            </w:r>
            <w:proofErr w:type="spellStart"/>
            <w:r w:rsidRPr="009641D0">
              <w:rPr>
                <w:rFonts w:ascii="Times New Roman" w:eastAsia="Times New Roman" w:hAnsi="Times New Roman" w:cs="Times New Roman"/>
                <w:sz w:val="24"/>
              </w:rPr>
              <w:t>Обобщать</w:t>
            </w:r>
            <w:proofErr w:type="spellEnd"/>
            <w:r w:rsidRPr="009641D0">
              <w:rPr>
                <w:rFonts w:ascii="Times New Roman" w:eastAsia="Times New Roman" w:hAnsi="Times New Roman" w:cs="Times New Roman"/>
                <w:sz w:val="24"/>
              </w:rPr>
              <w:t xml:space="preserve"> и</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систематизировать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знания</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планировать</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и</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0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1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1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12">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1658"/>
        </w:trPr>
        <w:tc>
          <w:tcPr>
            <w:tcW w:w="3027" w:type="dxa"/>
          </w:tcPr>
          <w:p w:rsidR="009641D0" w:rsidRPr="009641D0" w:rsidRDefault="009641D0" w:rsidP="009641D0">
            <w:pPr>
              <w:rPr>
                <w:rFonts w:ascii="Times New Roman" w:eastAsia="Times New Roman" w:hAnsi="Times New Roman" w:cs="Times New Roman"/>
                <w:sz w:val="24"/>
              </w:rPr>
            </w:pPr>
          </w:p>
        </w:tc>
        <w:tc>
          <w:tcPr>
            <w:tcW w:w="3718" w:type="dxa"/>
          </w:tcPr>
          <w:p w:rsidR="009641D0" w:rsidRPr="009641D0" w:rsidRDefault="009641D0" w:rsidP="009641D0">
            <w:pPr>
              <w:spacing w:before="1"/>
              <w:ind w:left="107" w:right="3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выполнению праздничного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проекта Выполнение одного из</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заданий в рамках работы над</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праздничным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проектом.</w:t>
            </w:r>
          </w:p>
          <w:p w:rsidR="009641D0" w:rsidRPr="009641D0" w:rsidRDefault="009641D0" w:rsidP="009641D0">
            <w:pPr>
              <w:spacing w:line="270" w:lineRule="atLeast"/>
              <w:ind w:left="107" w:right="19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Презентации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результатов</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 обсуждение</w:t>
            </w:r>
          </w:p>
        </w:tc>
        <w:tc>
          <w:tcPr>
            <w:tcW w:w="5585" w:type="dxa"/>
          </w:tcPr>
          <w:p w:rsidR="009641D0" w:rsidRPr="009641D0" w:rsidRDefault="009641D0" w:rsidP="009641D0">
            <w:pPr>
              <w:spacing w:before="1"/>
              <w:ind w:left="105" w:right="21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корректировать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самостоятельную</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работу.</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группе.</w:t>
            </w:r>
          </w:p>
          <w:p w:rsidR="009641D0" w:rsidRPr="009641D0" w:rsidRDefault="009641D0" w:rsidP="009641D0">
            <w:pPr>
              <w:ind w:left="105" w:right="9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Представлять результаты коллективной или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индивидуальной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свою</w:t>
            </w:r>
          </w:p>
          <w:p w:rsidR="009641D0" w:rsidRPr="009641D0" w:rsidRDefault="009641D0" w:rsidP="009641D0">
            <w:pPr>
              <w:spacing w:line="270" w:lineRule="atLeast"/>
              <w:ind w:left="105" w:right="5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деятельность. Проверять себя и самостоятельно</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оценивать 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4968"/>
        </w:trPr>
        <w:tc>
          <w:tcPr>
            <w:tcW w:w="3027" w:type="dxa"/>
          </w:tcPr>
          <w:p w:rsidR="009641D0" w:rsidRPr="009641D0" w:rsidRDefault="009641D0" w:rsidP="009641D0">
            <w:pPr>
              <w:ind w:left="364" w:right="260" w:hanging="77"/>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Религиозная культура</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народов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России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100"/>
              <w:rPr>
                <w:rFonts w:ascii="Times New Roman" w:eastAsia="Times New Roman" w:hAnsi="Times New Roman" w:cs="Times New Roman"/>
                <w:sz w:val="24"/>
              </w:rPr>
            </w:pPr>
            <w:r w:rsidRPr="009641D0">
              <w:rPr>
                <w:rFonts w:ascii="Times New Roman" w:eastAsia="Times New Roman" w:hAnsi="Times New Roman" w:cs="Times New Roman"/>
                <w:sz w:val="24"/>
                <w:lang w:val="ru-RU"/>
              </w:rPr>
              <w:t>Выбор веры князем Владимиром.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Православное христианство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истории России. Другие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христианские конфессии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 Ислам в России. Иудеи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5"/>
                <w:sz w:val="24"/>
                <w:lang w:val="ru-RU"/>
              </w:rPr>
              <w:t xml:space="preserve"> </w:t>
            </w:r>
            <w:proofErr w:type="spellStart"/>
            <w:r w:rsidRPr="009641D0">
              <w:rPr>
                <w:rFonts w:ascii="Times New Roman" w:eastAsia="Times New Roman" w:hAnsi="Times New Roman" w:cs="Times New Roman"/>
                <w:sz w:val="24"/>
              </w:rPr>
              <w:t>Распространение</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буддизма</w:t>
            </w:r>
            <w:proofErr w:type="spellEnd"/>
            <w:r w:rsidRPr="009641D0">
              <w:rPr>
                <w:rFonts w:ascii="Times New Roman" w:eastAsia="Times New Roman" w:hAnsi="Times New Roman" w:cs="Times New Roman"/>
                <w:spacing w:val="-2"/>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России</w:t>
            </w:r>
            <w:proofErr w:type="spellEnd"/>
          </w:p>
        </w:tc>
        <w:tc>
          <w:tcPr>
            <w:tcW w:w="5585" w:type="dxa"/>
          </w:tcPr>
          <w:p w:rsidR="009641D0" w:rsidRPr="009641D0" w:rsidRDefault="009641D0" w:rsidP="009641D0">
            <w:pPr>
              <w:ind w:left="105" w:right="16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основных этапах возникновения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развития православия и других религий в России, о</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том, как и почему на Руси выбрали христианскую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веру, какую роль сыграло православие в истории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роль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сыграли</w:t>
            </w:r>
          </w:p>
          <w:p w:rsidR="009641D0" w:rsidRPr="009641D0" w:rsidRDefault="009641D0" w:rsidP="009641D0">
            <w:pPr>
              <w:ind w:left="105" w:right="41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люди,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исповедовавшие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ислам,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буддизм,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иудаизм,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католическую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протестантскую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веру.</w:t>
            </w:r>
          </w:p>
          <w:p w:rsidR="009641D0" w:rsidRPr="009641D0" w:rsidRDefault="009641D0" w:rsidP="009641D0">
            <w:pPr>
              <w:ind w:left="105" w:right="8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Прогнозировать содержание урока. Читать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Работать в группе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представлять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коллективной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работы.</w:t>
            </w:r>
          </w:p>
          <w:p w:rsidR="009641D0" w:rsidRPr="009641D0" w:rsidRDefault="009641D0" w:rsidP="009641D0">
            <w:pPr>
              <w:ind w:left="105" w:right="2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 с иллюстрациями. Аргументировать свою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точку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зрения.</w:t>
            </w:r>
          </w:p>
          <w:p w:rsidR="009641D0" w:rsidRPr="009641D0" w:rsidRDefault="009641D0" w:rsidP="009641D0">
            <w:pPr>
              <w:ind w:left="105" w:right="8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небольшой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текст­рассуждение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заданную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тему.</w:t>
            </w:r>
          </w:p>
          <w:p w:rsidR="009641D0" w:rsidRPr="009641D0" w:rsidRDefault="009641D0" w:rsidP="009641D0">
            <w:pPr>
              <w:spacing w:line="270" w:lineRule="atLeast"/>
              <w:ind w:left="105" w:right="8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1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1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1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1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760"/>
        </w:trPr>
        <w:tc>
          <w:tcPr>
            <w:tcW w:w="3027" w:type="dxa"/>
          </w:tcPr>
          <w:p w:rsidR="009641D0" w:rsidRPr="009641D0" w:rsidRDefault="009641D0" w:rsidP="009641D0">
            <w:pPr>
              <w:ind w:left="206" w:right="195" w:firstLine="60"/>
              <w:rPr>
                <w:rFonts w:ascii="Times New Roman" w:eastAsia="Times New Roman" w:hAnsi="Times New Roman" w:cs="Times New Roman"/>
                <w:b/>
                <w:sz w:val="24"/>
              </w:rPr>
            </w:pPr>
            <w:r w:rsidRPr="009641D0">
              <w:rPr>
                <w:rFonts w:ascii="Times New Roman" w:eastAsia="Times New Roman" w:hAnsi="Times New Roman" w:cs="Times New Roman"/>
                <w:b/>
                <w:sz w:val="24"/>
                <w:lang w:val="ru-RU"/>
              </w:rPr>
              <w:t>Религиозные ритуалы.</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Обычаи</w:t>
            </w:r>
            <w:r w:rsidRPr="009641D0">
              <w:rPr>
                <w:rFonts w:ascii="Times New Roman" w:eastAsia="Times New Roman" w:hAnsi="Times New Roman" w:cs="Times New Roman"/>
                <w:b/>
                <w:spacing w:val="-4"/>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4"/>
                <w:sz w:val="24"/>
                <w:lang w:val="ru-RU"/>
              </w:rPr>
              <w:t xml:space="preserve"> </w:t>
            </w:r>
            <w:r w:rsidRPr="009641D0">
              <w:rPr>
                <w:rFonts w:ascii="Times New Roman" w:eastAsia="Times New Roman" w:hAnsi="Times New Roman" w:cs="Times New Roman"/>
                <w:b/>
                <w:sz w:val="24"/>
                <w:lang w:val="ru-RU"/>
              </w:rPr>
              <w:t>обряды.</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rPr>
              <w:t>(4</w:t>
            </w:r>
            <w:r w:rsidRPr="009641D0">
              <w:rPr>
                <w:rFonts w:ascii="Times New Roman" w:eastAsia="Times New Roman" w:hAnsi="Times New Roman" w:cs="Times New Roman"/>
                <w:b/>
                <w:spacing w:val="-7"/>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ind w:left="107" w:right="14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Понятие ритуала. Возникновение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обрядов. Виды 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обрядов. Основные обряды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христианства. Основные обряды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 исламе. Основные обряды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Основные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обряды</w:t>
            </w:r>
          </w:p>
          <w:p w:rsidR="009641D0" w:rsidRPr="009641D0" w:rsidRDefault="009641D0" w:rsidP="009641D0">
            <w:pPr>
              <w:ind w:left="107" w:right="14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буддизма.Что такое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традиционных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религиях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России.</w:t>
            </w:r>
          </w:p>
        </w:tc>
        <w:tc>
          <w:tcPr>
            <w:tcW w:w="5585" w:type="dxa"/>
          </w:tcPr>
          <w:p w:rsidR="009641D0" w:rsidRPr="009641D0" w:rsidRDefault="009641D0" w:rsidP="009641D0">
            <w:pPr>
              <w:ind w:left="105" w:right="143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 значение понятия «обряды»,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реликвии, мощи.</w:t>
            </w:r>
          </w:p>
          <w:p w:rsidR="009641D0" w:rsidRPr="009641D0" w:rsidRDefault="009641D0" w:rsidP="009641D0">
            <w:pPr>
              <w:ind w:left="105" w:right="27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религиозных ритуалах в религиях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мира,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том, 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такое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обряды (ритуалы)</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возникли; какими бывают обряды в христианстве,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исламе, буддизме и иудаизме; о паломничестве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иудаизме,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буддизме.</w:t>
            </w:r>
          </w:p>
          <w:p w:rsidR="009641D0" w:rsidRPr="009641D0" w:rsidRDefault="009641D0" w:rsidP="009641D0">
            <w:pPr>
              <w:spacing w:line="270" w:lineRule="atLeast"/>
              <w:ind w:left="105" w:right="712"/>
              <w:rPr>
                <w:rFonts w:ascii="Times New Roman" w:eastAsia="Times New Roman" w:hAnsi="Times New Roman" w:cs="Times New Roman"/>
                <w:sz w:val="24"/>
              </w:rPr>
            </w:pPr>
            <w:r w:rsidRPr="009641D0">
              <w:rPr>
                <w:rFonts w:ascii="Times New Roman" w:eastAsia="Times New Roman" w:hAnsi="Times New Roman" w:cs="Times New Roman"/>
                <w:sz w:val="24"/>
                <w:lang w:val="ru-RU"/>
              </w:rPr>
              <w:t>Прогнозировать содержание урока. Читать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текста.</w:t>
            </w:r>
            <w:r w:rsidRPr="009641D0">
              <w:rPr>
                <w:rFonts w:ascii="Times New Roman" w:eastAsia="Times New Roman" w:hAnsi="Times New Roman" w:cs="Times New Roman"/>
                <w:spacing w:val="-4"/>
                <w:sz w:val="24"/>
                <w:lang w:val="ru-RU"/>
              </w:rPr>
              <w:t xml:space="preserve"> </w:t>
            </w:r>
            <w:proofErr w:type="spellStart"/>
            <w:r w:rsidRPr="009641D0">
              <w:rPr>
                <w:rFonts w:ascii="Times New Roman" w:eastAsia="Times New Roman" w:hAnsi="Times New Roman" w:cs="Times New Roman"/>
                <w:sz w:val="24"/>
              </w:rPr>
              <w:t>Осознавать</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1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1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1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20">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3315"/>
        </w:trPr>
        <w:tc>
          <w:tcPr>
            <w:tcW w:w="3027" w:type="dxa"/>
          </w:tcPr>
          <w:p w:rsidR="009641D0" w:rsidRPr="009641D0" w:rsidRDefault="009641D0" w:rsidP="009641D0">
            <w:pPr>
              <w:rPr>
                <w:rFonts w:ascii="Times New Roman" w:eastAsia="Times New Roman" w:hAnsi="Times New Roman" w:cs="Times New Roman"/>
                <w:sz w:val="24"/>
              </w:rPr>
            </w:pPr>
          </w:p>
        </w:tc>
        <w:tc>
          <w:tcPr>
            <w:tcW w:w="3718" w:type="dxa"/>
          </w:tcPr>
          <w:p w:rsidR="009641D0" w:rsidRPr="009641D0" w:rsidRDefault="009641D0" w:rsidP="009641D0">
            <w:pPr>
              <w:rPr>
                <w:rFonts w:ascii="Times New Roman" w:eastAsia="Times New Roman" w:hAnsi="Times New Roman" w:cs="Times New Roman"/>
                <w:sz w:val="24"/>
              </w:rPr>
            </w:pPr>
          </w:p>
        </w:tc>
        <w:tc>
          <w:tcPr>
            <w:tcW w:w="5585" w:type="dxa"/>
          </w:tcPr>
          <w:p w:rsidR="009641D0" w:rsidRPr="009641D0" w:rsidRDefault="009641D0" w:rsidP="009641D0">
            <w:pPr>
              <w:spacing w:before="1"/>
              <w:ind w:left="105" w:right="54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важность толерантного отношения к обычаям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обрядам различных религиозных культур;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этический смысл паломничеств и святынь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традициях</w:t>
            </w:r>
          </w:p>
          <w:p w:rsidR="009641D0" w:rsidRPr="009641D0" w:rsidRDefault="009641D0" w:rsidP="009641D0">
            <w:pPr>
              <w:spacing w:before="1"/>
              <w:ind w:left="105" w:right="19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Совершенствовать умения в области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коммуникации,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чтения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понимания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ответов на учебные вопросы разных типов,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построения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связного высказывания.</w:t>
            </w:r>
          </w:p>
          <w:p w:rsidR="009641D0" w:rsidRPr="009641D0" w:rsidRDefault="009641D0" w:rsidP="009641D0">
            <w:pPr>
              <w:ind w:left="105" w:right="2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иллюстрациями. Проверять себя и</w:t>
            </w:r>
          </w:p>
          <w:p w:rsidR="009641D0" w:rsidRPr="009641D0" w:rsidRDefault="009641D0" w:rsidP="009641D0">
            <w:pPr>
              <w:spacing w:line="270" w:lineRule="atLeast"/>
              <w:ind w:left="105" w:right="62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учебной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работы</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6072"/>
        </w:trPr>
        <w:tc>
          <w:tcPr>
            <w:tcW w:w="3027" w:type="dxa"/>
          </w:tcPr>
          <w:p w:rsidR="009641D0" w:rsidRPr="009641D0" w:rsidRDefault="009641D0" w:rsidP="009641D0">
            <w:pPr>
              <w:ind w:left="1274" w:right="176" w:hanging="1074"/>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Праздники</w:t>
            </w:r>
            <w:proofErr w:type="spellEnd"/>
            <w:r w:rsidRPr="009641D0">
              <w:rPr>
                <w:rFonts w:ascii="Times New Roman" w:eastAsia="Times New Roman" w:hAnsi="Times New Roman" w:cs="Times New Roman"/>
                <w:b/>
                <w:sz w:val="24"/>
              </w:rPr>
              <w:t xml:space="preserve"> и </w:t>
            </w:r>
            <w:proofErr w:type="spellStart"/>
            <w:r w:rsidRPr="009641D0">
              <w:rPr>
                <w:rFonts w:ascii="Times New Roman" w:eastAsia="Times New Roman" w:hAnsi="Times New Roman" w:cs="Times New Roman"/>
                <w:b/>
                <w:sz w:val="24"/>
              </w:rPr>
              <w:t>календари</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ind w:left="107" w:right="32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Что такое паломничество.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христианстве.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исламе.</w:t>
            </w:r>
          </w:p>
          <w:p w:rsidR="009641D0" w:rsidRPr="009641D0" w:rsidRDefault="009641D0" w:rsidP="009641D0">
            <w:pPr>
              <w:ind w:left="107" w:right="728"/>
              <w:rPr>
                <w:rFonts w:ascii="Times New Roman" w:eastAsia="Times New Roman" w:hAnsi="Times New Roman" w:cs="Times New Roman"/>
                <w:sz w:val="24"/>
              </w:rPr>
            </w:pPr>
            <w:r w:rsidRPr="009641D0">
              <w:rPr>
                <w:rFonts w:ascii="Times New Roman" w:eastAsia="Times New Roman" w:hAnsi="Times New Roman" w:cs="Times New Roman"/>
                <w:sz w:val="24"/>
                <w:lang w:val="ru-RU"/>
              </w:rPr>
              <w:t>Паломничество в иудаизме.</w:t>
            </w:r>
            <w:r w:rsidRPr="009641D0">
              <w:rPr>
                <w:rFonts w:ascii="Times New Roman" w:eastAsia="Times New Roman" w:hAnsi="Times New Roman" w:cs="Times New Roman"/>
                <w:spacing w:val="-57"/>
                <w:sz w:val="24"/>
                <w:lang w:val="ru-RU"/>
              </w:rPr>
              <w:t xml:space="preserve"> </w:t>
            </w:r>
            <w:proofErr w:type="spellStart"/>
            <w:r w:rsidRPr="009641D0">
              <w:rPr>
                <w:rFonts w:ascii="Times New Roman" w:eastAsia="Times New Roman" w:hAnsi="Times New Roman" w:cs="Times New Roman"/>
                <w:sz w:val="24"/>
              </w:rPr>
              <w:t>Паломничество</w:t>
            </w:r>
            <w:proofErr w:type="spellEnd"/>
            <w:r w:rsidRPr="009641D0">
              <w:rPr>
                <w:rFonts w:ascii="Times New Roman" w:eastAsia="Times New Roman" w:hAnsi="Times New Roman" w:cs="Times New Roman"/>
                <w:spacing w:val="-8"/>
                <w:sz w:val="24"/>
              </w:rPr>
              <w:t xml:space="preserve"> </w:t>
            </w:r>
            <w:r w:rsidRPr="009641D0">
              <w:rPr>
                <w:rFonts w:ascii="Times New Roman" w:eastAsia="Times New Roman" w:hAnsi="Times New Roman" w:cs="Times New Roman"/>
                <w:sz w:val="24"/>
              </w:rPr>
              <w:t>в</w:t>
            </w:r>
            <w:r w:rsidRPr="009641D0">
              <w:rPr>
                <w:rFonts w:ascii="Times New Roman" w:eastAsia="Times New Roman" w:hAnsi="Times New Roman" w:cs="Times New Roman"/>
                <w:spacing w:val="-9"/>
                <w:sz w:val="24"/>
              </w:rPr>
              <w:t xml:space="preserve"> </w:t>
            </w:r>
            <w:proofErr w:type="spellStart"/>
            <w:r w:rsidRPr="009641D0">
              <w:rPr>
                <w:rFonts w:ascii="Times New Roman" w:eastAsia="Times New Roman" w:hAnsi="Times New Roman" w:cs="Times New Roman"/>
                <w:sz w:val="24"/>
              </w:rPr>
              <w:t>буддизме</w:t>
            </w:r>
            <w:proofErr w:type="spellEnd"/>
            <w:r w:rsidRPr="009641D0">
              <w:rPr>
                <w:rFonts w:ascii="Times New Roman" w:eastAsia="Times New Roman" w:hAnsi="Times New Roman" w:cs="Times New Roman"/>
                <w:sz w:val="24"/>
              </w:rPr>
              <w:t>.</w:t>
            </w:r>
          </w:p>
        </w:tc>
        <w:tc>
          <w:tcPr>
            <w:tcW w:w="5585" w:type="dxa"/>
          </w:tcPr>
          <w:p w:rsidR="009641D0" w:rsidRPr="009641D0" w:rsidRDefault="009641D0" w:rsidP="009641D0">
            <w:pPr>
              <w:ind w:left="105" w:right="81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понятий:</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паломничество,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реликвии,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мощи.</w:t>
            </w:r>
          </w:p>
          <w:p w:rsidR="009641D0" w:rsidRPr="009641D0" w:rsidRDefault="009641D0" w:rsidP="009641D0">
            <w:pPr>
              <w:ind w:left="105" w:right="64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паломничестве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христианстве,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исламе, иудаизме, буддизме. Прогнозировать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урока. Читать и воспринимать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прочитанное, осмысливать 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p>
          <w:p w:rsidR="009641D0" w:rsidRPr="009641D0" w:rsidRDefault="009641D0" w:rsidP="009641D0">
            <w:pPr>
              <w:ind w:left="105" w:right="81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Осознавать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этический</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смысл</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паломничеств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святынь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традициях.</w:t>
            </w:r>
          </w:p>
          <w:p w:rsidR="009641D0" w:rsidRPr="009641D0" w:rsidRDefault="009641D0" w:rsidP="009641D0">
            <w:pPr>
              <w:ind w:left="105" w:right="2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 с иллюстрациями. Проверять себя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самостоятельно оценивать результаты учебной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 Читать и воспринимать прочитанное,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текста.</w:t>
            </w:r>
          </w:p>
          <w:p w:rsidR="009641D0" w:rsidRPr="009641D0" w:rsidRDefault="009641D0" w:rsidP="009641D0">
            <w:pPr>
              <w:ind w:left="105" w:right="82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главных праздниках иудеев,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мусульман,</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буддистов.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Осознавать</w:t>
            </w:r>
          </w:p>
          <w:p w:rsidR="009641D0" w:rsidRPr="009641D0" w:rsidRDefault="009641D0" w:rsidP="009641D0">
            <w:pPr>
              <w:spacing w:line="270" w:lineRule="atLeast"/>
              <w:ind w:left="105" w:right="1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важность толерантного отношения к праздникам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обычаям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различных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культур.</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 группе и представлять результаты коллективной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 Комментировать иллюстративный ряд,</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 текст с иллюстрациями. Проверять себя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2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2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2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24">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278"/>
        </w:trPr>
        <w:tc>
          <w:tcPr>
            <w:tcW w:w="3027" w:type="dxa"/>
          </w:tcPr>
          <w:p w:rsidR="009641D0" w:rsidRPr="009641D0" w:rsidRDefault="009641D0" w:rsidP="009641D0">
            <w:pPr>
              <w:rPr>
                <w:rFonts w:ascii="Times New Roman" w:eastAsia="Times New Roman" w:hAnsi="Times New Roman" w:cs="Times New Roman"/>
                <w:sz w:val="20"/>
              </w:rPr>
            </w:pPr>
          </w:p>
        </w:tc>
        <w:tc>
          <w:tcPr>
            <w:tcW w:w="3718" w:type="dxa"/>
          </w:tcPr>
          <w:p w:rsidR="009641D0" w:rsidRPr="009641D0" w:rsidRDefault="009641D0" w:rsidP="009641D0">
            <w:pPr>
              <w:rPr>
                <w:rFonts w:ascii="Times New Roman" w:eastAsia="Times New Roman" w:hAnsi="Times New Roman" w:cs="Times New Roman"/>
                <w:sz w:val="20"/>
              </w:rPr>
            </w:pPr>
          </w:p>
        </w:tc>
        <w:tc>
          <w:tcPr>
            <w:tcW w:w="5585" w:type="dxa"/>
          </w:tcPr>
          <w:p w:rsidR="009641D0" w:rsidRPr="009641D0" w:rsidRDefault="009641D0" w:rsidP="009641D0">
            <w:pPr>
              <w:spacing w:before="1" w:line="257" w:lineRule="exact"/>
              <w:ind w:left="105"/>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работы</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rPr>
                <w:rFonts w:ascii="Times New Roman" w:eastAsia="Times New Roman" w:hAnsi="Times New Roman" w:cs="Times New Roman"/>
                <w:sz w:val="20"/>
              </w:rPr>
            </w:pPr>
          </w:p>
        </w:tc>
      </w:tr>
      <w:tr w:rsidR="009641D0" w:rsidRPr="009641D0" w:rsidTr="00EF0B46">
        <w:trPr>
          <w:trHeight w:val="3588"/>
        </w:trPr>
        <w:tc>
          <w:tcPr>
            <w:tcW w:w="3027" w:type="dxa"/>
          </w:tcPr>
          <w:p w:rsidR="009641D0" w:rsidRPr="009641D0" w:rsidRDefault="009641D0" w:rsidP="009641D0">
            <w:pPr>
              <w:spacing w:line="275" w:lineRule="exact"/>
              <w:ind w:left="129"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Религия</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мораль.</w:t>
            </w:r>
          </w:p>
          <w:p w:rsidR="009641D0" w:rsidRPr="009641D0" w:rsidRDefault="009641D0" w:rsidP="009641D0">
            <w:pPr>
              <w:ind w:left="196" w:right="187"/>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Нравственные заповеди</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в христианстве, исламе,</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буддизме</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и иудаизме</w:t>
            </w:r>
          </w:p>
          <w:p w:rsidR="009641D0" w:rsidRPr="009641D0" w:rsidRDefault="009641D0" w:rsidP="009641D0">
            <w:pPr>
              <w:ind w:left="134" w:right="69"/>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718" w:type="dxa"/>
          </w:tcPr>
          <w:p w:rsidR="009641D0" w:rsidRPr="009641D0" w:rsidRDefault="009641D0" w:rsidP="009641D0">
            <w:pPr>
              <w:ind w:left="107" w:right="18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Принцип ценности человеческой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жизни как основополагающий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принцип</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всех религий.</w:t>
            </w:r>
          </w:p>
          <w:p w:rsidR="009641D0" w:rsidRPr="009641D0" w:rsidRDefault="009641D0" w:rsidP="009641D0">
            <w:pPr>
              <w:ind w:left="107" w:right="65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Заповеди иудаизма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христианства. Нравственное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ислама.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Учение о</w:t>
            </w:r>
          </w:p>
          <w:p w:rsidR="009641D0" w:rsidRPr="009641D0" w:rsidRDefault="009641D0" w:rsidP="009641D0">
            <w:pPr>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поведении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буддизме.</w:t>
            </w:r>
          </w:p>
        </w:tc>
        <w:tc>
          <w:tcPr>
            <w:tcW w:w="5585" w:type="dxa"/>
          </w:tcPr>
          <w:p w:rsidR="009641D0" w:rsidRPr="009641D0" w:rsidRDefault="009641D0" w:rsidP="009641D0">
            <w:pPr>
              <w:ind w:left="105" w:right="13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заповедях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иудаизма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христианства,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учении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ислама,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w:t>
            </w:r>
          </w:p>
          <w:p w:rsidR="009641D0" w:rsidRPr="009641D0" w:rsidRDefault="009641D0" w:rsidP="009641D0">
            <w:pPr>
              <w:ind w:left="105" w:right="102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буддийском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поведении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Прогнозировать 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урока.</w:t>
            </w:r>
          </w:p>
          <w:p w:rsidR="009641D0" w:rsidRPr="009641D0" w:rsidRDefault="009641D0" w:rsidP="009641D0">
            <w:pPr>
              <w:ind w:left="105" w:right="18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и 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Объяснять, что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учениях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традиционных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религий.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Развивать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ценностное отношение к собственным поступкам.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Использовать знания, полученные на уроках по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литературному чтению и окружающему миру,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осмысления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нравственного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содержания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религий.</w:t>
            </w:r>
          </w:p>
          <w:p w:rsidR="009641D0" w:rsidRPr="009641D0" w:rsidRDefault="009641D0" w:rsidP="009641D0">
            <w:pPr>
              <w:spacing w:line="270" w:lineRule="atLeast"/>
              <w:ind w:left="105" w:right="8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2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2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2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28">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3588"/>
        </w:trPr>
        <w:tc>
          <w:tcPr>
            <w:tcW w:w="3027" w:type="dxa"/>
          </w:tcPr>
          <w:p w:rsidR="009641D0" w:rsidRPr="009641D0" w:rsidRDefault="009641D0" w:rsidP="009641D0">
            <w:pPr>
              <w:ind w:left="237" w:right="229" w:firstLine="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Милосердие, забота о</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слабых, взаимопомощь</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27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Милосердие в различных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религиях. Учение Христа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милосердии. Благотворительная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деятельность христианской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церкви.</w:t>
            </w:r>
          </w:p>
          <w:p w:rsidR="009641D0" w:rsidRPr="009641D0" w:rsidRDefault="009641D0" w:rsidP="009641D0">
            <w:pPr>
              <w:ind w:left="107" w:right="19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Формы выражения милосердия 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исламе. Сострадание к живым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существам как основа буддизма.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Социальные проблемы общества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 отношение к ним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традициях.</w:t>
            </w:r>
          </w:p>
        </w:tc>
        <w:tc>
          <w:tcPr>
            <w:tcW w:w="5585" w:type="dxa"/>
          </w:tcPr>
          <w:p w:rsidR="009641D0" w:rsidRPr="009641D0" w:rsidRDefault="009641D0" w:rsidP="009641D0">
            <w:pPr>
              <w:ind w:left="105" w:right="21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 нравственный смысл милостыни.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Прогнозировать содержание урока. Читать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Рассказывать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традициях милосердия в иудаизме, христианстве,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исламе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 буддизме,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религии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учат</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состраданию,</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милосердию 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помощи людям.</w:t>
            </w:r>
          </w:p>
          <w:p w:rsidR="009641D0" w:rsidRPr="009641D0" w:rsidRDefault="009641D0" w:rsidP="009641D0">
            <w:pPr>
              <w:ind w:left="105" w:right="12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необходимость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проявления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милосердия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собственном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поведении.</w:t>
            </w:r>
          </w:p>
          <w:p w:rsidR="009641D0" w:rsidRPr="009641D0" w:rsidRDefault="009641D0" w:rsidP="009641D0">
            <w:pPr>
              <w:ind w:left="105" w:right="2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Комментировать иллюстративный ряд, соотносить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 иллюстрациями.</w:t>
            </w:r>
          </w:p>
          <w:p w:rsidR="009641D0" w:rsidRPr="009641D0" w:rsidRDefault="009641D0" w:rsidP="009641D0">
            <w:pPr>
              <w:spacing w:line="270" w:lineRule="atLeast"/>
              <w:ind w:left="105" w:right="8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2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3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3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3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1932"/>
        </w:trPr>
        <w:tc>
          <w:tcPr>
            <w:tcW w:w="3027" w:type="dxa"/>
          </w:tcPr>
          <w:p w:rsidR="009641D0" w:rsidRPr="009641D0" w:rsidRDefault="009641D0" w:rsidP="009641D0">
            <w:pPr>
              <w:ind w:left="712" w:right="480" w:hanging="207"/>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Семья и семейные</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ценности</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spacing w:line="276" w:lineRule="exact"/>
              <w:ind w:left="107" w:right="365"/>
              <w:rPr>
                <w:rFonts w:ascii="Times New Roman" w:eastAsia="Times New Roman" w:hAnsi="Times New Roman" w:cs="Times New Roman"/>
                <w:sz w:val="24"/>
              </w:rPr>
            </w:pPr>
            <w:r w:rsidRPr="009641D0">
              <w:rPr>
                <w:rFonts w:ascii="Times New Roman" w:eastAsia="Times New Roman" w:hAnsi="Times New Roman" w:cs="Times New Roman"/>
                <w:sz w:val="24"/>
                <w:lang w:val="ru-RU"/>
              </w:rPr>
              <w:t>Роль семьи в жизни человека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общества. Семья как Малая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Церковь, школа любви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христианстве. Брак 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обязанность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исламе.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Назначение семьи в буддизме.</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Уважительное</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отношение</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к</w:t>
            </w:r>
          </w:p>
        </w:tc>
        <w:tc>
          <w:tcPr>
            <w:tcW w:w="5585" w:type="dxa"/>
          </w:tcPr>
          <w:p w:rsidR="009641D0" w:rsidRPr="009641D0" w:rsidRDefault="009641D0" w:rsidP="009641D0">
            <w:pPr>
              <w:ind w:left="105" w:right="57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том, как традиционные религии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относятся к семье.</w:t>
            </w:r>
          </w:p>
          <w:p w:rsidR="009641D0" w:rsidRPr="009641D0" w:rsidRDefault="009641D0" w:rsidP="009641D0">
            <w:pPr>
              <w:spacing w:line="270" w:lineRule="atLeast"/>
              <w:ind w:left="105" w:right="875"/>
              <w:rPr>
                <w:rFonts w:ascii="Times New Roman" w:eastAsia="Times New Roman" w:hAnsi="Times New Roman" w:cs="Times New Roman"/>
                <w:sz w:val="24"/>
              </w:rPr>
            </w:pPr>
            <w:r w:rsidRPr="009641D0">
              <w:rPr>
                <w:rFonts w:ascii="Times New Roman" w:eastAsia="Times New Roman" w:hAnsi="Times New Roman" w:cs="Times New Roman"/>
                <w:sz w:val="24"/>
                <w:lang w:val="ru-RU"/>
              </w:rPr>
              <w:t>Прогнозировать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урока.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содержание прочитанного текста. </w:t>
            </w:r>
            <w:proofErr w:type="spellStart"/>
            <w:r w:rsidRPr="009641D0">
              <w:rPr>
                <w:rFonts w:ascii="Times New Roman" w:eastAsia="Times New Roman" w:hAnsi="Times New Roman" w:cs="Times New Roman"/>
                <w:sz w:val="24"/>
              </w:rPr>
              <w:t>Понимать</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необходимость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ответственного</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отношения</w:t>
            </w:r>
            <w:proofErr w:type="spellEnd"/>
            <w:r w:rsidRPr="009641D0">
              <w:rPr>
                <w:rFonts w:ascii="Times New Roman" w:eastAsia="Times New Roman" w:hAnsi="Times New Roman" w:cs="Times New Roman"/>
                <w:sz w:val="24"/>
              </w:rPr>
              <w:t xml:space="preserve"> к</w:t>
            </w:r>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семейным</w:t>
            </w:r>
            <w:proofErr w:type="spellEnd"/>
            <w:r w:rsidRPr="009641D0">
              <w:rPr>
                <w:rFonts w:ascii="Times New Roman" w:eastAsia="Times New Roman" w:hAnsi="Times New Roman" w:cs="Times New Roman"/>
                <w:spacing w:val="-6"/>
                <w:sz w:val="24"/>
              </w:rPr>
              <w:t xml:space="preserve"> </w:t>
            </w:r>
            <w:proofErr w:type="spellStart"/>
            <w:r w:rsidRPr="009641D0">
              <w:rPr>
                <w:rFonts w:ascii="Times New Roman" w:eastAsia="Times New Roman" w:hAnsi="Times New Roman" w:cs="Times New Roman"/>
                <w:sz w:val="24"/>
              </w:rPr>
              <w:t>ценностям</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Использовать</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знания</w:t>
            </w:r>
            <w:proofErr w:type="spellEnd"/>
            <w:r w:rsidRPr="009641D0">
              <w:rPr>
                <w:rFonts w:ascii="Times New Roman" w:eastAsia="Times New Roman" w:hAnsi="Times New Roman" w:cs="Times New Roman"/>
                <w:sz w:val="24"/>
              </w:rPr>
              <w:t>,</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3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3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 w:line="550" w:lineRule="atLeast"/>
              <w:ind w:left="106" w:right="548"/>
              <w:rPr>
                <w:rFonts w:ascii="Times New Roman" w:eastAsia="Times New Roman" w:hAnsi="Times New Roman" w:cs="Times New Roman"/>
                <w:sz w:val="24"/>
              </w:rPr>
            </w:pPr>
            <w:hyperlink r:id="rId23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36">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550" w:lineRule="atLeas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830"/>
        </w:trPr>
        <w:tc>
          <w:tcPr>
            <w:tcW w:w="3027" w:type="dxa"/>
          </w:tcPr>
          <w:p w:rsidR="009641D0" w:rsidRPr="009641D0" w:rsidRDefault="009641D0" w:rsidP="009641D0">
            <w:pPr>
              <w:rPr>
                <w:rFonts w:ascii="Times New Roman" w:eastAsia="Times New Roman" w:hAnsi="Times New Roman" w:cs="Times New Roman"/>
                <w:sz w:val="24"/>
              </w:rPr>
            </w:pPr>
          </w:p>
        </w:tc>
        <w:tc>
          <w:tcPr>
            <w:tcW w:w="3718" w:type="dxa"/>
          </w:tcPr>
          <w:p w:rsidR="009641D0" w:rsidRPr="009641D0" w:rsidRDefault="009641D0" w:rsidP="009641D0">
            <w:pPr>
              <w:spacing w:before="1"/>
              <w:ind w:left="107" w:right="76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родителям — часть любого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религиозного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вероучения.</w:t>
            </w:r>
          </w:p>
        </w:tc>
        <w:tc>
          <w:tcPr>
            <w:tcW w:w="5585" w:type="dxa"/>
          </w:tcPr>
          <w:p w:rsidR="009641D0" w:rsidRPr="009641D0" w:rsidRDefault="009641D0" w:rsidP="009641D0">
            <w:pPr>
              <w:spacing w:line="270" w:lineRule="atLeast"/>
              <w:ind w:left="105" w:right="21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полученные на уроках по литературному чтению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окружающему миру, для осмысления ценности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светской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традиции.</w:t>
            </w:r>
          </w:p>
        </w:tc>
        <w:tc>
          <w:tcPr>
            <w:tcW w:w="3024"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3312"/>
        </w:trPr>
        <w:tc>
          <w:tcPr>
            <w:tcW w:w="3027" w:type="dxa"/>
          </w:tcPr>
          <w:p w:rsidR="009641D0" w:rsidRPr="009641D0" w:rsidRDefault="009641D0" w:rsidP="009641D0">
            <w:pPr>
              <w:ind w:left="304" w:right="298" w:firstLine="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Долг, свобода,</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ответственность,</w:t>
            </w:r>
            <w:r w:rsidRPr="009641D0">
              <w:rPr>
                <w:rFonts w:ascii="Times New Roman" w:eastAsia="Times New Roman" w:hAnsi="Times New Roman" w:cs="Times New Roman"/>
                <w:b/>
                <w:spacing w:val="-10"/>
                <w:sz w:val="24"/>
                <w:lang w:val="ru-RU"/>
              </w:rPr>
              <w:t xml:space="preserve"> </w:t>
            </w:r>
            <w:r w:rsidRPr="009641D0">
              <w:rPr>
                <w:rFonts w:ascii="Times New Roman" w:eastAsia="Times New Roman" w:hAnsi="Times New Roman" w:cs="Times New Roman"/>
                <w:b/>
                <w:sz w:val="24"/>
                <w:lang w:val="ru-RU"/>
              </w:rPr>
              <w:t>труд</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23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Понимание долга, свободы,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труда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разных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религиях</w:t>
            </w:r>
          </w:p>
        </w:tc>
        <w:tc>
          <w:tcPr>
            <w:tcW w:w="5585" w:type="dxa"/>
          </w:tcPr>
          <w:p w:rsidR="009641D0" w:rsidRPr="009641D0" w:rsidRDefault="009641D0" w:rsidP="009641D0">
            <w:pPr>
              <w:ind w:left="105" w:right="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Понимать значение понятий: долг, свобода,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ответственность, труд — в контексте традиционных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религий.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Прогнозировать 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урока</w:t>
            </w:r>
          </w:p>
          <w:p w:rsidR="009641D0" w:rsidRPr="009641D0" w:rsidRDefault="009641D0" w:rsidP="009641D0">
            <w:pPr>
              <w:ind w:left="105" w:right="21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и воспринимать прочитанное, осмысливать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содержание прочитанного текста. Использовать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личный опыт, опыт других людей, знания,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полученные на уроках по литературному чтению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окружающему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миру,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осмысления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ценности</w:t>
            </w:r>
          </w:p>
          <w:p w:rsidR="009641D0" w:rsidRPr="009641D0" w:rsidRDefault="009641D0" w:rsidP="009641D0">
            <w:pPr>
              <w:ind w:left="105" w:right="104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долга, ответственности, труда в светской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традициях.</w:t>
            </w:r>
          </w:p>
          <w:p w:rsidR="009641D0" w:rsidRPr="009641D0" w:rsidRDefault="009641D0" w:rsidP="009641D0">
            <w:pPr>
              <w:spacing w:line="270" w:lineRule="atLeast"/>
              <w:ind w:left="105" w:right="8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3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3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548"/>
              <w:rPr>
                <w:rFonts w:ascii="Times New Roman" w:eastAsia="Times New Roman" w:hAnsi="Times New Roman" w:cs="Times New Roman"/>
                <w:sz w:val="24"/>
              </w:rPr>
            </w:pPr>
            <w:hyperlink r:id="rId23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4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4692"/>
        </w:trPr>
        <w:tc>
          <w:tcPr>
            <w:tcW w:w="3027" w:type="dxa"/>
          </w:tcPr>
          <w:p w:rsidR="009641D0" w:rsidRPr="009641D0" w:rsidRDefault="009641D0" w:rsidP="009641D0">
            <w:pPr>
              <w:ind w:left="650" w:right="327" w:hanging="312"/>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Любовь</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и</w:t>
            </w:r>
            <w:r w:rsidRPr="009641D0">
              <w:rPr>
                <w:rFonts w:ascii="Times New Roman" w:eastAsia="Times New Roman" w:hAnsi="Times New Roman" w:cs="Times New Roman"/>
                <w:b/>
                <w:spacing w:val="-5"/>
                <w:sz w:val="24"/>
                <w:lang w:val="ru-RU"/>
              </w:rPr>
              <w:t xml:space="preserve"> </w:t>
            </w:r>
            <w:r w:rsidRPr="009641D0">
              <w:rPr>
                <w:rFonts w:ascii="Times New Roman" w:eastAsia="Times New Roman" w:hAnsi="Times New Roman" w:cs="Times New Roman"/>
                <w:b/>
                <w:sz w:val="24"/>
                <w:lang w:val="ru-RU"/>
              </w:rPr>
              <w:t>уважение</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к</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Отечеству</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ind w:left="107" w:right="19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Этапы становления духовных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традиций России. Любовь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основа человеческой 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Служение человека обществу,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Родине. Патриотизм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многонационального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многоконфессионального</w:t>
            </w:r>
            <w:r w:rsidRPr="009641D0">
              <w:rPr>
                <w:rFonts w:ascii="Times New Roman" w:eastAsia="Times New Roman" w:hAnsi="Times New Roman" w:cs="Times New Roman"/>
                <w:spacing w:val="-11"/>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 Консультация учителя,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как готовиться к урокам 33, 34.</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Творческие работы (дома с</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родителями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или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законными</w:t>
            </w:r>
          </w:p>
          <w:p w:rsidR="009641D0" w:rsidRPr="009641D0" w:rsidRDefault="009641D0" w:rsidP="009641D0">
            <w:pPr>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представителями)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тему</w:t>
            </w:r>
          </w:p>
          <w:p w:rsidR="009641D0" w:rsidRPr="009641D0" w:rsidRDefault="009641D0" w:rsidP="009641D0">
            <w:pPr>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«Диалог</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культур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имя</w:t>
            </w:r>
          </w:p>
          <w:p w:rsidR="009641D0" w:rsidRPr="009641D0" w:rsidRDefault="009641D0" w:rsidP="009641D0">
            <w:pPr>
              <w:spacing w:line="270" w:lineRule="atLeast"/>
              <w:ind w:left="107" w:right="24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гражданского мира и согласия»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(народное творчество, стихи,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песни, кухня народов России и т</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д )</w:t>
            </w:r>
          </w:p>
        </w:tc>
        <w:tc>
          <w:tcPr>
            <w:tcW w:w="5585" w:type="dxa"/>
          </w:tcPr>
          <w:p w:rsidR="009641D0" w:rsidRPr="009641D0" w:rsidRDefault="009641D0" w:rsidP="009641D0">
            <w:pPr>
              <w:ind w:left="105" w:right="25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об исторических этапах становления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духовных традиций в России. Прогнозировать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урока. Читать и воспринимать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прочитанное, осмысливать содержание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прочитанного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текста.</w:t>
            </w:r>
          </w:p>
          <w:p w:rsidR="009641D0" w:rsidRPr="009641D0" w:rsidRDefault="009641D0" w:rsidP="009641D0">
            <w:pPr>
              <w:ind w:left="105" w:right="41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духовных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традиций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важность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изучения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сохранения.</w:t>
            </w:r>
          </w:p>
          <w:p w:rsidR="009641D0" w:rsidRPr="009641D0" w:rsidRDefault="009641D0" w:rsidP="009641D0">
            <w:pPr>
              <w:ind w:lef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Сопоставлять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«духовная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традиция»,</w:t>
            </w:r>
          </w:p>
          <w:p w:rsidR="009641D0" w:rsidRPr="009641D0" w:rsidRDefault="009641D0" w:rsidP="009641D0">
            <w:pPr>
              <w:ind w:left="105" w:right="7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«патриотизм», «Отечество», «служение».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Размышлять о духовном мире человека,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традициях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семьи, общества.</w:t>
            </w:r>
          </w:p>
          <w:p w:rsidR="009641D0" w:rsidRPr="009641D0" w:rsidRDefault="009641D0" w:rsidP="009641D0">
            <w:pPr>
              <w:ind w:left="105" w:right="89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 себя и самостоятельно оценивать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 работы.</w:t>
            </w:r>
          </w:p>
        </w:tc>
        <w:tc>
          <w:tcPr>
            <w:tcW w:w="3024" w:type="dxa"/>
          </w:tcPr>
          <w:p w:rsidR="009641D0" w:rsidRPr="009641D0" w:rsidRDefault="009641D0" w:rsidP="009641D0">
            <w:pPr>
              <w:ind w:left="106"/>
              <w:rPr>
                <w:rFonts w:ascii="Times New Roman" w:eastAsia="Times New Roman" w:hAnsi="Times New Roman" w:cs="Times New Roman"/>
                <w:sz w:val="24"/>
              </w:rPr>
            </w:pPr>
            <w:hyperlink r:id="rId24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4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before="1" w:line="480" w:lineRule="auto"/>
              <w:ind w:left="106" w:right="548"/>
              <w:rPr>
                <w:rFonts w:ascii="Times New Roman" w:eastAsia="Times New Roman" w:hAnsi="Times New Roman" w:cs="Times New Roman"/>
                <w:sz w:val="24"/>
              </w:rPr>
            </w:pPr>
            <w:hyperlink r:id="rId24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44">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551"/>
        </w:trPr>
        <w:tc>
          <w:tcPr>
            <w:tcW w:w="3027" w:type="dxa"/>
          </w:tcPr>
          <w:p w:rsidR="009641D0" w:rsidRPr="009641D0" w:rsidRDefault="009641D0" w:rsidP="009641D0">
            <w:pPr>
              <w:spacing w:line="275" w:lineRule="exact"/>
              <w:ind w:left="130"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Обобщающий</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урок.</w:t>
            </w:r>
          </w:p>
          <w:p w:rsidR="009641D0" w:rsidRPr="009641D0" w:rsidRDefault="009641D0" w:rsidP="009641D0">
            <w:pPr>
              <w:spacing w:line="257" w:lineRule="exact"/>
              <w:ind w:left="131" w:right="124"/>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Подведение</w:t>
            </w:r>
            <w:r w:rsidRPr="009641D0">
              <w:rPr>
                <w:rFonts w:ascii="Times New Roman" w:eastAsia="Times New Roman" w:hAnsi="Times New Roman" w:cs="Times New Roman"/>
                <w:b/>
                <w:spacing w:val="-3"/>
                <w:sz w:val="24"/>
                <w:lang w:val="ru-RU"/>
              </w:rPr>
              <w:t xml:space="preserve"> </w:t>
            </w:r>
            <w:r w:rsidRPr="009641D0">
              <w:rPr>
                <w:rFonts w:ascii="Times New Roman" w:eastAsia="Times New Roman" w:hAnsi="Times New Roman" w:cs="Times New Roman"/>
                <w:b/>
                <w:sz w:val="24"/>
                <w:lang w:val="ru-RU"/>
              </w:rPr>
              <w:t>итогов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ч.)</w:t>
            </w:r>
          </w:p>
        </w:tc>
        <w:tc>
          <w:tcPr>
            <w:tcW w:w="3718" w:type="dxa"/>
          </w:tcPr>
          <w:p w:rsidR="009641D0" w:rsidRPr="009641D0" w:rsidRDefault="009641D0" w:rsidP="009641D0">
            <w:pPr>
              <w:spacing w:line="276" w:lineRule="exact"/>
              <w:ind w:left="107" w:right="852"/>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Содержание</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деятельности</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определяется</w:t>
            </w:r>
            <w:proofErr w:type="spellEnd"/>
            <w:r w:rsidRPr="009641D0">
              <w:rPr>
                <w:rFonts w:ascii="Times New Roman" w:eastAsia="Times New Roman" w:hAnsi="Times New Roman" w:cs="Times New Roman"/>
                <w:spacing w:val="-15"/>
                <w:sz w:val="24"/>
              </w:rPr>
              <w:t xml:space="preserve"> </w:t>
            </w:r>
            <w:proofErr w:type="spellStart"/>
            <w:r w:rsidRPr="009641D0">
              <w:rPr>
                <w:rFonts w:ascii="Times New Roman" w:eastAsia="Times New Roman" w:hAnsi="Times New Roman" w:cs="Times New Roman"/>
                <w:sz w:val="24"/>
              </w:rPr>
              <w:t>выбранными</w:t>
            </w:r>
            <w:proofErr w:type="spellEnd"/>
          </w:p>
        </w:tc>
        <w:tc>
          <w:tcPr>
            <w:tcW w:w="5585" w:type="dxa"/>
          </w:tcPr>
          <w:p w:rsidR="009641D0" w:rsidRPr="009641D0" w:rsidRDefault="009641D0" w:rsidP="009641D0">
            <w:pPr>
              <w:spacing w:line="276" w:lineRule="exact"/>
              <w:ind w:left="105" w:right="45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Иметь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представление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материале,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изученном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уроках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модуля «Основы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религиозных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культур</w:t>
            </w:r>
          </w:p>
        </w:tc>
        <w:tc>
          <w:tcPr>
            <w:tcW w:w="3024" w:type="dxa"/>
          </w:tcPr>
          <w:p w:rsidR="009641D0" w:rsidRPr="009641D0" w:rsidRDefault="009641D0" w:rsidP="009641D0">
            <w:pPr>
              <w:spacing w:line="276" w:lineRule="exact"/>
              <w:ind w:left="106"/>
              <w:rPr>
                <w:rFonts w:ascii="Times New Roman" w:eastAsia="Times New Roman" w:hAnsi="Times New Roman" w:cs="Times New Roman"/>
                <w:sz w:val="24"/>
              </w:rPr>
            </w:pPr>
            <w:hyperlink r:id="rId24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46">
              <w:r w:rsidRPr="009641D0">
                <w:rPr>
                  <w:rFonts w:ascii="Times New Roman" w:eastAsia="Times New Roman" w:hAnsi="Times New Roman" w:cs="Times New Roman"/>
                  <w:color w:val="0462C1"/>
                  <w:spacing w:val="-1"/>
                  <w:sz w:val="24"/>
                  <w:u w:val="single" w:color="0462C1"/>
                </w:rPr>
                <w:t>collection.edu.ru/catalog/</w:t>
              </w:r>
            </w:hyperlink>
          </w:p>
        </w:tc>
      </w:tr>
    </w:tbl>
    <w:p w:rsidR="009641D0" w:rsidRPr="009641D0" w:rsidRDefault="009641D0" w:rsidP="009641D0">
      <w:pPr>
        <w:widowControl w:val="0"/>
        <w:autoSpaceDE w:val="0"/>
        <w:autoSpaceDN w:val="0"/>
        <w:spacing w:after="0" w:line="276" w:lineRule="exact"/>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27"/>
        <w:gridCol w:w="3718"/>
        <w:gridCol w:w="5585"/>
        <w:gridCol w:w="3024"/>
      </w:tblGrid>
      <w:tr w:rsidR="009641D0" w:rsidRPr="009641D0" w:rsidTr="00EF0B46">
        <w:trPr>
          <w:trHeight w:val="3315"/>
        </w:trPr>
        <w:tc>
          <w:tcPr>
            <w:tcW w:w="3027" w:type="dxa"/>
          </w:tcPr>
          <w:p w:rsidR="009641D0" w:rsidRPr="009641D0" w:rsidRDefault="009641D0" w:rsidP="009641D0">
            <w:pPr>
              <w:rPr>
                <w:rFonts w:ascii="Times New Roman" w:eastAsia="Times New Roman" w:hAnsi="Times New Roman" w:cs="Times New Roman"/>
                <w:sz w:val="24"/>
              </w:rPr>
            </w:pPr>
          </w:p>
        </w:tc>
        <w:tc>
          <w:tcPr>
            <w:tcW w:w="3718" w:type="dxa"/>
          </w:tcPr>
          <w:p w:rsidR="009641D0" w:rsidRPr="009641D0" w:rsidRDefault="009641D0" w:rsidP="009641D0">
            <w:pPr>
              <w:spacing w:before="1"/>
              <w:ind w:left="107" w:right="125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учащимися темами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выбранными</w:t>
            </w:r>
            <w:r w:rsidRPr="009641D0">
              <w:rPr>
                <w:rFonts w:ascii="Times New Roman" w:eastAsia="Times New Roman" w:hAnsi="Times New Roman" w:cs="Times New Roman"/>
                <w:spacing w:val="-13"/>
                <w:sz w:val="24"/>
                <w:lang w:val="ru-RU"/>
              </w:rPr>
              <w:t xml:space="preserve"> </w:t>
            </w:r>
            <w:r w:rsidRPr="009641D0">
              <w:rPr>
                <w:rFonts w:ascii="Times New Roman" w:eastAsia="Times New Roman" w:hAnsi="Times New Roman" w:cs="Times New Roman"/>
                <w:sz w:val="24"/>
                <w:lang w:val="ru-RU"/>
              </w:rPr>
              <w:t>учителем</w:t>
            </w:r>
          </w:p>
          <w:p w:rsidR="009641D0" w:rsidRPr="009641D0" w:rsidRDefault="009641D0" w:rsidP="009641D0">
            <w:pPr>
              <w:ind w:left="107" w:right="43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организационными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формами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жанрами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(проект,</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сочинение,</w:t>
            </w:r>
          </w:p>
          <w:p w:rsidR="009641D0" w:rsidRPr="009641D0" w:rsidRDefault="009641D0" w:rsidP="009641D0">
            <w:pPr>
              <w:spacing w:before="1"/>
              <w:ind w:left="107" w:right="2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беседа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классе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т.д.),</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форматом</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итогового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мероприятия.</w:t>
            </w:r>
          </w:p>
          <w:p w:rsidR="009641D0" w:rsidRPr="009641D0" w:rsidRDefault="009641D0" w:rsidP="009641D0">
            <w:pPr>
              <w:ind w:left="107" w:right="19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Презентации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результатов</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их обсуждение.</w:t>
            </w:r>
          </w:p>
        </w:tc>
        <w:tc>
          <w:tcPr>
            <w:tcW w:w="5585" w:type="dxa"/>
          </w:tcPr>
          <w:p w:rsidR="009641D0" w:rsidRPr="009641D0" w:rsidRDefault="009641D0" w:rsidP="009641D0">
            <w:pPr>
              <w:spacing w:before="1"/>
              <w:ind w:left="105" w:right="14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содержании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учебного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проекта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способах его реализации. Прогнозировать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урока.</w:t>
            </w:r>
          </w:p>
          <w:p w:rsidR="009641D0" w:rsidRPr="009641D0" w:rsidRDefault="009641D0" w:rsidP="009641D0">
            <w:pPr>
              <w:spacing w:before="1"/>
              <w:ind w:left="105" w:right="17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 и воспринимать прочитанное, осмысливать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содержание прочитанного текста. Обобщать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систематизировать знания; планировать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корректировать самостоятельную работу.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группе.</w:t>
            </w:r>
          </w:p>
          <w:p w:rsidR="009641D0" w:rsidRPr="009641D0" w:rsidRDefault="009641D0" w:rsidP="009641D0">
            <w:pPr>
              <w:ind w:left="105" w:right="92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Представлять результаты коллективной или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индивидуальной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работы;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свою</w:t>
            </w:r>
          </w:p>
          <w:p w:rsidR="009641D0" w:rsidRPr="009641D0" w:rsidRDefault="009641D0" w:rsidP="009641D0">
            <w:pPr>
              <w:spacing w:line="270" w:lineRule="atLeast"/>
              <w:ind w:left="105" w:right="5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деятельность. Проверять себя и самостоятельно</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оценивать результаты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работы.</w:t>
            </w:r>
          </w:p>
        </w:tc>
        <w:tc>
          <w:tcPr>
            <w:tcW w:w="3024" w:type="dxa"/>
          </w:tcPr>
          <w:p w:rsidR="009641D0" w:rsidRPr="009641D0" w:rsidRDefault="009641D0" w:rsidP="009641D0">
            <w:pPr>
              <w:spacing w:before="1"/>
              <w:rPr>
                <w:rFonts w:ascii="Times New Roman" w:eastAsia="Times New Roman" w:hAnsi="Times New Roman" w:cs="Times New Roman"/>
                <w:b/>
                <w:sz w:val="24"/>
                <w:lang w:val="ru-RU"/>
              </w:rPr>
            </w:pPr>
          </w:p>
          <w:p w:rsidR="009641D0" w:rsidRPr="009641D0" w:rsidRDefault="009641D0" w:rsidP="009641D0">
            <w:pPr>
              <w:spacing w:line="480" w:lineRule="auto"/>
              <w:ind w:left="106" w:right="548"/>
              <w:rPr>
                <w:rFonts w:ascii="Times New Roman" w:eastAsia="Times New Roman" w:hAnsi="Times New Roman" w:cs="Times New Roman"/>
                <w:sz w:val="24"/>
                <w:lang w:val="ru-RU"/>
              </w:rPr>
            </w:pPr>
            <w:hyperlink r:id="rId247">
              <w:r w:rsidRPr="009641D0">
                <w:rPr>
                  <w:rFonts w:ascii="Times New Roman" w:eastAsia="Times New Roman" w:hAnsi="Times New Roman" w:cs="Times New Roman"/>
                  <w:color w:val="0462C1"/>
                  <w:sz w:val="24"/>
                  <w:u w:val="single" w:color="0462C1"/>
                </w:rPr>
                <w:t>http</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www</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edu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ru</w:t>
              </w:r>
              <w:r w:rsidRPr="009641D0">
                <w:rPr>
                  <w:rFonts w:ascii="Times New Roman" w:eastAsia="Times New Roman" w:hAnsi="Times New Roman" w:cs="Times New Roman"/>
                  <w:color w:val="0462C1"/>
                  <w:sz w:val="24"/>
                  <w:u w:val="single" w:color="0462C1"/>
                  <w:lang w:val="ru-RU"/>
                </w:rPr>
                <w:t>/</w:t>
              </w:r>
            </w:hyperlink>
            <w:r w:rsidRPr="009641D0">
              <w:rPr>
                <w:rFonts w:ascii="Times New Roman" w:eastAsia="Times New Roman" w:hAnsi="Times New Roman" w:cs="Times New Roman"/>
                <w:color w:val="0462C1"/>
                <w:spacing w:val="1"/>
                <w:sz w:val="24"/>
                <w:lang w:val="ru-RU"/>
              </w:rPr>
              <w:t xml:space="preserve"> </w:t>
            </w:r>
            <w:hyperlink r:id="rId248">
              <w:r w:rsidRPr="009641D0">
                <w:rPr>
                  <w:rFonts w:ascii="Times New Roman" w:eastAsia="Times New Roman" w:hAnsi="Times New Roman" w:cs="Times New Roman"/>
                  <w:color w:val="0462C1"/>
                  <w:sz w:val="24"/>
                  <w:u w:val="single" w:color="0462C1"/>
                </w:rPr>
                <w:t>https</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pedsovet</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su</w:t>
              </w:r>
              <w:r w:rsidRPr="009641D0">
                <w:rPr>
                  <w:rFonts w:ascii="Times New Roman" w:eastAsia="Times New Roman" w:hAnsi="Times New Roman" w:cs="Times New Roman"/>
                  <w:color w:val="0462C1"/>
                  <w:sz w:val="24"/>
                  <w:u w:val="single" w:color="0462C1"/>
                  <w:lang w:val="ru-RU"/>
                </w:rPr>
                <w:t>/</w:t>
              </w:r>
              <w:r w:rsidRPr="009641D0">
                <w:rPr>
                  <w:rFonts w:ascii="Times New Roman" w:eastAsia="Times New Roman" w:hAnsi="Times New Roman" w:cs="Times New Roman"/>
                  <w:color w:val="0462C1"/>
                  <w:sz w:val="24"/>
                  <w:u w:val="single" w:color="0462C1"/>
                </w:rPr>
                <w:t>load</w:t>
              </w:r>
              <w:r w:rsidRPr="009641D0">
                <w:rPr>
                  <w:rFonts w:ascii="Times New Roman" w:eastAsia="Times New Roman" w:hAnsi="Times New Roman" w:cs="Times New Roman"/>
                  <w:color w:val="0462C1"/>
                  <w:sz w:val="24"/>
                  <w:u w:val="single" w:color="0462C1"/>
                  <w:lang w:val="ru-RU"/>
                </w:rPr>
                <w:t>/</w:t>
              </w:r>
            </w:hyperlink>
          </w:p>
        </w:tc>
      </w:tr>
    </w:tbl>
    <w:p w:rsidR="009641D0" w:rsidRPr="009641D0" w:rsidRDefault="009641D0" w:rsidP="009641D0">
      <w:pPr>
        <w:widowControl w:val="0"/>
        <w:autoSpaceDE w:val="0"/>
        <w:autoSpaceDN w:val="0"/>
        <w:spacing w:after="0" w:line="276" w:lineRule="exact"/>
        <w:ind w:left="3772"/>
        <w:rPr>
          <w:rFonts w:ascii="Times New Roman" w:eastAsia="Times New Roman" w:hAnsi="Times New Roman" w:cs="Times New Roman"/>
          <w:b/>
          <w:sz w:val="24"/>
        </w:rPr>
      </w:pPr>
      <w:r w:rsidRPr="009641D0">
        <w:rPr>
          <w:rFonts w:ascii="Times New Roman" w:eastAsia="Times New Roman" w:hAnsi="Times New Roman" w:cs="Times New Roman"/>
          <w:b/>
          <w:sz w:val="24"/>
        </w:rPr>
        <w:t>МОДУЛЬ</w:t>
      </w:r>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«ОСНОВЫ</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СВЕТСКОЙ</w:t>
      </w:r>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ЭТИКИ».</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34</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p w:rsidR="009641D0" w:rsidRPr="009641D0" w:rsidRDefault="009641D0" w:rsidP="009641D0">
      <w:pPr>
        <w:widowControl w:val="0"/>
        <w:autoSpaceDE w:val="0"/>
        <w:autoSpaceDN w:val="0"/>
        <w:spacing w:after="0" w:line="240" w:lineRule="auto"/>
        <w:rPr>
          <w:rFonts w:ascii="Times New Roman" w:eastAsia="Times New Roman" w:hAnsi="Times New Roman" w:cs="Times New Roman"/>
          <w:b/>
          <w:sz w:val="20"/>
          <w:szCs w:val="26"/>
        </w:rPr>
      </w:pPr>
    </w:p>
    <w:p w:rsidR="009641D0" w:rsidRPr="009641D0" w:rsidRDefault="009641D0" w:rsidP="009641D0">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3078"/>
        <w:gridCol w:w="6378"/>
        <w:gridCol w:w="2885"/>
      </w:tblGrid>
      <w:tr w:rsidR="009641D0" w:rsidRPr="009641D0" w:rsidTr="00EF0B46">
        <w:trPr>
          <w:trHeight w:val="551"/>
        </w:trPr>
        <w:tc>
          <w:tcPr>
            <w:tcW w:w="3015" w:type="dxa"/>
          </w:tcPr>
          <w:p w:rsidR="009641D0" w:rsidRPr="009641D0" w:rsidRDefault="009641D0" w:rsidP="009641D0">
            <w:pPr>
              <w:spacing w:before="138"/>
              <w:ind w:left="988"/>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Название</w:t>
            </w:r>
            <w:proofErr w:type="spellEnd"/>
          </w:p>
        </w:tc>
        <w:tc>
          <w:tcPr>
            <w:tcW w:w="3078" w:type="dxa"/>
          </w:tcPr>
          <w:p w:rsidR="009641D0" w:rsidRPr="009641D0" w:rsidRDefault="009641D0" w:rsidP="009641D0">
            <w:pPr>
              <w:spacing w:before="138"/>
              <w:ind w:left="352"/>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Основное</w:t>
            </w:r>
            <w:proofErr w:type="spellEnd"/>
            <w:r w:rsidRPr="009641D0">
              <w:rPr>
                <w:rFonts w:ascii="Times New Roman" w:eastAsia="Times New Roman" w:hAnsi="Times New Roman" w:cs="Times New Roman"/>
                <w:b/>
                <w:spacing w:val="-3"/>
                <w:sz w:val="24"/>
              </w:rPr>
              <w:t xml:space="preserve"> </w:t>
            </w:r>
            <w:proofErr w:type="spellStart"/>
            <w:r w:rsidRPr="009641D0">
              <w:rPr>
                <w:rFonts w:ascii="Times New Roman" w:eastAsia="Times New Roman" w:hAnsi="Times New Roman" w:cs="Times New Roman"/>
                <w:b/>
                <w:sz w:val="24"/>
              </w:rPr>
              <w:t>содержание</w:t>
            </w:r>
            <w:proofErr w:type="spellEnd"/>
          </w:p>
        </w:tc>
        <w:tc>
          <w:tcPr>
            <w:tcW w:w="6378" w:type="dxa"/>
          </w:tcPr>
          <w:p w:rsidR="009641D0" w:rsidRPr="009641D0" w:rsidRDefault="009641D0" w:rsidP="009641D0">
            <w:pPr>
              <w:spacing w:line="276" w:lineRule="exact"/>
              <w:ind w:left="2437" w:right="608" w:hanging="1824"/>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Характеристика</w:t>
            </w:r>
            <w:r w:rsidRPr="009641D0">
              <w:rPr>
                <w:rFonts w:ascii="Times New Roman" w:eastAsia="Times New Roman" w:hAnsi="Times New Roman" w:cs="Times New Roman"/>
                <w:b/>
                <w:spacing w:val="-7"/>
                <w:sz w:val="24"/>
                <w:lang w:val="ru-RU"/>
              </w:rPr>
              <w:t xml:space="preserve"> </w:t>
            </w:r>
            <w:r w:rsidRPr="009641D0">
              <w:rPr>
                <w:rFonts w:ascii="Times New Roman" w:eastAsia="Times New Roman" w:hAnsi="Times New Roman" w:cs="Times New Roman"/>
                <w:b/>
                <w:sz w:val="24"/>
                <w:lang w:val="ru-RU"/>
              </w:rPr>
              <w:t>основных</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видов</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деятельности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обучающихся</w:t>
            </w:r>
          </w:p>
        </w:tc>
        <w:tc>
          <w:tcPr>
            <w:tcW w:w="2885" w:type="dxa"/>
          </w:tcPr>
          <w:p w:rsidR="009641D0" w:rsidRPr="009641D0" w:rsidRDefault="009641D0" w:rsidP="009641D0">
            <w:pPr>
              <w:rPr>
                <w:rFonts w:ascii="Times New Roman" w:eastAsia="Times New Roman" w:hAnsi="Times New Roman" w:cs="Times New Roman"/>
                <w:sz w:val="24"/>
                <w:lang w:val="ru-RU"/>
              </w:rPr>
            </w:pPr>
          </w:p>
        </w:tc>
      </w:tr>
      <w:tr w:rsidR="009641D0" w:rsidRPr="009641D0" w:rsidTr="00EF0B46">
        <w:trPr>
          <w:trHeight w:val="2208"/>
        </w:trPr>
        <w:tc>
          <w:tcPr>
            <w:tcW w:w="3015" w:type="dxa"/>
          </w:tcPr>
          <w:p w:rsidR="009641D0" w:rsidRPr="009641D0" w:rsidRDefault="009641D0" w:rsidP="009641D0">
            <w:pPr>
              <w:ind w:left="1238" w:right="212" w:hanging="999"/>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Россия</w:t>
            </w:r>
            <w:proofErr w:type="spellEnd"/>
            <w:r w:rsidRPr="009641D0">
              <w:rPr>
                <w:rFonts w:ascii="Times New Roman" w:eastAsia="Times New Roman" w:hAnsi="Times New Roman" w:cs="Times New Roman"/>
                <w:b/>
                <w:sz w:val="24"/>
              </w:rPr>
              <w:t xml:space="preserve"> — </w:t>
            </w:r>
            <w:proofErr w:type="spellStart"/>
            <w:r w:rsidRPr="009641D0">
              <w:rPr>
                <w:rFonts w:ascii="Times New Roman" w:eastAsia="Times New Roman" w:hAnsi="Times New Roman" w:cs="Times New Roman"/>
                <w:b/>
                <w:sz w:val="24"/>
              </w:rPr>
              <w:t>наша</w:t>
            </w:r>
            <w:proofErr w:type="spellEnd"/>
            <w:r w:rsidRPr="009641D0">
              <w:rPr>
                <w:rFonts w:ascii="Times New Roman" w:eastAsia="Times New Roman" w:hAnsi="Times New Roman" w:cs="Times New Roman"/>
                <w:b/>
                <w:sz w:val="24"/>
              </w:rPr>
              <w:t xml:space="preserve"> </w:t>
            </w:r>
            <w:proofErr w:type="spellStart"/>
            <w:r w:rsidRPr="009641D0">
              <w:rPr>
                <w:rFonts w:ascii="Times New Roman" w:eastAsia="Times New Roman" w:hAnsi="Times New Roman" w:cs="Times New Roman"/>
                <w:b/>
                <w:sz w:val="24"/>
              </w:rPr>
              <w:t>Родина</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ind w:left="107" w:right="34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Россия —</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многонациональное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государство.</w:t>
            </w:r>
            <w:r w:rsidRPr="009641D0">
              <w:rPr>
                <w:rFonts w:ascii="Times New Roman" w:eastAsia="Times New Roman" w:hAnsi="Times New Roman" w:cs="Times New Roman"/>
                <w:spacing w:val="-15"/>
                <w:sz w:val="24"/>
                <w:lang w:val="ru-RU"/>
              </w:rPr>
              <w:t xml:space="preserve"> </w:t>
            </w:r>
            <w:r w:rsidRPr="009641D0">
              <w:rPr>
                <w:rFonts w:ascii="Times New Roman" w:eastAsia="Times New Roman" w:hAnsi="Times New Roman" w:cs="Times New Roman"/>
                <w:sz w:val="24"/>
                <w:lang w:val="ru-RU"/>
              </w:rPr>
              <w:t>Культурные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традиции. Культурное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многообразие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107" w:right="88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Народы и религии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России.</w:t>
            </w:r>
          </w:p>
        </w:tc>
        <w:tc>
          <w:tcPr>
            <w:tcW w:w="6378" w:type="dxa"/>
          </w:tcPr>
          <w:p w:rsidR="009641D0" w:rsidRPr="009641D0" w:rsidRDefault="009641D0" w:rsidP="009641D0">
            <w:pPr>
              <w:ind w:left="104" w:right="2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 ключевые понятия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учебной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темы в устной 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применять их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анализе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оценке</w:t>
            </w:r>
          </w:p>
          <w:p w:rsidR="009641D0" w:rsidRPr="009641D0" w:rsidRDefault="009641D0" w:rsidP="009641D0">
            <w:pPr>
              <w:spacing w:line="270" w:lineRule="atLeast"/>
              <w:ind w:left="104" w:right="2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явлений и фактов действительности. Рассказывать о роли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культурных традиций в жизни народов России, о значении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культурных традиций в жизни человека, семьи, народа,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общества. Проверять себя и самостоятельно оценивать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свои достижения. Приводить примеры единения 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пример, праздники).</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4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5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409"/>
              <w:rPr>
                <w:rFonts w:ascii="Times New Roman" w:eastAsia="Times New Roman" w:hAnsi="Times New Roman" w:cs="Times New Roman"/>
                <w:sz w:val="24"/>
              </w:rPr>
            </w:pPr>
            <w:hyperlink r:id="rId25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5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486"/>
        </w:trPr>
        <w:tc>
          <w:tcPr>
            <w:tcW w:w="3015" w:type="dxa"/>
          </w:tcPr>
          <w:p w:rsidR="009641D0" w:rsidRPr="009641D0" w:rsidRDefault="009641D0" w:rsidP="009641D0">
            <w:pPr>
              <w:spacing w:before="1"/>
              <w:ind w:left="86" w:right="79"/>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Этика и её значение в</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жизни человека.</w:t>
            </w:r>
          </w:p>
          <w:p w:rsidR="009641D0" w:rsidRPr="009641D0" w:rsidRDefault="009641D0" w:rsidP="009641D0">
            <w:pPr>
              <w:ind w:left="86" w:right="79"/>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Нормы</w:t>
            </w:r>
            <w:r w:rsidRPr="009641D0">
              <w:rPr>
                <w:rFonts w:ascii="Times New Roman" w:eastAsia="Times New Roman" w:hAnsi="Times New Roman" w:cs="Times New Roman"/>
                <w:b/>
                <w:spacing w:val="-2"/>
                <w:sz w:val="24"/>
                <w:lang w:val="ru-RU"/>
              </w:rPr>
              <w:t xml:space="preserve"> </w:t>
            </w:r>
            <w:r w:rsidRPr="009641D0">
              <w:rPr>
                <w:rFonts w:ascii="Times New Roman" w:eastAsia="Times New Roman" w:hAnsi="Times New Roman" w:cs="Times New Roman"/>
                <w:b/>
                <w:sz w:val="24"/>
                <w:lang w:val="ru-RU"/>
              </w:rPr>
              <w:t>морали.</w:t>
            </w:r>
          </w:p>
          <w:p w:rsidR="009641D0" w:rsidRPr="009641D0" w:rsidRDefault="009641D0" w:rsidP="009641D0">
            <w:pPr>
              <w:ind w:left="86" w:right="77"/>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Нравственные ценности,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идеалы,</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принципы.</w:t>
            </w:r>
          </w:p>
          <w:p w:rsidR="009641D0" w:rsidRPr="009641D0" w:rsidRDefault="009641D0" w:rsidP="009641D0">
            <w:pPr>
              <w:spacing w:before="1"/>
              <w:ind w:left="84" w:right="79"/>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(8</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spacing w:before="1"/>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Этика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отношениях</w:t>
            </w:r>
          </w:p>
          <w:p w:rsidR="009641D0" w:rsidRPr="009641D0" w:rsidRDefault="009641D0" w:rsidP="009641D0">
            <w:pPr>
              <w:ind w:left="107" w:right="15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людей в обществе. Добро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зло как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основные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категории этики. Культура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религия.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Нормы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морали</w:t>
            </w:r>
          </w:p>
          <w:p w:rsidR="009641D0" w:rsidRPr="009641D0" w:rsidRDefault="009641D0" w:rsidP="009641D0">
            <w:pPr>
              <w:spacing w:line="270" w:lineRule="atLeast"/>
              <w:ind w:left="107" w:right="29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«Золотое правило этики».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Нравственные ценности,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идеалы, принципы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России.</w:t>
            </w:r>
          </w:p>
        </w:tc>
        <w:tc>
          <w:tcPr>
            <w:tcW w:w="6378" w:type="dxa"/>
          </w:tcPr>
          <w:p w:rsidR="009641D0" w:rsidRPr="009641D0" w:rsidRDefault="009641D0" w:rsidP="009641D0">
            <w:pPr>
              <w:spacing w:before="1"/>
              <w:ind w:left="104" w:right="120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Использовать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основные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устной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речи,</w:t>
            </w:r>
          </w:p>
          <w:p w:rsidR="009641D0" w:rsidRPr="009641D0" w:rsidRDefault="009641D0" w:rsidP="009641D0">
            <w:pPr>
              <w:ind w:left="104" w:right="48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рассматривать иллюстративный материал, соотносить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 с иллюстрациями. Составлять небольшой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текст­рассуждение на темы добра и зла, моральных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ценностей, идеалов. Высказывать суждения оценочного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характера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значении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нравственности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spacing w:line="270" w:lineRule="atLeast"/>
              <w:ind w:left="104" w:right="28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семьи, народа, общества, государства. Рассуждать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возможности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необходимости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соблюдения</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нравственных</w:t>
            </w:r>
          </w:p>
        </w:tc>
        <w:tc>
          <w:tcPr>
            <w:tcW w:w="2885" w:type="dxa"/>
          </w:tcPr>
          <w:p w:rsidR="009641D0" w:rsidRPr="009641D0" w:rsidRDefault="009641D0" w:rsidP="009641D0">
            <w:pPr>
              <w:rPr>
                <w:rFonts w:ascii="Times New Roman" w:eastAsia="Times New Roman" w:hAnsi="Times New Roman" w:cs="Times New Roman"/>
                <w:sz w:val="24"/>
                <w:lang w:val="ru-RU"/>
              </w:rPr>
            </w:pPr>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3078"/>
        <w:gridCol w:w="6378"/>
        <w:gridCol w:w="2885"/>
      </w:tblGrid>
      <w:tr w:rsidR="009641D0" w:rsidRPr="009641D0" w:rsidTr="00EF0B46">
        <w:trPr>
          <w:trHeight w:val="554"/>
        </w:trPr>
        <w:tc>
          <w:tcPr>
            <w:tcW w:w="3015" w:type="dxa"/>
          </w:tcPr>
          <w:p w:rsidR="009641D0" w:rsidRPr="009641D0" w:rsidRDefault="009641D0" w:rsidP="009641D0">
            <w:pPr>
              <w:rPr>
                <w:rFonts w:ascii="Times New Roman" w:eastAsia="Times New Roman" w:hAnsi="Times New Roman" w:cs="Times New Roman"/>
                <w:sz w:val="24"/>
                <w:lang w:val="ru-RU"/>
              </w:rPr>
            </w:pPr>
          </w:p>
        </w:tc>
        <w:tc>
          <w:tcPr>
            <w:tcW w:w="3078" w:type="dxa"/>
          </w:tcPr>
          <w:p w:rsidR="009641D0" w:rsidRPr="009641D0" w:rsidRDefault="009641D0" w:rsidP="009641D0">
            <w:pPr>
              <w:rPr>
                <w:rFonts w:ascii="Times New Roman" w:eastAsia="Times New Roman" w:hAnsi="Times New Roman" w:cs="Times New Roman"/>
                <w:sz w:val="24"/>
                <w:lang w:val="ru-RU"/>
              </w:rPr>
            </w:pPr>
          </w:p>
        </w:tc>
        <w:tc>
          <w:tcPr>
            <w:tcW w:w="6378" w:type="dxa"/>
          </w:tcPr>
          <w:p w:rsidR="009641D0" w:rsidRPr="009641D0" w:rsidRDefault="009641D0" w:rsidP="009641D0">
            <w:pPr>
              <w:spacing w:before="1"/>
              <w:ind w:left="1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норм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общества,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раскрывать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понимание</w:t>
            </w:r>
          </w:p>
          <w:p w:rsidR="009641D0" w:rsidRPr="009641D0" w:rsidRDefault="009641D0" w:rsidP="009641D0">
            <w:pPr>
              <w:spacing w:line="257" w:lineRule="exact"/>
              <w:ind w:left="104"/>
              <w:rPr>
                <w:rFonts w:ascii="Times New Roman" w:eastAsia="Times New Roman" w:hAnsi="Times New Roman" w:cs="Times New Roman"/>
                <w:sz w:val="24"/>
              </w:rPr>
            </w:pPr>
            <w:r w:rsidRPr="009641D0">
              <w:rPr>
                <w:rFonts w:ascii="Times New Roman" w:eastAsia="Times New Roman" w:hAnsi="Times New Roman" w:cs="Times New Roman"/>
                <w:sz w:val="24"/>
              </w:rPr>
              <w:t>«</w:t>
            </w:r>
            <w:proofErr w:type="spellStart"/>
            <w:r w:rsidRPr="009641D0">
              <w:rPr>
                <w:rFonts w:ascii="Times New Roman" w:eastAsia="Times New Roman" w:hAnsi="Times New Roman" w:cs="Times New Roman"/>
                <w:sz w:val="24"/>
              </w:rPr>
              <w:t>золотого</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правила</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этики</w:t>
            </w:r>
            <w:proofErr w:type="spellEnd"/>
            <w:r w:rsidRPr="009641D0">
              <w:rPr>
                <w:rFonts w:ascii="Times New Roman" w:eastAsia="Times New Roman" w:hAnsi="Times New Roman" w:cs="Times New Roman"/>
                <w:sz w:val="24"/>
              </w:rPr>
              <w:t>»</w:t>
            </w:r>
          </w:p>
        </w:tc>
        <w:tc>
          <w:tcPr>
            <w:tcW w:w="2885"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5520"/>
        </w:trPr>
        <w:tc>
          <w:tcPr>
            <w:tcW w:w="3015" w:type="dxa"/>
          </w:tcPr>
          <w:p w:rsidR="009641D0" w:rsidRPr="009641D0" w:rsidRDefault="009641D0" w:rsidP="009641D0">
            <w:pPr>
              <w:ind w:left="251" w:right="242" w:firstLine="2"/>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Государство и мораль</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гражданина.</w:t>
            </w:r>
            <w:r w:rsidRPr="009641D0">
              <w:rPr>
                <w:rFonts w:ascii="Times New Roman" w:eastAsia="Times New Roman" w:hAnsi="Times New Roman" w:cs="Times New Roman"/>
                <w:b/>
                <w:spacing w:val="-14"/>
                <w:sz w:val="24"/>
                <w:lang w:val="ru-RU"/>
              </w:rPr>
              <w:t xml:space="preserve"> </w:t>
            </w:r>
            <w:r w:rsidRPr="009641D0">
              <w:rPr>
                <w:rFonts w:ascii="Times New Roman" w:eastAsia="Times New Roman" w:hAnsi="Times New Roman" w:cs="Times New Roman"/>
                <w:b/>
                <w:sz w:val="24"/>
                <w:lang w:val="ru-RU"/>
              </w:rPr>
              <w:t>Основной</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Закон(Конституция) 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государстве как</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источник российской</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гражданской</w:t>
            </w:r>
          </w:p>
          <w:p w:rsidR="009641D0" w:rsidRPr="009641D0" w:rsidRDefault="009641D0" w:rsidP="009641D0">
            <w:pPr>
              <w:ind w:left="86" w:right="79"/>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этики</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(1</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ind w:left="107" w:right="11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Нравственный долг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ответственность человека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обществе. Мораль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 народов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Государство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мораль</w:t>
            </w:r>
          </w:p>
          <w:p w:rsidR="009641D0" w:rsidRPr="009641D0" w:rsidRDefault="009641D0" w:rsidP="009641D0">
            <w:pPr>
              <w:ind w:left="107" w:right="34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гражданина. Основной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Закон (Конституция)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России как источник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общепринятых норм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гражданкой этики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российском</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обществе.</w:t>
            </w:r>
          </w:p>
        </w:tc>
        <w:tc>
          <w:tcPr>
            <w:tcW w:w="6378" w:type="dxa"/>
          </w:tcPr>
          <w:p w:rsidR="009641D0" w:rsidRPr="009641D0" w:rsidRDefault="009641D0" w:rsidP="009641D0">
            <w:pPr>
              <w:ind w:left="1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Читать</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понимать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учебный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 объяснять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слов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(терминов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понятий)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опорой 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текст</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учебника.</w:t>
            </w:r>
          </w:p>
          <w:p w:rsidR="009641D0" w:rsidRPr="009641D0" w:rsidRDefault="009641D0" w:rsidP="009641D0">
            <w:pPr>
              <w:ind w:left="104" w:right="106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Выражать понимание нравственного долга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российском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обществе,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государстве.</w:t>
            </w:r>
          </w:p>
          <w:p w:rsidR="009641D0" w:rsidRPr="009641D0" w:rsidRDefault="009641D0" w:rsidP="009641D0">
            <w:pPr>
              <w:ind w:left="104" w:right="57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российской гражданской этике как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общепринятых в российском обществе нормах морали,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отношений и поведения людей, основанных на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конституционных правах, свободах, обязанностях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w:t>
            </w:r>
          </w:p>
          <w:p w:rsidR="009641D0" w:rsidRPr="009641D0" w:rsidRDefault="009641D0" w:rsidP="009641D0">
            <w:pPr>
              <w:ind w:left="104" w:right="60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Раскрывать основное содержание норм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российской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гражданской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этики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(справедливость,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ответственность,</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ценность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 достоинство человеческой</w:t>
            </w:r>
          </w:p>
          <w:p w:rsidR="009641D0" w:rsidRPr="009641D0" w:rsidRDefault="009641D0" w:rsidP="009641D0">
            <w:pPr>
              <w:ind w:left="104" w:right="53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жизни, взаимоуважение, уважение к старшим, к труду,</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свобода совести, свобода вероисповедания, забота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природе, историческом и культурном наследии и др.).</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Использовать систему условных обозначений при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выполнении заданий. Проверять себя и самостоятельно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оценивать свои</w:t>
            </w:r>
          </w:p>
          <w:p w:rsidR="009641D0" w:rsidRPr="009641D0" w:rsidRDefault="009641D0" w:rsidP="009641D0">
            <w:pPr>
              <w:spacing w:line="257" w:lineRule="exact"/>
              <w:ind w:left="104"/>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достижения</w:t>
            </w:r>
            <w:proofErr w:type="spellEnd"/>
            <w:r w:rsidRPr="009641D0">
              <w:rPr>
                <w:rFonts w:ascii="Times New Roman" w:eastAsia="Times New Roman" w:hAnsi="Times New Roman" w:cs="Times New Roman"/>
                <w:sz w:val="24"/>
              </w:rPr>
              <w:t>.</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5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5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409"/>
              <w:rPr>
                <w:rFonts w:ascii="Times New Roman" w:eastAsia="Times New Roman" w:hAnsi="Times New Roman" w:cs="Times New Roman"/>
                <w:sz w:val="24"/>
              </w:rPr>
            </w:pPr>
            <w:hyperlink r:id="rId25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5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3312"/>
        </w:trPr>
        <w:tc>
          <w:tcPr>
            <w:tcW w:w="3015" w:type="dxa"/>
          </w:tcPr>
          <w:p w:rsidR="009641D0" w:rsidRPr="009641D0" w:rsidRDefault="009641D0" w:rsidP="009641D0">
            <w:pPr>
              <w:ind w:left="86" w:right="77"/>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Образцы</w:t>
            </w:r>
            <w:r w:rsidRPr="009641D0">
              <w:rPr>
                <w:rFonts w:ascii="Times New Roman" w:eastAsia="Times New Roman" w:hAnsi="Times New Roman" w:cs="Times New Roman"/>
                <w:b/>
                <w:spacing w:val="-9"/>
                <w:sz w:val="24"/>
                <w:lang w:val="ru-RU"/>
              </w:rPr>
              <w:t xml:space="preserve"> </w:t>
            </w:r>
            <w:r w:rsidRPr="009641D0">
              <w:rPr>
                <w:rFonts w:ascii="Times New Roman" w:eastAsia="Times New Roman" w:hAnsi="Times New Roman" w:cs="Times New Roman"/>
                <w:b/>
                <w:sz w:val="24"/>
                <w:lang w:val="ru-RU"/>
              </w:rPr>
              <w:t>нравственности</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в культуре Отечества,</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народов</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России.</w:t>
            </w:r>
          </w:p>
          <w:p w:rsidR="009641D0" w:rsidRPr="009641D0" w:rsidRDefault="009641D0" w:rsidP="009641D0">
            <w:pPr>
              <w:ind w:left="465" w:right="456"/>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Природа</w:t>
            </w:r>
            <w:proofErr w:type="spellEnd"/>
            <w:r w:rsidRPr="009641D0">
              <w:rPr>
                <w:rFonts w:ascii="Times New Roman" w:eastAsia="Times New Roman" w:hAnsi="Times New Roman" w:cs="Times New Roman"/>
                <w:b/>
                <w:spacing w:val="-8"/>
                <w:sz w:val="24"/>
              </w:rPr>
              <w:t xml:space="preserve"> </w:t>
            </w:r>
            <w:r w:rsidRPr="009641D0">
              <w:rPr>
                <w:rFonts w:ascii="Times New Roman" w:eastAsia="Times New Roman" w:hAnsi="Times New Roman" w:cs="Times New Roman"/>
                <w:b/>
                <w:sz w:val="24"/>
              </w:rPr>
              <w:t>и</w:t>
            </w:r>
            <w:r w:rsidRPr="009641D0">
              <w:rPr>
                <w:rFonts w:ascii="Times New Roman" w:eastAsia="Times New Roman" w:hAnsi="Times New Roman" w:cs="Times New Roman"/>
                <w:b/>
                <w:spacing w:val="-8"/>
                <w:sz w:val="24"/>
              </w:rPr>
              <w:t xml:space="preserve"> </w:t>
            </w:r>
            <w:proofErr w:type="spellStart"/>
            <w:r w:rsidRPr="009641D0">
              <w:rPr>
                <w:rFonts w:ascii="Times New Roman" w:eastAsia="Times New Roman" w:hAnsi="Times New Roman" w:cs="Times New Roman"/>
                <w:b/>
                <w:sz w:val="24"/>
              </w:rPr>
              <w:t>человек</w:t>
            </w:r>
            <w:proofErr w:type="spellEnd"/>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(8</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tabs>
                <w:tab w:val="left" w:pos="1523"/>
              </w:tabs>
              <w:ind w:left="107" w:right="19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Образцы нравственности 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z w:val="24"/>
                <w:lang w:val="ru-RU"/>
              </w:rPr>
              <w:tab/>
              <w:t>Отечества,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107" w:right="33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Справедливость, дружба,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труд, помощь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нуждающимся, служение</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своему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народу,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107" w:right="466"/>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Народные сказки,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пословицы,</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поговорки</w:t>
            </w:r>
            <w:r w:rsidRPr="009641D0">
              <w:rPr>
                <w:rFonts w:ascii="Times New Roman" w:eastAsia="Times New Roman" w:hAnsi="Times New Roman" w:cs="Times New Roman"/>
                <w:spacing w:val="-9"/>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нравственности.</w:t>
            </w:r>
          </w:p>
          <w:p w:rsidR="009641D0" w:rsidRPr="009641D0" w:rsidRDefault="009641D0" w:rsidP="009641D0">
            <w:pPr>
              <w:spacing w:line="270" w:lineRule="atLeast"/>
              <w:ind w:left="107" w:right="22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Отношение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природе</w:t>
            </w:r>
            <w:r w:rsidRPr="009641D0">
              <w:rPr>
                <w:rFonts w:ascii="Times New Roman" w:eastAsia="Times New Roman" w:hAnsi="Times New Roman" w:cs="Times New Roman"/>
                <w:spacing w:val="55"/>
                <w:sz w:val="24"/>
                <w:lang w:val="ru-RU"/>
              </w:rPr>
              <w:t xml:space="preserve"> </w:t>
            </w:r>
            <w:r w:rsidRPr="009641D0">
              <w:rPr>
                <w:rFonts w:ascii="Times New Roman" w:eastAsia="Times New Roman" w:hAnsi="Times New Roman" w:cs="Times New Roman"/>
                <w:sz w:val="24"/>
                <w:lang w:val="ru-RU"/>
              </w:rPr>
              <w:t>как</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нравственная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категория.</w:t>
            </w:r>
          </w:p>
        </w:tc>
        <w:tc>
          <w:tcPr>
            <w:tcW w:w="6378" w:type="dxa"/>
          </w:tcPr>
          <w:p w:rsidR="009641D0" w:rsidRPr="009641D0" w:rsidRDefault="009641D0" w:rsidP="009641D0">
            <w:pPr>
              <w:ind w:left="104" w:right="274"/>
              <w:rPr>
                <w:rFonts w:ascii="Times New Roman" w:eastAsia="Times New Roman" w:hAnsi="Times New Roman" w:cs="Times New Roman"/>
                <w:sz w:val="24"/>
              </w:rPr>
            </w:pPr>
            <w:r w:rsidRPr="009641D0">
              <w:rPr>
                <w:rFonts w:ascii="Times New Roman" w:eastAsia="Times New Roman" w:hAnsi="Times New Roman" w:cs="Times New Roman"/>
                <w:sz w:val="24"/>
                <w:lang w:val="ru-RU"/>
              </w:rPr>
              <w:t>Рассуждать о необходимости соблюдения 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 жизни в обществе. Рассуждать о нравственных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нормах на примерах образцов поведения людей,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исторических и литературных героев, защитников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истории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современности.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Рассуждать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 возможности и необходимости бережного отношения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природе и личной ответственности за это каждого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Осуществлять поиск необходимой информации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для выполнения заданий. Составлять небольшой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текст­рассуждение на тему «Образцы нравственного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культуре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 xml:space="preserve">Отечества». </w:t>
            </w:r>
            <w:proofErr w:type="spellStart"/>
            <w:r w:rsidRPr="009641D0">
              <w:rPr>
                <w:rFonts w:ascii="Times New Roman" w:eastAsia="Times New Roman" w:hAnsi="Times New Roman" w:cs="Times New Roman"/>
                <w:sz w:val="24"/>
              </w:rPr>
              <w:t>Использовать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знания</w:t>
            </w:r>
            <w:proofErr w:type="spellEnd"/>
            <w:r w:rsidRPr="009641D0">
              <w:rPr>
                <w:rFonts w:ascii="Times New Roman" w:eastAsia="Times New Roman" w:hAnsi="Times New Roman" w:cs="Times New Roman"/>
                <w:sz w:val="24"/>
              </w:rPr>
              <w:t>,</w:t>
            </w:r>
          </w:p>
          <w:p w:rsidR="009641D0" w:rsidRPr="009641D0" w:rsidRDefault="009641D0" w:rsidP="009641D0">
            <w:pPr>
              <w:spacing w:line="257" w:lineRule="exact"/>
              <w:ind w:left="104"/>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полученные</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на</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уроках</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по</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литературному</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чтению</w:t>
            </w:r>
            <w:proofErr w:type="spellEnd"/>
            <w:r w:rsidRPr="009641D0">
              <w:rPr>
                <w:rFonts w:ascii="Times New Roman" w:eastAsia="Times New Roman" w:hAnsi="Times New Roman" w:cs="Times New Roman"/>
                <w:spacing w:val="-1"/>
                <w:sz w:val="24"/>
              </w:rPr>
              <w:t xml:space="preserve"> </w:t>
            </w:r>
            <w:r w:rsidRPr="009641D0">
              <w:rPr>
                <w:rFonts w:ascii="Times New Roman" w:eastAsia="Times New Roman" w:hAnsi="Times New Roman" w:cs="Times New Roman"/>
                <w:sz w:val="24"/>
              </w:rPr>
              <w:t>и</w:t>
            </w:r>
          </w:p>
        </w:tc>
        <w:tc>
          <w:tcPr>
            <w:tcW w:w="2885" w:type="dxa"/>
          </w:tcPr>
          <w:p w:rsidR="009641D0" w:rsidRPr="009641D0" w:rsidRDefault="009641D0" w:rsidP="009641D0">
            <w:pPr>
              <w:rPr>
                <w:rFonts w:ascii="Times New Roman" w:eastAsia="Times New Roman" w:hAnsi="Times New Roman" w:cs="Times New Roman"/>
                <w:sz w:val="24"/>
              </w:rPr>
            </w:pPr>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3078"/>
        <w:gridCol w:w="6378"/>
        <w:gridCol w:w="2885"/>
      </w:tblGrid>
      <w:tr w:rsidR="009641D0" w:rsidRPr="009641D0" w:rsidTr="00EF0B46">
        <w:trPr>
          <w:trHeight w:val="1106"/>
        </w:trPr>
        <w:tc>
          <w:tcPr>
            <w:tcW w:w="3015" w:type="dxa"/>
          </w:tcPr>
          <w:p w:rsidR="009641D0" w:rsidRPr="009641D0" w:rsidRDefault="009641D0" w:rsidP="009641D0">
            <w:pPr>
              <w:rPr>
                <w:rFonts w:ascii="Times New Roman" w:eastAsia="Times New Roman" w:hAnsi="Times New Roman" w:cs="Times New Roman"/>
                <w:sz w:val="24"/>
              </w:rPr>
            </w:pPr>
          </w:p>
        </w:tc>
        <w:tc>
          <w:tcPr>
            <w:tcW w:w="3078" w:type="dxa"/>
          </w:tcPr>
          <w:p w:rsidR="009641D0" w:rsidRPr="009641D0" w:rsidRDefault="009641D0" w:rsidP="009641D0">
            <w:pPr>
              <w:rPr>
                <w:rFonts w:ascii="Times New Roman" w:eastAsia="Times New Roman" w:hAnsi="Times New Roman" w:cs="Times New Roman"/>
                <w:sz w:val="24"/>
              </w:rPr>
            </w:pPr>
          </w:p>
        </w:tc>
        <w:tc>
          <w:tcPr>
            <w:tcW w:w="6378" w:type="dxa"/>
          </w:tcPr>
          <w:p w:rsidR="009641D0" w:rsidRPr="009641D0" w:rsidRDefault="009641D0" w:rsidP="009641D0">
            <w:pPr>
              <w:spacing w:line="270" w:lineRule="atLeast"/>
              <w:ind w:left="104" w:right="543"/>
              <w:rPr>
                <w:rFonts w:ascii="Times New Roman" w:eastAsia="Times New Roman" w:hAnsi="Times New Roman" w:cs="Times New Roman"/>
                <w:sz w:val="24"/>
              </w:rPr>
            </w:pPr>
            <w:r w:rsidRPr="009641D0">
              <w:rPr>
                <w:rFonts w:ascii="Times New Roman" w:eastAsia="Times New Roman" w:hAnsi="Times New Roman" w:cs="Times New Roman"/>
                <w:sz w:val="24"/>
                <w:lang w:val="ru-RU"/>
              </w:rPr>
              <w:t>окружающему миру, для осмысления примеров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нравственного поведения людей в истории и культуре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Отечества.</w:t>
            </w:r>
            <w:r w:rsidRPr="009641D0">
              <w:rPr>
                <w:rFonts w:ascii="Times New Roman" w:eastAsia="Times New Roman" w:hAnsi="Times New Roman" w:cs="Times New Roman"/>
                <w:spacing w:val="-4"/>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pacing w:val="-4"/>
                <w:sz w:val="24"/>
              </w:rPr>
              <w:t xml:space="preserve"> </w:t>
            </w:r>
            <w:r w:rsidRPr="009641D0">
              <w:rPr>
                <w:rFonts w:ascii="Times New Roman" w:eastAsia="Times New Roman" w:hAnsi="Times New Roman" w:cs="Times New Roman"/>
                <w:sz w:val="24"/>
              </w:rPr>
              <w:t>и</w:t>
            </w:r>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4"/>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57"/>
                <w:sz w:val="24"/>
              </w:rPr>
              <w:t xml:space="preserve"> </w:t>
            </w:r>
            <w:proofErr w:type="spellStart"/>
            <w:r w:rsidRPr="009641D0">
              <w:rPr>
                <w:rFonts w:ascii="Times New Roman" w:eastAsia="Times New Roman" w:hAnsi="Times New Roman" w:cs="Times New Roman"/>
                <w:sz w:val="24"/>
              </w:rPr>
              <w:t>свои</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достижения</w:t>
            </w:r>
            <w:proofErr w:type="spellEnd"/>
            <w:r w:rsidRPr="009641D0">
              <w:rPr>
                <w:rFonts w:ascii="Times New Roman" w:eastAsia="Times New Roman" w:hAnsi="Times New Roman" w:cs="Times New Roman"/>
                <w:sz w:val="24"/>
              </w:rPr>
              <w:t>.</w:t>
            </w:r>
          </w:p>
        </w:tc>
        <w:tc>
          <w:tcPr>
            <w:tcW w:w="2885"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3312"/>
        </w:trPr>
        <w:tc>
          <w:tcPr>
            <w:tcW w:w="3015" w:type="dxa"/>
          </w:tcPr>
          <w:p w:rsidR="009641D0" w:rsidRPr="009641D0" w:rsidRDefault="009641D0" w:rsidP="009641D0">
            <w:pPr>
              <w:ind w:left="465" w:right="456"/>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Праздники как</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одна</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из форм</w:t>
            </w:r>
          </w:p>
          <w:p w:rsidR="009641D0" w:rsidRPr="009641D0" w:rsidRDefault="009641D0" w:rsidP="009641D0">
            <w:pPr>
              <w:ind w:left="292" w:right="281"/>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исторической памяти</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(2</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078" w:type="dxa"/>
          </w:tcPr>
          <w:p w:rsidR="009641D0" w:rsidRPr="009641D0" w:rsidRDefault="009641D0" w:rsidP="009641D0">
            <w:pPr>
              <w:ind w:left="107" w:right="86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Народные,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государственные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праздники</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ind w:left="107" w:right="53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Нравственное значение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праздника,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значение</w:t>
            </w:r>
          </w:p>
          <w:p w:rsidR="009641D0" w:rsidRPr="009641D0" w:rsidRDefault="009641D0" w:rsidP="009641D0">
            <w:pPr>
              <w:ind w:left="107" w:right="1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праздников для укрепления</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единства народа,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сохранения исторической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памяти.</w:t>
            </w:r>
          </w:p>
        </w:tc>
        <w:tc>
          <w:tcPr>
            <w:tcW w:w="6378" w:type="dxa"/>
          </w:tcPr>
          <w:p w:rsidR="009641D0" w:rsidRPr="009641D0" w:rsidRDefault="009641D0" w:rsidP="009641D0">
            <w:pPr>
              <w:ind w:left="104" w:right="4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 значение праздников как одной из форм</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исторической</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памяти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общества,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значение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для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укрепления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единства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народа, общества.</w:t>
            </w:r>
          </w:p>
          <w:p w:rsidR="009641D0" w:rsidRPr="009641D0" w:rsidRDefault="009641D0" w:rsidP="009641D0">
            <w:pPr>
              <w:ind w:left="104" w:right="29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российских</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праздниках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(государственные,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народные,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религиозные,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семейные),День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народного</w:t>
            </w:r>
          </w:p>
          <w:p w:rsidR="009641D0" w:rsidRPr="009641D0" w:rsidRDefault="009641D0" w:rsidP="009641D0">
            <w:pPr>
              <w:ind w:left="104" w:right="130"/>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единства,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День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защитников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Отечества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др.,</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праздниках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своём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регионе, местности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проживания.</w:t>
            </w:r>
          </w:p>
          <w:p w:rsidR="009641D0" w:rsidRPr="009641D0" w:rsidRDefault="009641D0" w:rsidP="009641D0">
            <w:pPr>
              <w:ind w:left="104" w:right="176"/>
              <w:rPr>
                <w:rFonts w:ascii="Times New Roman" w:eastAsia="Times New Roman" w:hAnsi="Times New Roman" w:cs="Times New Roman"/>
                <w:sz w:val="24"/>
              </w:rPr>
            </w:pPr>
            <w:r w:rsidRPr="009641D0">
              <w:rPr>
                <w:rFonts w:ascii="Times New Roman" w:eastAsia="Times New Roman" w:hAnsi="Times New Roman" w:cs="Times New Roman"/>
                <w:sz w:val="24"/>
                <w:lang w:val="ru-RU"/>
              </w:rPr>
              <w:t>Осуществлять поиск необходимой информации для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выполнения заданий. Использовать речевые средства,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навыки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смыслового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чтения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учебных</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текстов,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участвовать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беседе.</w:t>
            </w:r>
            <w:r w:rsidRPr="009641D0">
              <w:rPr>
                <w:rFonts w:ascii="Times New Roman" w:eastAsia="Times New Roman" w:hAnsi="Times New Roman" w:cs="Times New Roman"/>
                <w:spacing w:val="-1"/>
                <w:sz w:val="24"/>
                <w:lang w:val="ru-RU"/>
              </w:rPr>
              <w:t xml:space="preserve">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z w:val="24"/>
              </w:rPr>
              <w:t xml:space="preserve"> и</w:t>
            </w:r>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2"/>
                <w:sz w:val="24"/>
              </w:rPr>
              <w:t xml:space="preserve"> </w:t>
            </w:r>
            <w:proofErr w:type="spellStart"/>
            <w:r w:rsidRPr="009641D0">
              <w:rPr>
                <w:rFonts w:ascii="Times New Roman" w:eastAsia="Times New Roman" w:hAnsi="Times New Roman" w:cs="Times New Roman"/>
                <w:sz w:val="24"/>
              </w:rPr>
              <w:t>свои</w:t>
            </w:r>
            <w:proofErr w:type="spellEnd"/>
          </w:p>
          <w:p w:rsidR="009641D0" w:rsidRPr="009641D0" w:rsidRDefault="009641D0" w:rsidP="009641D0">
            <w:pPr>
              <w:spacing w:line="257" w:lineRule="exact"/>
              <w:ind w:left="104"/>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достижения</w:t>
            </w:r>
            <w:proofErr w:type="spellEnd"/>
            <w:r w:rsidRPr="009641D0">
              <w:rPr>
                <w:rFonts w:ascii="Times New Roman" w:eastAsia="Times New Roman" w:hAnsi="Times New Roman" w:cs="Times New Roman"/>
                <w:sz w:val="24"/>
              </w:rPr>
              <w:t>.</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5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5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409"/>
              <w:rPr>
                <w:rFonts w:ascii="Times New Roman" w:eastAsia="Times New Roman" w:hAnsi="Times New Roman" w:cs="Times New Roman"/>
                <w:sz w:val="24"/>
              </w:rPr>
            </w:pPr>
            <w:hyperlink r:id="rId259">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60">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759"/>
        </w:trPr>
        <w:tc>
          <w:tcPr>
            <w:tcW w:w="3015" w:type="dxa"/>
          </w:tcPr>
          <w:p w:rsidR="009641D0" w:rsidRPr="009641D0" w:rsidRDefault="009641D0" w:rsidP="009641D0">
            <w:pPr>
              <w:spacing w:line="275" w:lineRule="exact"/>
              <w:ind w:left="83" w:right="79"/>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Семейные</w:t>
            </w:r>
            <w:r w:rsidRPr="009641D0">
              <w:rPr>
                <w:rFonts w:ascii="Times New Roman" w:eastAsia="Times New Roman" w:hAnsi="Times New Roman" w:cs="Times New Roman"/>
                <w:b/>
                <w:spacing w:val="-6"/>
                <w:sz w:val="24"/>
                <w:lang w:val="ru-RU"/>
              </w:rPr>
              <w:t xml:space="preserve"> </w:t>
            </w:r>
            <w:r w:rsidRPr="009641D0">
              <w:rPr>
                <w:rFonts w:ascii="Times New Roman" w:eastAsia="Times New Roman" w:hAnsi="Times New Roman" w:cs="Times New Roman"/>
                <w:b/>
                <w:sz w:val="24"/>
                <w:lang w:val="ru-RU"/>
              </w:rPr>
              <w:t>ценности.</w:t>
            </w:r>
          </w:p>
          <w:p w:rsidR="009641D0" w:rsidRPr="009641D0" w:rsidRDefault="009641D0" w:rsidP="009641D0">
            <w:pPr>
              <w:ind w:left="86" w:right="76"/>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Этика семейных</w:t>
            </w:r>
            <w:r w:rsidRPr="009641D0">
              <w:rPr>
                <w:rFonts w:ascii="Times New Roman" w:eastAsia="Times New Roman" w:hAnsi="Times New Roman" w:cs="Times New Roman"/>
                <w:b/>
                <w:spacing w:val="-58"/>
                <w:sz w:val="24"/>
                <w:lang w:val="ru-RU"/>
              </w:rPr>
              <w:t xml:space="preserve"> </w:t>
            </w:r>
            <w:r w:rsidRPr="009641D0">
              <w:rPr>
                <w:rFonts w:ascii="Times New Roman" w:eastAsia="Times New Roman" w:hAnsi="Times New Roman" w:cs="Times New Roman"/>
                <w:b/>
                <w:sz w:val="24"/>
                <w:lang w:val="ru-RU"/>
              </w:rPr>
              <w:t>отношений</w:t>
            </w:r>
          </w:p>
          <w:p w:rsidR="009641D0" w:rsidRPr="009641D0" w:rsidRDefault="009641D0" w:rsidP="009641D0">
            <w:pPr>
              <w:ind w:left="84" w:right="79"/>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(1</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078" w:type="dxa"/>
          </w:tcPr>
          <w:p w:rsidR="009641D0" w:rsidRPr="009641D0" w:rsidRDefault="009641D0" w:rsidP="009641D0">
            <w:pPr>
              <w:ind w:left="107" w:right="14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Семья как ценность.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Семейные ценности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 Этика семейных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отношений. Традиционные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семейные ценности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tc>
        <w:tc>
          <w:tcPr>
            <w:tcW w:w="6378" w:type="dxa"/>
          </w:tcPr>
          <w:p w:rsidR="009641D0" w:rsidRPr="009641D0" w:rsidRDefault="009641D0" w:rsidP="009641D0">
            <w:pPr>
              <w:ind w:left="46" w:right="16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 значение слов (терминов и понятий) с опорой 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учебный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текст.</w:t>
            </w:r>
          </w:p>
          <w:p w:rsidR="009641D0" w:rsidRPr="009641D0" w:rsidRDefault="009641D0" w:rsidP="009641D0">
            <w:pPr>
              <w:spacing w:line="270" w:lineRule="atLeast"/>
              <w:ind w:left="104" w:right="201"/>
              <w:rPr>
                <w:rFonts w:ascii="Times New Roman" w:eastAsia="Times New Roman" w:hAnsi="Times New Roman" w:cs="Times New Roman"/>
                <w:sz w:val="24"/>
              </w:rPr>
            </w:pPr>
            <w:r w:rsidRPr="009641D0">
              <w:rPr>
                <w:rFonts w:ascii="Times New Roman" w:eastAsia="Times New Roman" w:hAnsi="Times New Roman" w:cs="Times New Roman"/>
                <w:sz w:val="24"/>
                <w:lang w:val="ru-RU"/>
              </w:rPr>
              <w:t>Раскрывать основное содержание понимания семьи,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отношений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семье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основе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взаимной</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любви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уважения,</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любовь и забота родителей о детях; любовь и забота детей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 нуждающихся в помощи родителях; уважение старших.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Рассказывать о семейных традициях народов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приводить примеры. Осуществлять поиск необходимой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 xml:space="preserve">информации для выполнения заданий.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z w:val="24"/>
              </w:rPr>
              <w:t xml:space="preserve"> и</w:t>
            </w:r>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свои</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достижения</w:t>
            </w:r>
            <w:proofErr w:type="spellEnd"/>
            <w:r w:rsidRPr="009641D0">
              <w:rPr>
                <w:rFonts w:ascii="Times New Roman" w:eastAsia="Times New Roman" w:hAnsi="Times New Roman" w:cs="Times New Roman"/>
                <w:sz w:val="24"/>
              </w:rPr>
              <w:t>.</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61">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62">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before="1" w:line="480" w:lineRule="auto"/>
              <w:ind w:left="106" w:right="409"/>
              <w:rPr>
                <w:rFonts w:ascii="Times New Roman" w:eastAsia="Times New Roman" w:hAnsi="Times New Roman" w:cs="Times New Roman"/>
                <w:sz w:val="24"/>
              </w:rPr>
            </w:pPr>
            <w:hyperlink r:id="rId263">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64">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2208"/>
        </w:trPr>
        <w:tc>
          <w:tcPr>
            <w:tcW w:w="3015" w:type="dxa"/>
          </w:tcPr>
          <w:p w:rsidR="009641D0" w:rsidRPr="009641D0" w:rsidRDefault="009641D0" w:rsidP="009641D0">
            <w:pPr>
              <w:ind w:left="463" w:right="456"/>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z w:val="24"/>
                <w:lang w:val="ru-RU"/>
              </w:rPr>
              <w:t>Трудовая мораль.</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Нравственные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традиции</w:t>
            </w:r>
          </w:p>
          <w:p w:rsidR="009641D0" w:rsidRPr="009641D0" w:rsidRDefault="009641D0" w:rsidP="009641D0">
            <w:pPr>
              <w:ind w:left="292" w:right="283"/>
              <w:jc w:val="center"/>
              <w:rPr>
                <w:rFonts w:ascii="Times New Roman" w:eastAsia="Times New Roman" w:hAnsi="Times New Roman" w:cs="Times New Roman"/>
                <w:b/>
                <w:sz w:val="24"/>
                <w:lang w:val="ru-RU"/>
              </w:rPr>
            </w:pPr>
            <w:r w:rsidRPr="009641D0">
              <w:rPr>
                <w:rFonts w:ascii="Times New Roman" w:eastAsia="Times New Roman" w:hAnsi="Times New Roman" w:cs="Times New Roman"/>
                <w:b/>
                <w:spacing w:val="-1"/>
                <w:sz w:val="24"/>
                <w:lang w:val="ru-RU"/>
              </w:rPr>
              <w:t>предпринимательства</w:t>
            </w:r>
            <w:r w:rsidRPr="009641D0">
              <w:rPr>
                <w:rFonts w:ascii="Times New Roman" w:eastAsia="Times New Roman" w:hAnsi="Times New Roman" w:cs="Times New Roman"/>
                <w:b/>
                <w:spacing w:val="-57"/>
                <w:sz w:val="24"/>
                <w:lang w:val="ru-RU"/>
              </w:rPr>
              <w:t xml:space="preserve"> </w:t>
            </w:r>
            <w:r w:rsidRPr="009641D0">
              <w:rPr>
                <w:rFonts w:ascii="Times New Roman" w:eastAsia="Times New Roman" w:hAnsi="Times New Roman" w:cs="Times New Roman"/>
                <w:b/>
                <w:sz w:val="24"/>
                <w:lang w:val="ru-RU"/>
              </w:rPr>
              <w:t>(3</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ч.)</w:t>
            </w:r>
          </w:p>
        </w:tc>
        <w:tc>
          <w:tcPr>
            <w:tcW w:w="3078" w:type="dxa"/>
          </w:tcPr>
          <w:p w:rsidR="009641D0" w:rsidRPr="009641D0" w:rsidRDefault="009641D0" w:rsidP="009641D0">
            <w:pPr>
              <w:ind w:left="107" w:right="83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Труд как ценность.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Уважение труда,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трудящихся</w:t>
            </w:r>
            <w:r w:rsidRPr="009641D0">
              <w:rPr>
                <w:rFonts w:ascii="Times New Roman" w:eastAsia="Times New Roman" w:hAnsi="Times New Roman" w:cs="Times New Roman"/>
                <w:spacing w:val="-7"/>
                <w:sz w:val="24"/>
                <w:lang w:val="ru-RU"/>
              </w:rPr>
              <w:t xml:space="preserve"> </w:t>
            </w:r>
            <w:r w:rsidRPr="009641D0">
              <w:rPr>
                <w:rFonts w:ascii="Times New Roman" w:eastAsia="Times New Roman" w:hAnsi="Times New Roman" w:cs="Times New Roman"/>
                <w:sz w:val="24"/>
                <w:lang w:val="ru-RU"/>
              </w:rPr>
              <w:t>людей</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в</w:t>
            </w:r>
          </w:p>
          <w:p w:rsidR="009641D0" w:rsidRPr="009641D0" w:rsidRDefault="009641D0" w:rsidP="009641D0">
            <w:pPr>
              <w:ind w:left="107" w:right="28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культуре народов России.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Нравственные традиции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предпринимательства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spacing w:line="257" w:lineRule="exact"/>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благотворительность</w:t>
            </w:r>
            <w:proofErr w:type="spellEnd"/>
            <w:r w:rsidRPr="009641D0">
              <w:rPr>
                <w:rFonts w:ascii="Times New Roman" w:eastAsia="Times New Roman" w:hAnsi="Times New Roman" w:cs="Times New Roman"/>
                <w:sz w:val="24"/>
              </w:rPr>
              <w:t>.</w:t>
            </w:r>
          </w:p>
        </w:tc>
        <w:tc>
          <w:tcPr>
            <w:tcW w:w="6378" w:type="dxa"/>
          </w:tcPr>
          <w:p w:rsidR="009641D0" w:rsidRPr="009641D0" w:rsidRDefault="009641D0" w:rsidP="009641D0">
            <w:pPr>
              <w:ind w:left="104" w:right="2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Анализировать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прочитанное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точки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зрения</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полученных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ранее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знаний.</w:t>
            </w:r>
          </w:p>
          <w:p w:rsidR="009641D0" w:rsidRPr="009641D0" w:rsidRDefault="009641D0" w:rsidP="009641D0">
            <w:pPr>
              <w:ind w:left="104" w:right="19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трудовой морали, нравственных традициях</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трудовой деятельности, предпринимательства в России,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приводить примеры.</w:t>
            </w:r>
          </w:p>
          <w:p w:rsidR="009641D0" w:rsidRPr="009641D0" w:rsidRDefault="009641D0" w:rsidP="009641D0">
            <w:pPr>
              <w:spacing w:line="270" w:lineRule="atLeast"/>
              <w:ind w:left="104" w:right="105"/>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 значение слов (терминов и понятий) с опорой на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учебный текст. Высказывать суждения оценочного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характера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трудолюбии, честном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труде,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 уважении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65">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66">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1"/>
              <w:rPr>
                <w:rFonts w:ascii="Times New Roman" w:eastAsia="Times New Roman" w:hAnsi="Times New Roman" w:cs="Times New Roman"/>
                <w:b/>
                <w:sz w:val="23"/>
              </w:rPr>
            </w:pPr>
          </w:p>
          <w:p w:rsidR="009641D0" w:rsidRPr="009641D0" w:rsidRDefault="009641D0" w:rsidP="009641D0">
            <w:pPr>
              <w:spacing w:line="480" w:lineRule="auto"/>
              <w:ind w:left="106" w:right="409"/>
              <w:rPr>
                <w:rFonts w:ascii="Times New Roman" w:eastAsia="Times New Roman" w:hAnsi="Times New Roman" w:cs="Times New Roman"/>
                <w:sz w:val="24"/>
              </w:rPr>
            </w:pPr>
            <w:hyperlink r:id="rId267">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68">
              <w:r w:rsidRPr="009641D0">
                <w:rPr>
                  <w:rFonts w:ascii="Times New Roman" w:eastAsia="Times New Roman" w:hAnsi="Times New Roman" w:cs="Times New Roman"/>
                  <w:color w:val="0462C1"/>
                  <w:sz w:val="24"/>
                  <w:u w:val="single" w:color="0462C1"/>
                </w:rPr>
                <w:t>https://pedsovet.su/load/</w:t>
              </w:r>
            </w:hyperlink>
          </w:p>
        </w:tc>
      </w:tr>
    </w:tbl>
    <w:p w:rsidR="009641D0" w:rsidRPr="009641D0" w:rsidRDefault="009641D0" w:rsidP="009641D0">
      <w:pPr>
        <w:widowControl w:val="0"/>
        <w:autoSpaceDE w:val="0"/>
        <w:autoSpaceDN w:val="0"/>
        <w:spacing w:after="0" w:line="480" w:lineRule="auto"/>
        <w:rPr>
          <w:rFonts w:ascii="Times New Roman" w:eastAsia="Times New Roman" w:hAnsi="Times New Roman" w:cs="Times New Roman"/>
          <w:sz w:val="24"/>
          <w:lang w:val="en-US"/>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lang w:val="en-US"/>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3078"/>
        <w:gridCol w:w="6378"/>
        <w:gridCol w:w="2885"/>
      </w:tblGrid>
      <w:tr w:rsidR="009641D0" w:rsidRPr="009641D0" w:rsidTr="00EF0B46">
        <w:trPr>
          <w:trHeight w:val="830"/>
        </w:trPr>
        <w:tc>
          <w:tcPr>
            <w:tcW w:w="3015" w:type="dxa"/>
          </w:tcPr>
          <w:p w:rsidR="009641D0" w:rsidRPr="009641D0" w:rsidRDefault="009641D0" w:rsidP="009641D0">
            <w:pPr>
              <w:rPr>
                <w:rFonts w:ascii="Times New Roman" w:eastAsia="Times New Roman" w:hAnsi="Times New Roman" w:cs="Times New Roman"/>
                <w:sz w:val="24"/>
              </w:rPr>
            </w:pPr>
          </w:p>
        </w:tc>
        <w:tc>
          <w:tcPr>
            <w:tcW w:w="3078" w:type="dxa"/>
          </w:tcPr>
          <w:p w:rsidR="009641D0" w:rsidRPr="009641D0" w:rsidRDefault="009641D0" w:rsidP="009641D0">
            <w:pPr>
              <w:rPr>
                <w:rFonts w:ascii="Times New Roman" w:eastAsia="Times New Roman" w:hAnsi="Times New Roman" w:cs="Times New Roman"/>
                <w:sz w:val="24"/>
              </w:rPr>
            </w:pPr>
          </w:p>
        </w:tc>
        <w:tc>
          <w:tcPr>
            <w:tcW w:w="6378" w:type="dxa"/>
          </w:tcPr>
          <w:p w:rsidR="009641D0" w:rsidRPr="009641D0" w:rsidRDefault="009641D0" w:rsidP="009641D0">
            <w:pPr>
              <w:spacing w:line="270" w:lineRule="atLeast"/>
              <w:ind w:left="104" w:right="382"/>
              <w:rPr>
                <w:rFonts w:ascii="Times New Roman" w:eastAsia="Times New Roman" w:hAnsi="Times New Roman" w:cs="Times New Roman"/>
                <w:sz w:val="24"/>
              </w:rPr>
            </w:pPr>
            <w:r w:rsidRPr="009641D0">
              <w:rPr>
                <w:rFonts w:ascii="Times New Roman" w:eastAsia="Times New Roman" w:hAnsi="Times New Roman" w:cs="Times New Roman"/>
                <w:sz w:val="24"/>
                <w:lang w:val="ru-RU"/>
              </w:rPr>
              <w:t>труду,</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трудящимся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людям,</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результатам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труда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(своего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 xml:space="preserve">других людей). </w:t>
            </w:r>
            <w:proofErr w:type="spellStart"/>
            <w:r w:rsidRPr="009641D0">
              <w:rPr>
                <w:rFonts w:ascii="Times New Roman" w:eastAsia="Times New Roman" w:hAnsi="Times New Roman" w:cs="Times New Roman"/>
                <w:sz w:val="24"/>
              </w:rPr>
              <w:t>Проверять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себя</w:t>
            </w:r>
            <w:proofErr w:type="spellEnd"/>
            <w:r w:rsidRPr="009641D0">
              <w:rPr>
                <w:rFonts w:ascii="Times New Roman" w:eastAsia="Times New Roman" w:hAnsi="Times New Roman" w:cs="Times New Roman"/>
                <w:sz w:val="24"/>
              </w:rPr>
              <w:t xml:space="preserve"> и </w:t>
            </w:r>
            <w:proofErr w:type="spellStart"/>
            <w:r w:rsidRPr="009641D0">
              <w:rPr>
                <w:rFonts w:ascii="Times New Roman" w:eastAsia="Times New Roman" w:hAnsi="Times New Roman" w:cs="Times New Roman"/>
                <w:sz w:val="24"/>
              </w:rPr>
              <w:t>самостоятельно</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оценивать</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свои</w:t>
            </w:r>
            <w:proofErr w:type="spellEnd"/>
            <w:r w:rsidRPr="009641D0">
              <w:rPr>
                <w:rFonts w:ascii="Times New Roman" w:eastAsia="Times New Roman" w:hAnsi="Times New Roman" w:cs="Times New Roman"/>
                <w:sz w:val="24"/>
              </w:rPr>
              <w:t xml:space="preserve"> </w:t>
            </w:r>
            <w:proofErr w:type="spellStart"/>
            <w:r w:rsidRPr="009641D0">
              <w:rPr>
                <w:rFonts w:ascii="Times New Roman" w:eastAsia="Times New Roman" w:hAnsi="Times New Roman" w:cs="Times New Roman"/>
                <w:sz w:val="24"/>
              </w:rPr>
              <w:t>достижения</w:t>
            </w:r>
            <w:proofErr w:type="spellEnd"/>
          </w:p>
        </w:tc>
        <w:tc>
          <w:tcPr>
            <w:tcW w:w="2885" w:type="dxa"/>
          </w:tcPr>
          <w:p w:rsidR="009641D0" w:rsidRPr="009641D0" w:rsidRDefault="009641D0" w:rsidP="009641D0">
            <w:pPr>
              <w:rPr>
                <w:rFonts w:ascii="Times New Roman" w:eastAsia="Times New Roman" w:hAnsi="Times New Roman" w:cs="Times New Roman"/>
                <w:sz w:val="24"/>
              </w:rPr>
            </w:pPr>
          </w:p>
        </w:tc>
      </w:tr>
      <w:tr w:rsidR="009641D0" w:rsidRPr="009641D0" w:rsidTr="00EF0B46">
        <w:trPr>
          <w:trHeight w:val="2760"/>
        </w:trPr>
        <w:tc>
          <w:tcPr>
            <w:tcW w:w="3015" w:type="dxa"/>
          </w:tcPr>
          <w:p w:rsidR="009641D0" w:rsidRPr="009641D0" w:rsidRDefault="009641D0" w:rsidP="009641D0">
            <w:pPr>
              <w:ind w:left="134" w:right="124" w:hanging="2"/>
              <w:jc w:val="center"/>
              <w:rPr>
                <w:rFonts w:ascii="Times New Roman" w:eastAsia="Times New Roman" w:hAnsi="Times New Roman" w:cs="Times New Roman"/>
                <w:b/>
                <w:sz w:val="24"/>
              </w:rPr>
            </w:pPr>
            <w:r w:rsidRPr="009641D0">
              <w:rPr>
                <w:rFonts w:ascii="Times New Roman" w:eastAsia="Times New Roman" w:hAnsi="Times New Roman" w:cs="Times New Roman"/>
                <w:b/>
                <w:sz w:val="24"/>
                <w:lang w:val="ru-RU"/>
              </w:rPr>
              <w:t>Что значит быть</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нравственным в наше</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 xml:space="preserve">время. </w:t>
            </w:r>
            <w:proofErr w:type="spellStart"/>
            <w:r w:rsidRPr="009641D0">
              <w:rPr>
                <w:rFonts w:ascii="Times New Roman" w:eastAsia="Times New Roman" w:hAnsi="Times New Roman" w:cs="Times New Roman"/>
                <w:b/>
                <w:sz w:val="24"/>
              </w:rPr>
              <w:t>Методы</w:t>
            </w:r>
            <w:proofErr w:type="spellEnd"/>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z w:val="24"/>
              </w:rPr>
              <w:t>нравственного</w:t>
            </w:r>
            <w:proofErr w:type="spellEnd"/>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pacing w:val="-1"/>
                <w:sz w:val="24"/>
              </w:rPr>
              <w:t>самосовершенствования</w:t>
            </w:r>
            <w:proofErr w:type="spellEnd"/>
            <w:r w:rsidRPr="009641D0">
              <w:rPr>
                <w:rFonts w:ascii="Times New Roman" w:eastAsia="Times New Roman" w:hAnsi="Times New Roman" w:cs="Times New Roman"/>
                <w:b/>
                <w:spacing w:val="-1"/>
                <w:sz w:val="24"/>
              </w:rPr>
              <w:t>.</w:t>
            </w:r>
            <w:r w:rsidRPr="009641D0">
              <w:rPr>
                <w:rFonts w:ascii="Times New Roman" w:eastAsia="Times New Roman" w:hAnsi="Times New Roman" w:cs="Times New Roman"/>
                <w:b/>
                <w:spacing w:val="-57"/>
                <w:sz w:val="24"/>
              </w:rPr>
              <w:t xml:space="preserve"> </w:t>
            </w:r>
            <w:r w:rsidRPr="009641D0">
              <w:rPr>
                <w:rFonts w:ascii="Times New Roman" w:eastAsia="Times New Roman" w:hAnsi="Times New Roman" w:cs="Times New Roman"/>
                <w:b/>
                <w:sz w:val="24"/>
              </w:rPr>
              <w:t>(6</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ind w:left="107" w:right="9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Нравственность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общества</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нравственность личности,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Нравственные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требования</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наше</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время.</w:t>
            </w:r>
          </w:p>
          <w:p w:rsidR="009641D0" w:rsidRPr="009641D0" w:rsidRDefault="009641D0" w:rsidP="009641D0">
            <w:pPr>
              <w:ind w:left="107" w:right="257"/>
              <w:rPr>
                <w:rFonts w:ascii="Times New Roman" w:eastAsia="Times New Roman" w:hAnsi="Times New Roman" w:cs="Times New Roman"/>
                <w:sz w:val="24"/>
              </w:rPr>
            </w:pPr>
            <w:r w:rsidRPr="009641D0">
              <w:rPr>
                <w:rFonts w:ascii="Times New Roman" w:eastAsia="Times New Roman" w:hAnsi="Times New Roman" w:cs="Times New Roman"/>
                <w:sz w:val="24"/>
                <w:lang w:val="ru-RU"/>
              </w:rPr>
              <w:t>Воспитание нравственной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культуры в обществе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самовоспитание</w:t>
            </w:r>
            <w:r w:rsidRPr="009641D0">
              <w:rPr>
                <w:rFonts w:ascii="Times New Roman" w:eastAsia="Times New Roman" w:hAnsi="Times New Roman" w:cs="Times New Roman"/>
                <w:spacing w:val="-15"/>
                <w:sz w:val="24"/>
                <w:lang w:val="ru-RU"/>
              </w:rPr>
              <w:t xml:space="preserve"> </w:t>
            </w:r>
            <w:r w:rsidRPr="009641D0">
              <w:rPr>
                <w:rFonts w:ascii="Times New Roman" w:eastAsia="Times New Roman" w:hAnsi="Times New Roman" w:cs="Times New Roman"/>
                <w:sz w:val="24"/>
                <w:lang w:val="ru-RU"/>
              </w:rPr>
              <w:t>человека.</w:t>
            </w:r>
            <w:r w:rsidRPr="009641D0">
              <w:rPr>
                <w:rFonts w:ascii="Times New Roman" w:eastAsia="Times New Roman" w:hAnsi="Times New Roman" w:cs="Times New Roman"/>
                <w:spacing w:val="-57"/>
                <w:sz w:val="24"/>
                <w:lang w:val="ru-RU"/>
              </w:rPr>
              <w:t xml:space="preserve"> </w:t>
            </w:r>
            <w:proofErr w:type="spellStart"/>
            <w:r w:rsidRPr="009641D0">
              <w:rPr>
                <w:rFonts w:ascii="Times New Roman" w:eastAsia="Times New Roman" w:hAnsi="Times New Roman" w:cs="Times New Roman"/>
                <w:sz w:val="24"/>
              </w:rPr>
              <w:t>Нравственный</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z w:val="24"/>
              </w:rPr>
              <w:t>выбор</w:t>
            </w:r>
            <w:proofErr w:type="spellEnd"/>
            <w:r w:rsidRPr="009641D0">
              <w:rPr>
                <w:rFonts w:ascii="Times New Roman" w:eastAsia="Times New Roman" w:hAnsi="Times New Roman" w:cs="Times New Roman"/>
                <w:sz w:val="24"/>
              </w:rPr>
              <w:t>.</w:t>
            </w:r>
          </w:p>
          <w:p w:rsidR="009641D0" w:rsidRPr="009641D0" w:rsidRDefault="009641D0" w:rsidP="009641D0">
            <w:pPr>
              <w:spacing w:line="270" w:lineRule="atLeast"/>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Нравственное</w:t>
            </w:r>
            <w:proofErr w:type="spellEnd"/>
            <w:r w:rsidRPr="009641D0">
              <w:rPr>
                <w:rFonts w:ascii="Times New Roman" w:eastAsia="Times New Roman" w:hAnsi="Times New Roman" w:cs="Times New Roman"/>
                <w:spacing w:val="1"/>
                <w:sz w:val="24"/>
              </w:rPr>
              <w:t xml:space="preserve"> </w:t>
            </w:r>
            <w:proofErr w:type="spellStart"/>
            <w:r w:rsidRPr="009641D0">
              <w:rPr>
                <w:rFonts w:ascii="Times New Roman" w:eastAsia="Times New Roman" w:hAnsi="Times New Roman" w:cs="Times New Roman"/>
                <w:spacing w:val="-1"/>
                <w:sz w:val="24"/>
              </w:rPr>
              <w:t>самосовершенствование</w:t>
            </w:r>
            <w:proofErr w:type="spellEnd"/>
            <w:r w:rsidRPr="009641D0">
              <w:rPr>
                <w:rFonts w:ascii="Times New Roman" w:eastAsia="Times New Roman" w:hAnsi="Times New Roman" w:cs="Times New Roman"/>
                <w:spacing w:val="-1"/>
                <w:sz w:val="24"/>
              </w:rPr>
              <w:t>.</w:t>
            </w:r>
          </w:p>
        </w:tc>
        <w:tc>
          <w:tcPr>
            <w:tcW w:w="6378" w:type="dxa"/>
          </w:tcPr>
          <w:p w:rsidR="009641D0" w:rsidRPr="009641D0" w:rsidRDefault="009641D0" w:rsidP="009641D0">
            <w:pPr>
              <w:ind w:left="104" w:right="54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Выражать своими словами понятия урока. Приводить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примеры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нравственных</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поступков,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поступки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 других людей.</w:t>
            </w:r>
          </w:p>
          <w:p w:rsidR="009641D0" w:rsidRPr="009641D0" w:rsidRDefault="009641D0" w:rsidP="009641D0">
            <w:pPr>
              <w:ind w:left="104" w:right="752"/>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нравственные</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нормы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анализом</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личного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опыта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поведения.</w:t>
            </w:r>
          </w:p>
          <w:p w:rsidR="009641D0" w:rsidRPr="009641D0" w:rsidRDefault="009641D0" w:rsidP="009641D0">
            <w:pPr>
              <w:ind w:left="10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Составлять</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небольшой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текст­рассуждение</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тему</w:t>
            </w:r>
          </w:p>
          <w:p w:rsidR="009641D0" w:rsidRPr="009641D0" w:rsidRDefault="009641D0" w:rsidP="009641D0">
            <w:pPr>
              <w:ind w:left="104" w:right="27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«Образцы</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нравственного</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людей</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современной</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жизни».</w:t>
            </w:r>
          </w:p>
          <w:p w:rsidR="009641D0" w:rsidRPr="009641D0" w:rsidRDefault="009641D0" w:rsidP="009641D0">
            <w:pPr>
              <w:spacing w:line="270" w:lineRule="atLeast"/>
              <w:ind w:left="104" w:right="11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достижения.</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69">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70">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409"/>
              <w:rPr>
                <w:rFonts w:ascii="Times New Roman" w:eastAsia="Times New Roman" w:hAnsi="Times New Roman" w:cs="Times New Roman"/>
                <w:sz w:val="24"/>
              </w:rPr>
            </w:pPr>
            <w:hyperlink r:id="rId271">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72">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4416"/>
        </w:trPr>
        <w:tc>
          <w:tcPr>
            <w:tcW w:w="3015" w:type="dxa"/>
          </w:tcPr>
          <w:p w:rsidR="009641D0" w:rsidRPr="009641D0" w:rsidRDefault="009641D0" w:rsidP="009641D0">
            <w:pPr>
              <w:spacing w:line="275" w:lineRule="exact"/>
              <w:ind w:left="818"/>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Этикет</w:t>
            </w:r>
            <w:proofErr w:type="spellEnd"/>
            <w:r w:rsidRPr="009641D0">
              <w:rPr>
                <w:rFonts w:ascii="Times New Roman" w:eastAsia="Times New Roman" w:hAnsi="Times New Roman" w:cs="Times New Roman"/>
                <w:b/>
                <w:spacing w:val="-3"/>
                <w:sz w:val="24"/>
              </w:rPr>
              <w:t xml:space="preserve"> </w:t>
            </w: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ind w:left="107" w:right="314"/>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Понятие этикета. Этика 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этикет в отношениях к</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старшим, учителям,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коллективе, дома и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школе, в разных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жизненных</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ситуациях.</w:t>
            </w:r>
          </w:p>
          <w:p w:rsidR="009641D0" w:rsidRPr="009641D0" w:rsidRDefault="009641D0" w:rsidP="009641D0">
            <w:pPr>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Речевой</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этикет</w:t>
            </w:r>
            <w:proofErr w:type="spellEnd"/>
            <w:r w:rsidRPr="009641D0">
              <w:rPr>
                <w:rFonts w:ascii="Times New Roman" w:eastAsia="Times New Roman" w:hAnsi="Times New Roman" w:cs="Times New Roman"/>
                <w:sz w:val="24"/>
              </w:rPr>
              <w:t>.</w:t>
            </w:r>
          </w:p>
        </w:tc>
        <w:tc>
          <w:tcPr>
            <w:tcW w:w="6378" w:type="dxa"/>
          </w:tcPr>
          <w:p w:rsidR="009641D0" w:rsidRPr="009641D0" w:rsidRDefault="009641D0" w:rsidP="009641D0">
            <w:pPr>
              <w:ind w:left="104" w:right="60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Размышлять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рассуждать</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на</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темы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правил</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поведения</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обществе.</w:t>
            </w:r>
          </w:p>
          <w:p w:rsidR="009641D0" w:rsidRPr="009641D0" w:rsidRDefault="009641D0" w:rsidP="009641D0">
            <w:pPr>
              <w:ind w:left="104" w:right="1049"/>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Различать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нравственные</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нормы</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правила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этикета,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приводить примеры.</w:t>
            </w:r>
          </w:p>
          <w:p w:rsidR="009641D0" w:rsidRPr="009641D0" w:rsidRDefault="009641D0" w:rsidP="009641D0">
            <w:pPr>
              <w:ind w:left="104" w:right="2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Объяснять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взаимосвязь</w:t>
            </w:r>
            <w:r w:rsidRPr="009641D0">
              <w:rPr>
                <w:rFonts w:ascii="Times New Roman" w:eastAsia="Times New Roman" w:hAnsi="Times New Roman" w:cs="Times New Roman"/>
                <w:spacing w:val="-6"/>
                <w:sz w:val="24"/>
                <w:lang w:val="ru-RU"/>
              </w:rPr>
              <w:t xml:space="preserve"> </w:t>
            </w:r>
            <w:r w:rsidRPr="009641D0">
              <w:rPr>
                <w:rFonts w:ascii="Times New Roman" w:eastAsia="Times New Roman" w:hAnsi="Times New Roman" w:cs="Times New Roman"/>
                <w:sz w:val="24"/>
                <w:lang w:val="ru-RU"/>
              </w:rPr>
              <w:t>этики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этикета,</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целесообразность</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правил</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этикета.</w:t>
            </w:r>
          </w:p>
          <w:p w:rsidR="009641D0" w:rsidRPr="009641D0" w:rsidRDefault="009641D0" w:rsidP="009641D0">
            <w:pPr>
              <w:ind w:left="104" w:right="48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Рассказывать о правилах этикета в разных жизненных</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ситуациях, приводить примеры, использовать народные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пословицы</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поговорки.</w:t>
            </w:r>
          </w:p>
          <w:p w:rsidR="009641D0" w:rsidRPr="009641D0" w:rsidRDefault="009641D0" w:rsidP="009641D0">
            <w:pPr>
              <w:ind w:left="104" w:right="201"/>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Обосновывать</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необходимость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соблюдения</w:t>
            </w:r>
            <w:r w:rsidRPr="009641D0">
              <w:rPr>
                <w:rFonts w:ascii="Times New Roman" w:eastAsia="Times New Roman" w:hAnsi="Times New Roman" w:cs="Times New Roman"/>
                <w:spacing w:val="-8"/>
                <w:sz w:val="24"/>
                <w:lang w:val="ru-RU"/>
              </w:rPr>
              <w:t xml:space="preserve"> </w:t>
            </w:r>
            <w:r w:rsidRPr="009641D0">
              <w:rPr>
                <w:rFonts w:ascii="Times New Roman" w:eastAsia="Times New Roman" w:hAnsi="Times New Roman" w:cs="Times New Roman"/>
                <w:sz w:val="24"/>
                <w:lang w:val="ru-RU"/>
              </w:rPr>
              <w:t>правил</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этикета</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в разных ситуациях. Осуществлять поиск необходимой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информации для выполнения заданий. Применять навыки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осознанного построения речевых высказываний 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соответствии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коммуникативными задачами.</w:t>
            </w:r>
          </w:p>
          <w:p w:rsidR="009641D0" w:rsidRPr="009641D0" w:rsidRDefault="009641D0" w:rsidP="009641D0">
            <w:pPr>
              <w:spacing w:line="270" w:lineRule="atLeast"/>
              <w:ind w:left="104" w:right="117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Проверять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себя</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и</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самостоятельно</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оценивать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свои</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достижения.</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73">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74">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spacing w:line="480" w:lineRule="auto"/>
              <w:ind w:left="106" w:right="409"/>
              <w:rPr>
                <w:rFonts w:ascii="Times New Roman" w:eastAsia="Times New Roman" w:hAnsi="Times New Roman" w:cs="Times New Roman"/>
                <w:sz w:val="24"/>
              </w:rPr>
            </w:pPr>
            <w:hyperlink r:id="rId275">
              <w:r w:rsidRPr="009641D0">
                <w:rPr>
                  <w:rFonts w:ascii="Times New Roman" w:eastAsia="Times New Roman" w:hAnsi="Times New Roman" w:cs="Times New Roman"/>
                  <w:color w:val="0462C1"/>
                  <w:sz w:val="24"/>
                  <w:u w:val="single" w:color="0462C1"/>
                </w:rPr>
                <w:t>http://www.edu.ru/</w:t>
              </w:r>
            </w:hyperlink>
            <w:r w:rsidRPr="009641D0">
              <w:rPr>
                <w:rFonts w:ascii="Times New Roman" w:eastAsia="Times New Roman" w:hAnsi="Times New Roman" w:cs="Times New Roman"/>
                <w:color w:val="0462C1"/>
                <w:spacing w:val="1"/>
                <w:sz w:val="24"/>
              </w:rPr>
              <w:t xml:space="preserve"> </w:t>
            </w:r>
            <w:hyperlink r:id="rId276">
              <w:r w:rsidRPr="009641D0">
                <w:rPr>
                  <w:rFonts w:ascii="Times New Roman" w:eastAsia="Times New Roman" w:hAnsi="Times New Roman" w:cs="Times New Roman"/>
                  <w:color w:val="0462C1"/>
                  <w:sz w:val="24"/>
                  <w:u w:val="single" w:color="0462C1"/>
                </w:rPr>
                <w:t>https://pedsovet.su/load/</w:t>
              </w:r>
            </w:hyperlink>
          </w:p>
        </w:tc>
      </w:tr>
      <w:tr w:rsidR="009641D0" w:rsidRPr="009641D0" w:rsidTr="00EF0B46">
        <w:trPr>
          <w:trHeight w:val="1379"/>
        </w:trPr>
        <w:tc>
          <w:tcPr>
            <w:tcW w:w="3015" w:type="dxa"/>
          </w:tcPr>
          <w:p w:rsidR="009641D0" w:rsidRPr="009641D0" w:rsidRDefault="009641D0" w:rsidP="009641D0">
            <w:pPr>
              <w:ind w:left="215" w:right="207" w:hanging="2"/>
              <w:jc w:val="center"/>
              <w:rPr>
                <w:rFonts w:ascii="Times New Roman" w:eastAsia="Times New Roman" w:hAnsi="Times New Roman" w:cs="Times New Roman"/>
                <w:b/>
                <w:sz w:val="24"/>
              </w:rPr>
            </w:pPr>
            <w:r w:rsidRPr="009641D0">
              <w:rPr>
                <w:rFonts w:ascii="Times New Roman" w:eastAsia="Times New Roman" w:hAnsi="Times New Roman" w:cs="Times New Roman"/>
                <w:b/>
                <w:sz w:val="24"/>
                <w:lang w:val="ru-RU"/>
              </w:rPr>
              <w:t>Любовь и уважение к</w:t>
            </w:r>
            <w:r w:rsidRPr="009641D0">
              <w:rPr>
                <w:rFonts w:ascii="Times New Roman" w:eastAsia="Times New Roman" w:hAnsi="Times New Roman" w:cs="Times New Roman"/>
                <w:b/>
                <w:spacing w:val="1"/>
                <w:sz w:val="24"/>
                <w:lang w:val="ru-RU"/>
              </w:rPr>
              <w:t xml:space="preserve"> </w:t>
            </w:r>
            <w:r w:rsidRPr="009641D0">
              <w:rPr>
                <w:rFonts w:ascii="Times New Roman" w:eastAsia="Times New Roman" w:hAnsi="Times New Roman" w:cs="Times New Roman"/>
                <w:b/>
                <w:sz w:val="24"/>
                <w:lang w:val="ru-RU"/>
              </w:rPr>
              <w:t xml:space="preserve">Отечеству. </w:t>
            </w:r>
            <w:proofErr w:type="spellStart"/>
            <w:r w:rsidRPr="009641D0">
              <w:rPr>
                <w:rFonts w:ascii="Times New Roman" w:eastAsia="Times New Roman" w:hAnsi="Times New Roman" w:cs="Times New Roman"/>
                <w:b/>
                <w:sz w:val="24"/>
              </w:rPr>
              <w:t>Патриотизм</w:t>
            </w:r>
            <w:proofErr w:type="spellEnd"/>
            <w:r w:rsidRPr="009641D0">
              <w:rPr>
                <w:rFonts w:ascii="Times New Roman" w:eastAsia="Times New Roman" w:hAnsi="Times New Roman" w:cs="Times New Roman"/>
                <w:b/>
                <w:spacing w:val="-57"/>
                <w:sz w:val="24"/>
              </w:rPr>
              <w:t xml:space="preserve"> </w:t>
            </w:r>
            <w:proofErr w:type="spellStart"/>
            <w:r w:rsidRPr="009641D0">
              <w:rPr>
                <w:rFonts w:ascii="Times New Roman" w:eastAsia="Times New Roman" w:hAnsi="Times New Roman" w:cs="Times New Roman"/>
                <w:b/>
                <w:sz w:val="24"/>
              </w:rPr>
              <w:t>многонационального</w:t>
            </w:r>
            <w:proofErr w:type="spellEnd"/>
          </w:p>
          <w:p w:rsidR="009641D0" w:rsidRPr="009641D0" w:rsidRDefault="009641D0" w:rsidP="009641D0">
            <w:pPr>
              <w:ind w:left="8"/>
              <w:jc w:val="center"/>
              <w:rPr>
                <w:rFonts w:ascii="Times New Roman" w:eastAsia="Times New Roman" w:hAnsi="Times New Roman" w:cs="Times New Roman"/>
                <w:b/>
                <w:sz w:val="24"/>
              </w:rPr>
            </w:pPr>
            <w:r w:rsidRPr="009641D0">
              <w:rPr>
                <w:rFonts w:ascii="Times New Roman" w:eastAsia="Times New Roman" w:hAnsi="Times New Roman" w:cs="Times New Roman"/>
                <w:b/>
                <w:sz w:val="24"/>
              </w:rPr>
              <w:t>и</w:t>
            </w:r>
          </w:p>
          <w:p w:rsidR="009641D0" w:rsidRPr="009641D0" w:rsidRDefault="009641D0" w:rsidP="009641D0">
            <w:pPr>
              <w:spacing w:line="257" w:lineRule="exact"/>
              <w:ind w:left="86" w:right="79"/>
              <w:jc w:val="center"/>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многоконфессионального</w:t>
            </w:r>
            <w:proofErr w:type="spellEnd"/>
          </w:p>
        </w:tc>
        <w:tc>
          <w:tcPr>
            <w:tcW w:w="3078" w:type="dxa"/>
          </w:tcPr>
          <w:p w:rsidR="009641D0" w:rsidRPr="009641D0" w:rsidRDefault="009641D0" w:rsidP="009641D0">
            <w:pPr>
              <w:ind w:left="107" w:right="733"/>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Служение человека</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обществу, Родине,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Отечеству в культуре</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народов</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России.</w:t>
            </w:r>
          </w:p>
          <w:p w:rsidR="009641D0" w:rsidRPr="009641D0" w:rsidRDefault="009641D0" w:rsidP="009641D0">
            <w:pPr>
              <w:spacing w:line="257" w:lineRule="exact"/>
              <w:ind w:left="107"/>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Патриотизм</w:t>
            </w:r>
            <w:proofErr w:type="spellEnd"/>
          </w:p>
        </w:tc>
        <w:tc>
          <w:tcPr>
            <w:tcW w:w="6378" w:type="dxa"/>
          </w:tcPr>
          <w:p w:rsidR="009641D0" w:rsidRPr="009641D0" w:rsidRDefault="009641D0" w:rsidP="009641D0">
            <w:pPr>
              <w:ind w:left="104" w:right="18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Закреплять и систематизировать представления о</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российской светской этике, духовно­нравственной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культуре многонационального народа России, их значении</w:t>
            </w:r>
            <w:r w:rsidRPr="009641D0">
              <w:rPr>
                <w:rFonts w:ascii="Times New Roman" w:eastAsia="Times New Roman" w:hAnsi="Times New Roman" w:cs="Times New Roman"/>
                <w:spacing w:val="-58"/>
                <w:sz w:val="24"/>
                <w:lang w:val="ru-RU"/>
              </w:rPr>
              <w:t xml:space="preserve"> </w:t>
            </w:r>
            <w:r w:rsidRPr="009641D0">
              <w:rPr>
                <w:rFonts w:ascii="Times New Roman" w:eastAsia="Times New Roman" w:hAnsi="Times New Roman" w:cs="Times New Roman"/>
                <w:sz w:val="24"/>
                <w:lang w:val="ru-RU"/>
              </w:rPr>
              <w:t>в</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жизни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человека, семьи,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российского общества.</w:t>
            </w:r>
          </w:p>
          <w:p w:rsidR="009641D0" w:rsidRPr="009641D0" w:rsidRDefault="009641D0" w:rsidP="009641D0">
            <w:pPr>
              <w:spacing w:line="257" w:lineRule="exact"/>
              <w:ind w:left="104"/>
              <w:rPr>
                <w:rFonts w:ascii="Times New Roman" w:eastAsia="Times New Roman" w:hAnsi="Times New Roman" w:cs="Times New Roman"/>
                <w:sz w:val="24"/>
              </w:rPr>
            </w:pPr>
            <w:proofErr w:type="spellStart"/>
            <w:r w:rsidRPr="009641D0">
              <w:rPr>
                <w:rFonts w:ascii="Times New Roman" w:eastAsia="Times New Roman" w:hAnsi="Times New Roman" w:cs="Times New Roman"/>
                <w:sz w:val="24"/>
              </w:rPr>
              <w:t>Сопоставлять</w:t>
            </w:r>
            <w:proofErr w:type="spellEnd"/>
            <w:r w:rsidRPr="009641D0">
              <w:rPr>
                <w:rFonts w:ascii="Times New Roman" w:eastAsia="Times New Roman" w:hAnsi="Times New Roman" w:cs="Times New Roman"/>
                <w:spacing w:val="-3"/>
                <w:sz w:val="24"/>
              </w:rPr>
              <w:t xml:space="preserve"> </w:t>
            </w:r>
            <w:proofErr w:type="spellStart"/>
            <w:r w:rsidRPr="009641D0">
              <w:rPr>
                <w:rFonts w:ascii="Times New Roman" w:eastAsia="Times New Roman" w:hAnsi="Times New Roman" w:cs="Times New Roman"/>
                <w:sz w:val="24"/>
              </w:rPr>
              <w:t>понятия</w:t>
            </w:r>
            <w:proofErr w:type="spellEnd"/>
            <w:r w:rsidRPr="009641D0">
              <w:rPr>
                <w:rFonts w:ascii="Times New Roman" w:eastAsia="Times New Roman" w:hAnsi="Times New Roman" w:cs="Times New Roman"/>
                <w:spacing w:val="-6"/>
                <w:sz w:val="24"/>
              </w:rPr>
              <w:t xml:space="preserve"> </w:t>
            </w:r>
            <w:r w:rsidRPr="009641D0">
              <w:rPr>
                <w:rFonts w:ascii="Times New Roman" w:eastAsia="Times New Roman" w:hAnsi="Times New Roman" w:cs="Times New Roman"/>
                <w:sz w:val="24"/>
              </w:rPr>
              <w:t>«</w:t>
            </w:r>
            <w:proofErr w:type="spellStart"/>
            <w:r w:rsidRPr="009641D0">
              <w:rPr>
                <w:rFonts w:ascii="Times New Roman" w:eastAsia="Times New Roman" w:hAnsi="Times New Roman" w:cs="Times New Roman"/>
                <w:sz w:val="24"/>
              </w:rPr>
              <w:t>патриотизм</w:t>
            </w:r>
            <w:proofErr w:type="spellEnd"/>
            <w:r w:rsidRPr="009641D0">
              <w:rPr>
                <w:rFonts w:ascii="Times New Roman" w:eastAsia="Times New Roman" w:hAnsi="Times New Roman" w:cs="Times New Roman"/>
                <w:sz w:val="24"/>
              </w:rPr>
              <w:t>»,</w:t>
            </w:r>
            <w:r w:rsidRPr="009641D0">
              <w:rPr>
                <w:rFonts w:ascii="Times New Roman" w:eastAsia="Times New Roman" w:hAnsi="Times New Roman" w:cs="Times New Roman"/>
                <w:spacing w:val="-3"/>
                <w:sz w:val="24"/>
              </w:rPr>
              <w:t xml:space="preserve"> </w:t>
            </w:r>
            <w:r w:rsidRPr="009641D0">
              <w:rPr>
                <w:rFonts w:ascii="Times New Roman" w:eastAsia="Times New Roman" w:hAnsi="Times New Roman" w:cs="Times New Roman"/>
                <w:sz w:val="24"/>
              </w:rPr>
              <w:t>«</w:t>
            </w:r>
            <w:proofErr w:type="spellStart"/>
            <w:r w:rsidRPr="009641D0">
              <w:rPr>
                <w:rFonts w:ascii="Times New Roman" w:eastAsia="Times New Roman" w:hAnsi="Times New Roman" w:cs="Times New Roman"/>
                <w:sz w:val="24"/>
              </w:rPr>
              <w:t>Отечество</w:t>
            </w:r>
            <w:proofErr w:type="spellEnd"/>
            <w:r w:rsidRPr="009641D0">
              <w:rPr>
                <w:rFonts w:ascii="Times New Roman" w:eastAsia="Times New Roman" w:hAnsi="Times New Roman" w:cs="Times New Roman"/>
                <w:sz w:val="24"/>
              </w:rPr>
              <w:t>»,</w:t>
            </w:r>
          </w:p>
        </w:tc>
        <w:tc>
          <w:tcPr>
            <w:tcW w:w="2885" w:type="dxa"/>
          </w:tcPr>
          <w:p w:rsidR="009641D0" w:rsidRPr="009641D0" w:rsidRDefault="009641D0" w:rsidP="009641D0">
            <w:pPr>
              <w:ind w:left="106"/>
              <w:rPr>
                <w:rFonts w:ascii="Times New Roman" w:eastAsia="Times New Roman" w:hAnsi="Times New Roman" w:cs="Times New Roman"/>
                <w:sz w:val="24"/>
              </w:rPr>
            </w:pPr>
            <w:hyperlink r:id="rId277">
              <w:r w:rsidRPr="009641D0">
                <w:rPr>
                  <w:rFonts w:ascii="Times New Roman" w:eastAsia="Times New Roman" w:hAnsi="Times New Roman" w:cs="Times New Roman"/>
                  <w:color w:val="0462C1"/>
                  <w:sz w:val="24"/>
                  <w:u w:val="single" w:color="0462C1"/>
                </w:rPr>
                <w:t>http://school-</w:t>
              </w:r>
            </w:hyperlink>
            <w:r w:rsidRPr="009641D0">
              <w:rPr>
                <w:rFonts w:ascii="Times New Roman" w:eastAsia="Times New Roman" w:hAnsi="Times New Roman" w:cs="Times New Roman"/>
                <w:color w:val="0462C1"/>
                <w:spacing w:val="1"/>
                <w:sz w:val="24"/>
              </w:rPr>
              <w:t xml:space="preserve"> </w:t>
            </w:r>
            <w:hyperlink r:id="rId278">
              <w:r w:rsidRPr="009641D0">
                <w:rPr>
                  <w:rFonts w:ascii="Times New Roman" w:eastAsia="Times New Roman" w:hAnsi="Times New Roman" w:cs="Times New Roman"/>
                  <w:color w:val="0462C1"/>
                  <w:spacing w:val="-1"/>
                  <w:sz w:val="24"/>
                  <w:u w:val="single" w:color="0462C1"/>
                </w:rPr>
                <w:t>collection.edu.ru/catalog/</w:t>
              </w:r>
            </w:hyperlink>
          </w:p>
          <w:p w:rsidR="009641D0" w:rsidRPr="009641D0" w:rsidRDefault="009641D0" w:rsidP="009641D0">
            <w:pPr>
              <w:spacing w:before="10"/>
              <w:rPr>
                <w:rFonts w:ascii="Times New Roman" w:eastAsia="Times New Roman" w:hAnsi="Times New Roman" w:cs="Times New Roman"/>
                <w:b/>
                <w:sz w:val="23"/>
              </w:rPr>
            </w:pPr>
          </w:p>
          <w:p w:rsidR="009641D0" w:rsidRPr="009641D0" w:rsidRDefault="009641D0" w:rsidP="009641D0">
            <w:pPr>
              <w:ind w:left="106"/>
              <w:rPr>
                <w:rFonts w:ascii="Times New Roman" w:eastAsia="Times New Roman" w:hAnsi="Times New Roman" w:cs="Times New Roman"/>
                <w:sz w:val="24"/>
              </w:rPr>
            </w:pPr>
            <w:hyperlink r:id="rId279">
              <w:r w:rsidRPr="009641D0">
                <w:rPr>
                  <w:rFonts w:ascii="Times New Roman" w:eastAsia="Times New Roman" w:hAnsi="Times New Roman" w:cs="Times New Roman"/>
                  <w:color w:val="0462C1"/>
                  <w:sz w:val="24"/>
                  <w:u w:val="single" w:color="0462C1"/>
                </w:rPr>
                <w:t>http://www.edu.ru/</w:t>
              </w:r>
            </w:hyperlink>
          </w:p>
        </w:tc>
      </w:tr>
    </w:tbl>
    <w:p w:rsidR="009641D0" w:rsidRPr="009641D0" w:rsidRDefault="009641D0" w:rsidP="009641D0">
      <w:pPr>
        <w:widowControl w:val="0"/>
        <w:autoSpaceDE w:val="0"/>
        <w:autoSpaceDN w:val="0"/>
        <w:spacing w:after="0" w:line="240" w:lineRule="auto"/>
        <w:rPr>
          <w:rFonts w:ascii="Times New Roman" w:eastAsia="Times New Roman" w:hAnsi="Times New Roman" w:cs="Times New Roman"/>
          <w:sz w:val="24"/>
        </w:rPr>
        <w:sectPr w:rsidR="009641D0" w:rsidRPr="009641D0">
          <w:pgSz w:w="16840" w:h="11910" w:orient="landscape"/>
          <w:pgMar w:top="1100" w:right="620" w:bottom="1120" w:left="620" w:header="0" w:footer="920" w:gutter="0"/>
          <w:cols w:space="720"/>
        </w:sectPr>
      </w:pPr>
    </w:p>
    <w:p w:rsidR="009641D0" w:rsidRPr="009641D0" w:rsidRDefault="009641D0" w:rsidP="009641D0">
      <w:pPr>
        <w:widowControl w:val="0"/>
        <w:autoSpaceDE w:val="0"/>
        <w:autoSpaceDN w:val="0"/>
        <w:spacing w:before="3" w:after="0" w:line="240" w:lineRule="auto"/>
        <w:rPr>
          <w:rFonts w:ascii="Times New Roman" w:eastAsia="Times New Roman" w:hAnsi="Times New Roman" w:cs="Times New Roman"/>
          <w:b/>
          <w:sz w:val="2"/>
          <w:szCs w:val="2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3078"/>
        <w:gridCol w:w="6378"/>
        <w:gridCol w:w="2885"/>
      </w:tblGrid>
      <w:tr w:rsidR="009641D0" w:rsidRPr="009641D0" w:rsidTr="00EF0B46">
        <w:trPr>
          <w:trHeight w:val="1106"/>
        </w:trPr>
        <w:tc>
          <w:tcPr>
            <w:tcW w:w="3015" w:type="dxa"/>
          </w:tcPr>
          <w:p w:rsidR="009641D0" w:rsidRPr="009641D0" w:rsidRDefault="009641D0" w:rsidP="009641D0">
            <w:pPr>
              <w:spacing w:before="1"/>
              <w:ind w:left="424"/>
              <w:rPr>
                <w:rFonts w:ascii="Times New Roman" w:eastAsia="Times New Roman" w:hAnsi="Times New Roman" w:cs="Times New Roman"/>
                <w:b/>
                <w:sz w:val="24"/>
              </w:rPr>
            </w:pPr>
            <w:proofErr w:type="spellStart"/>
            <w:r w:rsidRPr="009641D0">
              <w:rPr>
                <w:rFonts w:ascii="Times New Roman" w:eastAsia="Times New Roman" w:hAnsi="Times New Roman" w:cs="Times New Roman"/>
                <w:b/>
                <w:sz w:val="24"/>
              </w:rPr>
              <w:t>народа</w:t>
            </w:r>
            <w:proofErr w:type="spellEnd"/>
            <w:r w:rsidRPr="009641D0">
              <w:rPr>
                <w:rFonts w:ascii="Times New Roman" w:eastAsia="Times New Roman" w:hAnsi="Times New Roman" w:cs="Times New Roman"/>
                <w:b/>
                <w:spacing w:val="-1"/>
                <w:sz w:val="24"/>
              </w:rPr>
              <w:t xml:space="preserve"> </w:t>
            </w:r>
            <w:proofErr w:type="spellStart"/>
            <w:r w:rsidRPr="009641D0">
              <w:rPr>
                <w:rFonts w:ascii="Times New Roman" w:eastAsia="Times New Roman" w:hAnsi="Times New Roman" w:cs="Times New Roman"/>
                <w:b/>
                <w:sz w:val="24"/>
              </w:rPr>
              <w:t>России</w:t>
            </w:r>
            <w:proofErr w:type="spellEnd"/>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(2</w:t>
            </w:r>
            <w:r w:rsidRPr="009641D0">
              <w:rPr>
                <w:rFonts w:ascii="Times New Roman" w:eastAsia="Times New Roman" w:hAnsi="Times New Roman" w:cs="Times New Roman"/>
                <w:b/>
                <w:spacing w:val="-1"/>
                <w:sz w:val="24"/>
              </w:rPr>
              <w:t xml:space="preserve"> </w:t>
            </w:r>
            <w:r w:rsidRPr="009641D0">
              <w:rPr>
                <w:rFonts w:ascii="Times New Roman" w:eastAsia="Times New Roman" w:hAnsi="Times New Roman" w:cs="Times New Roman"/>
                <w:b/>
                <w:sz w:val="24"/>
              </w:rPr>
              <w:t>ч.)</w:t>
            </w:r>
          </w:p>
        </w:tc>
        <w:tc>
          <w:tcPr>
            <w:tcW w:w="3078" w:type="dxa"/>
          </w:tcPr>
          <w:p w:rsidR="009641D0" w:rsidRPr="009641D0" w:rsidRDefault="009641D0" w:rsidP="009641D0">
            <w:pPr>
              <w:spacing w:before="1"/>
              <w:ind w:left="107"/>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многонационального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pacing w:val="-1"/>
                <w:sz w:val="24"/>
                <w:lang w:val="ru-RU"/>
              </w:rPr>
              <w:t>многоконфессионального</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народа</w:t>
            </w:r>
            <w:r w:rsidRPr="009641D0">
              <w:rPr>
                <w:rFonts w:ascii="Times New Roman" w:eastAsia="Times New Roman" w:hAnsi="Times New Roman" w:cs="Times New Roman"/>
                <w:spacing w:val="-2"/>
                <w:sz w:val="24"/>
                <w:lang w:val="ru-RU"/>
              </w:rPr>
              <w:t xml:space="preserve"> </w:t>
            </w:r>
            <w:r w:rsidRPr="009641D0">
              <w:rPr>
                <w:rFonts w:ascii="Times New Roman" w:eastAsia="Times New Roman" w:hAnsi="Times New Roman" w:cs="Times New Roman"/>
                <w:sz w:val="24"/>
                <w:lang w:val="ru-RU"/>
              </w:rPr>
              <w:t>России.</w:t>
            </w:r>
          </w:p>
        </w:tc>
        <w:tc>
          <w:tcPr>
            <w:tcW w:w="6378" w:type="dxa"/>
          </w:tcPr>
          <w:p w:rsidR="009641D0" w:rsidRPr="009641D0" w:rsidRDefault="009641D0" w:rsidP="009641D0">
            <w:pPr>
              <w:spacing w:line="270" w:lineRule="atLeast"/>
              <w:ind w:left="104" w:right="718"/>
              <w:rPr>
                <w:rFonts w:ascii="Times New Roman" w:eastAsia="Times New Roman" w:hAnsi="Times New Roman" w:cs="Times New Roman"/>
                <w:sz w:val="24"/>
                <w:lang w:val="ru-RU"/>
              </w:rPr>
            </w:pPr>
            <w:r w:rsidRPr="009641D0">
              <w:rPr>
                <w:rFonts w:ascii="Times New Roman" w:eastAsia="Times New Roman" w:hAnsi="Times New Roman" w:cs="Times New Roman"/>
                <w:sz w:val="24"/>
                <w:lang w:val="ru-RU"/>
              </w:rPr>
              <w:t>«многонациональный народ России», «служение»,</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соотносить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определения</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с</w:t>
            </w:r>
            <w:r w:rsidRPr="009641D0">
              <w:rPr>
                <w:rFonts w:ascii="Times New Roman" w:eastAsia="Times New Roman" w:hAnsi="Times New Roman" w:cs="Times New Roman"/>
                <w:spacing w:val="-5"/>
                <w:sz w:val="24"/>
                <w:lang w:val="ru-RU"/>
              </w:rPr>
              <w:t xml:space="preserve"> </w:t>
            </w:r>
            <w:r w:rsidRPr="009641D0">
              <w:rPr>
                <w:rFonts w:ascii="Times New Roman" w:eastAsia="Times New Roman" w:hAnsi="Times New Roman" w:cs="Times New Roman"/>
                <w:sz w:val="24"/>
                <w:lang w:val="ru-RU"/>
              </w:rPr>
              <w:t>понятиями,</w:t>
            </w:r>
            <w:r w:rsidRPr="009641D0">
              <w:rPr>
                <w:rFonts w:ascii="Times New Roman" w:eastAsia="Times New Roman" w:hAnsi="Times New Roman" w:cs="Times New Roman"/>
                <w:spacing w:val="-4"/>
                <w:sz w:val="24"/>
                <w:lang w:val="ru-RU"/>
              </w:rPr>
              <w:t xml:space="preserve"> </w:t>
            </w:r>
            <w:r w:rsidRPr="009641D0">
              <w:rPr>
                <w:rFonts w:ascii="Times New Roman" w:eastAsia="Times New Roman" w:hAnsi="Times New Roman" w:cs="Times New Roman"/>
                <w:sz w:val="24"/>
                <w:lang w:val="ru-RU"/>
              </w:rPr>
              <w:t>делать</w:t>
            </w:r>
            <w:r w:rsidRPr="009641D0">
              <w:rPr>
                <w:rFonts w:ascii="Times New Roman" w:eastAsia="Times New Roman" w:hAnsi="Times New Roman" w:cs="Times New Roman"/>
                <w:spacing w:val="-3"/>
                <w:sz w:val="24"/>
                <w:lang w:val="ru-RU"/>
              </w:rPr>
              <w:t xml:space="preserve"> </w:t>
            </w:r>
            <w:r w:rsidRPr="009641D0">
              <w:rPr>
                <w:rFonts w:ascii="Times New Roman" w:eastAsia="Times New Roman" w:hAnsi="Times New Roman" w:cs="Times New Roman"/>
                <w:sz w:val="24"/>
                <w:lang w:val="ru-RU"/>
              </w:rPr>
              <w:t>выводы.</w:t>
            </w:r>
            <w:r w:rsidRPr="009641D0">
              <w:rPr>
                <w:rFonts w:ascii="Times New Roman" w:eastAsia="Times New Roman" w:hAnsi="Times New Roman" w:cs="Times New Roman"/>
                <w:spacing w:val="-57"/>
                <w:sz w:val="24"/>
                <w:lang w:val="ru-RU"/>
              </w:rPr>
              <w:t xml:space="preserve"> </w:t>
            </w:r>
            <w:r w:rsidRPr="009641D0">
              <w:rPr>
                <w:rFonts w:ascii="Times New Roman" w:eastAsia="Times New Roman" w:hAnsi="Times New Roman" w:cs="Times New Roman"/>
                <w:sz w:val="24"/>
                <w:lang w:val="ru-RU"/>
              </w:rPr>
              <w:t>Использовать основные понятия темы в устной и</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письменной</w:t>
            </w:r>
            <w:r w:rsidRPr="009641D0">
              <w:rPr>
                <w:rFonts w:ascii="Times New Roman" w:eastAsia="Times New Roman" w:hAnsi="Times New Roman" w:cs="Times New Roman"/>
                <w:spacing w:val="-1"/>
                <w:sz w:val="24"/>
                <w:lang w:val="ru-RU"/>
              </w:rPr>
              <w:t xml:space="preserve"> </w:t>
            </w:r>
            <w:r w:rsidRPr="009641D0">
              <w:rPr>
                <w:rFonts w:ascii="Times New Roman" w:eastAsia="Times New Roman" w:hAnsi="Times New Roman" w:cs="Times New Roman"/>
                <w:sz w:val="24"/>
                <w:lang w:val="ru-RU"/>
              </w:rPr>
              <w:t>речи. Проверять себя.</w:t>
            </w:r>
          </w:p>
        </w:tc>
        <w:tc>
          <w:tcPr>
            <w:tcW w:w="2885" w:type="dxa"/>
          </w:tcPr>
          <w:p w:rsidR="009641D0" w:rsidRPr="009641D0" w:rsidRDefault="009641D0" w:rsidP="009641D0">
            <w:pPr>
              <w:spacing w:before="1"/>
              <w:ind w:left="106"/>
              <w:rPr>
                <w:rFonts w:ascii="Times New Roman" w:eastAsia="Times New Roman" w:hAnsi="Times New Roman" w:cs="Times New Roman"/>
                <w:sz w:val="24"/>
              </w:rPr>
            </w:pPr>
            <w:hyperlink r:id="rId280">
              <w:r w:rsidRPr="009641D0">
                <w:rPr>
                  <w:rFonts w:ascii="Times New Roman" w:eastAsia="Times New Roman" w:hAnsi="Times New Roman" w:cs="Times New Roman"/>
                  <w:color w:val="0462C1"/>
                  <w:sz w:val="24"/>
                  <w:u w:val="single" w:color="0462C1"/>
                </w:rPr>
                <w:t>https://pedsovet.su/load/</w:t>
              </w:r>
            </w:hyperlink>
          </w:p>
        </w:tc>
      </w:tr>
    </w:tbl>
    <w:p w:rsidR="00D14ADE" w:rsidRDefault="00D14ADE">
      <w:bookmarkStart w:id="0" w:name="_GoBack"/>
      <w:bookmarkEnd w:id="0"/>
    </w:p>
    <w:sectPr w:rsidR="00D14ADE" w:rsidSect="009641D0">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9641D0">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9641D0">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6E1D8FA4" wp14:editId="7F1C7EC2">
              <wp:simplePos x="0" y="0"/>
              <wp:positionH relativeFrom="page">
                <wp:posOffset>6840855</wp:posOffset>
              </wp:positionH>
              <wp:positionV relativeFrom="page">
                <wp:posOffset>9917430</wp:posOffset>
              </wp:positionV>
              <wp:extent cx="219710" cy="165735"/>
              <wp:effectExtent l="1905" t="1905" r="0" b="3810"/>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9641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D8FA4" id="_x0000_t202" coordsize="21600,21600" o:spt="202" path="m,l,21600r21600,l21600,xe">
              <v:stroke joinstyle="miter"/>
              <v:path gradientshapeok="t" o:connecttype="rect"/>
            </v:shapetype>
            <v:shape id="Надпись 39" o:spid="_x0000_s1026" type="#_x0000_t202" style="position:absolute;margin-left:538.65pt;margin-top:780.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5/Uxg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" filled="f" stroked="f">
              <v:textbox inset="0,0,0,0">
                <w:txbxContent>
                  <w:p w:rsidR="00987341" w:rsidRDefault="009641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9641D0">
    <w:pPr>
      <w:pStyle w:val="a3"/>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9641D0">
    <w:pPr>
      <w:pStyle w:val="a3"/>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0337E62C" wp14:editId="1285C5AF">
              <wp:simplePos x="0" y="0"/>
              <wp:positionH relativeFrom="page">
                <wp:posOffset>9974580</wp:posOffset>
              </wp:positionH>
              <wp:positionV relativeFrom="page">
                <wp:posOffset>6785610</wp:posOffset>
              </wp:positionV>
              <wp:extent cx="219710" cy="165735"/>
              <wp:effectExtent l="1905" t="3810" r="0" b="1905"/>
              <wp:wrapNone/>
              <wp:docPr id="38" name="Надпись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9641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37E62C" id="_x0000_t202" coordsize="21600,21600" o:spt="202" path="m,l,21600r21600,l21600,xe">
              <v:stroke joinstyle="miter"/>
              <v:path gradientshapeok="t" o:connecttype="rect"/>
            </v:shapetype>
            <v:shape id="Надпись 38" o:spid="_x0000_s1027" type="#_x0000_t202" style="position:absolute;margin-left:785.4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mu/yQIAALc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" filled="f" stroked="f">
              <v:textbox inset="0,0,0,0">
                <w:txbxContent>
                  <w:p w:rsidR="00987341" w:rsidRDefault="009641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21</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1"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E4D7D0D"/>
    <w:multiLevelType w:val="hybridMultilevel"/>
    <w:tmpl w:val="5EEC2294"/>
    <w:lvl w:ilvl="0" w:tplc="0010BEC8">
      <w:numFmt w:val="bullet"/>
      <w:lvlText w:val=""/>
      <w:lvlJc w:val="left"/>
      <w:pPr>
        <w:ind w:left="217" w:hanging="428"/>
      </w:pPr>
      <w:rPr>
        <w:rFonts w:hint="default"/>
        <w:w w:val="99"/>
        <w:lang w:val="ru-RU" w:eastAsia="en-US" w:bidi="ar-SA"/>
      </w:rPr>
    </w:lvl>
    <w:lvl w:ilvl="1" w:tplc="7598A788">
      <w:numFmt w:val="bullet"/>
      <w:lvlText w:val=""/>
      <w:lvlJc w:val="left"/>
      <w:pPr>
        <w:ind w:left="297" w:hanging="284"/>
      </w:pPr>
      <w:rPr>
        <w:rFonts w:ascii="Wingdings" w:eastAsia="Wingdings" w:hAnsi="Wingdings" w:cs="Wingdings" w:hint="default"/>
        <w:w w:val="100"/>
        <w:sz w:val="24"/>
        <w:szCs w:val="24"/>
        <w:lang w:val="ru-RU" w:eastAsia="en-US" w:bidi="ar-SA"/>
      </w:rPr>
    </w:lvl>
    <w:lvl w:ilvl="2" w:tplc="821859EA">
      <w:numFmt w:val="bullet"/>
      <w:lvlText w:val=""/>
      <w:lvlJc w:val="left"/>
      <w:pPr>
        <w:ind w:left="1017" w:hanging="360"/>
      </w:pPr>
      <w:rPr>
        <w:rFonts w:ascii="Wingdings" w:eastAsia="Wingdings" w:hAnsi="Wingdings" w:cs="Wingdings" w:hint="default"/>
        <w:w w:val="100"/>
        <w:sz w:val="24"/>
        <w:szCs w:val="24"/>
        <w:lang w:val="ru-RU" w:eastAsia="en-US" w:bidi="ar-SA"/>
      </w:rPr>
    </w:lvl>
    <w:lvl w:ilvl="3" w:tplc="EBB63A66">
      <w:numFmt w:val="bullet"/>
      <w:lvlText w:val="•"/>
      <w:lvlJc w:val="left"/>
      <w:pPr>
        <w:ind w:left="2155" w:hanging="360"/>
      </w:pPr>
      <w:rPr>
        <w:rFonts w:hint="default"/>
        <w:lang w:val="ru-RU" w:eastAsia="en-US" w:bidi="ar-SA"/>
      </w:rPr>
    </w:lvl>
    <w:lvl w:ilvl="4" w:tplc="EBB416AE">
      <w:numFmt w:val="bullet"/>
      <w:lvlText w:val="•"/>
      <w:lvlJc w:val="left"/>
      <w:pPr>
        <w:ind w:left="3291" w:hanging="360"/>
      </w:pPr>
      <w:rPr>
        <w:rFonts w:hint="default"/>
        <w:lang w:val="ru-RU" w:eastAsia="en-US" w:bidi="ar-SA"/>
      </w:rPr>
    </w:lvl>
    <w:lvl w:ilvl="5" w:tplc="81E233FC">
      <w:numFmt w:val="bullet"/>
      <w:lvlText w:val="•"/>
      <w:lvlJc w:val="left"/>
      <w:pPr>
        <w:ind w:left="4427" w:hanging="360"/>
      </w:pPr>
      <w:rPr>
        <w:rFonts w:hint="default"/>
        <w:lang w:val="ru-RU" w:eastAsia="en-US" w:bidi="ar-SA"/>
      </w:rPr>
    </w:lvl>
    <w:lvl w:ilvl="6" w:tplc="997A5644">
      <w:numFmt w:val="bullet"/>
      <w:lvlText w:val="•"/>
      <w:lvlJc w:val="left"/>
      <w:pPr>
        <w:ind w:left="5563" w:hanging="360"/>
      </w:pPr>
      <w:rPr>
        <w:rFonts w:hint="default"/>
        <w:lang w:val="ru-RU" w:eastAsia="en-US" w:bidi="ar-SA"/>
      </w:rPr>
    </w:lvl>
    <w:lvl w:ilvl="7" w:tplc="D65C1DF6">
      <w:numFmt w:val="bullet"/>
      <w:lvlText w:val="•"/>
      <w:lvlJc w:val="left"/>
      <w:pPr>
        <w:ind w:left="6699" w:hanging="360"/>
      </w:pPr>
      <w:rPr>
        <w:rFonts w:hint="default"/>
        <w:lang w:val="ru-RU" w:eastAsia="en-US" w:bidi="ar-SA"/>
      </w:rPr>
    </w:lvl>
    <w:lvl w:ilvl="8" w:tplc="E5BCFF1A">
      <w:numFmt w:val="bullet"/>
      <w:lvlText w:val="•"/>
      <w:lvlJc w:val="left"/>
      <w:pPr>
        <w:ind w:left="7834" w:hanging="360"/>
      </w:pPr>
      <w:rPr>
        <w:rFonts w:hint="default"/>
        <w:lang w:val="ru-RU" w:eastAsia="en-US" w:bidi="ar-SA"/>
      </w:rPr>
    </w:lvl>
  </w:abstractNum>
  <w:abstractNum w:abstractNumId="15" w15:restartNumberingAfterBreak="0">
    <w:nsid w:val="66FC129D"/>
    <w:multiLevelType w:val="hybridMultilevel"/>
    <w:tmpl w:val="89809C08"/>
    <w:lvl w:ilvl="0" w:tplc="90129D9A">
      <w:start w:val="1"/>
      <w:numFmt w:val="decimal"/>
      <w:lvlText w:val="%1."/>
      <w:lvlJc w:val="left"/>
      <w:pPr>
        <w:ind w:left="933" w:hanging="360"/>
        <w:jc w:val="right"/>
      </w:pPr>
      <w:rPr>
        <w:rFonts w:hint="default"/>
        <w:b/>
        <w:bCs/>
        <w:w w:val="99"/>
        <w:lang w:val="ru-RU" w:eastAsia="en-US" w:bidi="ar-SA"/>
      </w:rPr>
    </w:lvl>
    <w:lvl w:ilvl="1" w:tplc="89C60490">
      <w:numFmt w:val="bullet"/>
      <w:lvlText w:val="•"/>
      <w:lvlJc w:val="left"/>
      <w:pPr>
        <w:ind w:left="1888" w:hanging="360"/>
      </w:pPr>
      <w:rPr>
        <w:rFonts w:hint="default"/>
        <w:lang w:val="ru-RU" w:eastAsia="en-US" w:bidi="ar-SA"/>
      </w:rPr>
    </w:lvl>
    <w:lvl w:ilvl="2" w:tplc="8458AA86">
      <w:numFmt w:val="bullet"/>
      <w:lvlText w:val="•"/>
      <w:lvlJc w:val="left"/>
      <w:pPr>
        <w:ind w:left="2837" w:hanging="360"/>
      </w:pPr>
      <w:rPr>
        <w:rFonts w:hint="default"/>
        <w:lang w:val="ru-RU" w:eastAsia="en-US" w:bidi="ar-SA"/>
      </w:rPr>
    </w:lvl>
    <w:lvl w:ilvl="3" w:tplc="6674E098">
      <w:numFmt w:val="bullet"/>
      <w:lvlText w:val="•"/>
      <w:lvlJc w:val="left"/>
      <w:pPr>
        <w:ind w:left="3785" w:hanging="360"/>
      </w:pPr>
      <w:rPr>
        <w:rFonts w:hint="default"/>
        <w:lang w:val="ru-RU" w:eastAsia="en-US" w:bidi="ar-SA"/>
      </w:rPr>
    </w:lvl>
    <w:lvl w:ilvl="4" w:tplc="CCA09144">
      <w:numFmt w:val="bullet"/>
      <w:lvlText w:val="•"/>
      <w:lvlJc w:val="left"/>
      <w:pPr>
        <w:ind w:left="4734" w:hanging="360"/>
      </w:pPr>
      <w:rPr>
        <w:rFonts w:hint="default"/>
        <w:lang w:val="ru-RU" w:eastAsia="en-US" w:bidi="ar-SA"/>
      </w:rPr>
    </w:lvl>
    <w:lvl w:ilvl="5" w:tplc="47EEEA70">
      <w:numFmt w:val="bullet"/>
      <w:lvlText w:val="•"/>
      <w:lvlJc w:val="left"/>
      <w:pPr>
        <w:ind w:left="5683" w:hanging="360"/>
      </w:pPr>
      <w:rPr>
        <w:rFonts w:hint="default"/>
        <w:lang w:val="ru-RU" w:eastAsia="en-US" w:bidi="ar-SA"/>
      </w:rPr>
    </w:lvl>
    <w:lvl w:ilvl="6" w:tplc="4C2CABCE">
      <w:numFmt w:val="bullet"/>
      <w:lvlText w:val="•"/>
      <w:lvlJc w:val="left"/>
      <w:pPr>
        <w:ind w:left="6631" w:hanging="360"/>
      </w:pPr>
      <w:rPr>
        <w:rFonts w:hint="default"/>
        <w:lang w:val="ru-RU" w:eastAsia="en-US" w:bidi="ar-SA"/>
      </w:rPr>
    </w:lvl>
    <w:lvl w:ilvl="7" w:tplc="9DDA1CC0">
      <w:numFmt w:val="bullet"/>
      <w:lvlText w:val="•"/>
      <w:lvlJc w:val="left"/>
      <w:pPr>
        <w:ind w:left="7580" w:hanging="360"/>
      </w:pPr>
      <w:rPr>
        <w:rFonts w:hint="default"/>
        <w:lang w:val="ru-RU" w:eastAsia="en-US" w:bidi="ar-SA"/>
      </w:rPr>
    </w:lvl>
    <w:lvl w:ilvl="8" w:tplc="3DAA1D78">
      <w:numFmt w:val="bullet"/>
      <w:lvlText w:val="•"/>
      <w:lvlJc w:val="left"/>
      <w:pPr>
        <w:ind w:left="8529" w:hanging="360"/>
      </w:pPr>
      <w:rPr>
        <w:rFonts w:hint="default"/>
        <w:lang w:val="ru-RU" w:eastAsia="en-US" w:bidi="ar-SA"/>
      </w:rPr>
    </w:lvl>
  </w:abstractNum>
  <w:abstractNum w:abstractNumId="16" w15:restartNumberingAfterBreak="0">
    <w:nsid w:val="7D8A60BE"/>
    <w:multiLevelType w:val="hybridMultilevel"/>
    <w:tmpl w:val="562AE5B8"/>
    <w:lvl w:ilvl="0" w:tplc="5C708856">
      <w:numFmt w:val="bullet"/>
      <w:lvlText w:val="-"/>
      <w:lvlJc w:val="left"/>
      <w:pPr>
        <w:ind w:left="108" w:hanging="140"/>
      </w:pPr>
      <w:rPr>
        <w:rFonts w:ascii="Times New Roman" w:eastAsia="Times New Roman" w:hAnsi="Times New Roman" w:cs="Times New Roman" w:hint="default"/>
        <w:w w:val="99"/>
        <w:sz w:val="24"/>
        <w:szCs w:val="24"/>
        <w:lang w:val="ru-RU" w:eastAsia="en-US" w:bidi="ar-SA"/>
      </w:rPr>
    </w:lvl>
    <w:lvl w:ilvl="1" w:tplc="D3D89EBC">
      <w:numFmt w:val="bullet"/>
      <w:lvlText w:val="•"/>
      <w:lvlJc w:val="left"/>
      <w:pPr>
        <w:ind w:left="519" w:hanging="140"/>
      </w:pPr>
      <w:rPr>
        <w:rFonts w:hint="default"/>
        <w:lang w:val="ru-RU" w:eastAsia="en-US" w:bidi="ar-SA"/>
      </w:rPr>
    </w:lvl>
    <w:lvl w:ilvl="2" w:tplc="01AC6DFC">
      <w:numFmt w:val="bullet"/>
      <w:lvlText w:val="•"/>
      <w:lvlJc w:val="left"/>
      <w:pPr>
        <w:ind w:left="939" w:hanging="140"/>
      </w:pPr>
      <w:rPr>
        <w:rFonts w:hint="default"/>
        <w:lang w:val="ru-RU" w:eastAsia="en-US" w:bidi="ar-SA"/>
      </w:rPr>
    </w:lvl>
    <w:lvl w:ilvl="3" w:tplc="B9904582">
      <w:numFmt w:val="bullet"/>
      <w:lvlText w:val="•"/>
      <w:lvlJc w:val="left"/>
      <w:pPr>
        <w:ind w:left="1358" w:hanging="140"/>
      </w:pPr>
      <w:rPr>
        <w:rFonts w:hint="default"/>
        <w:lang w:val="ru-RU" w:eastAsia="en-US" w:bidi="ar-SA"/>
      </w:rPr>
    </w:lvl>
    <w:lvl w:ilvl="4" w:tplc="D7485F44">
      <w:numFmt w:val="bullet"/>
      <w:lvlText w:val="•"/>
      <w:lvlJc w:val="left"/>
      <w:pPr>
        <w:ind w:left="1778" w:hanging="140"/>
      </w:pPr>
      <w:rPr>
        <w:rFonts w:hint="default"/>
        <w:lang w:val="ru-RU" w:eastAsia="en-US" w:bidi="ar-SA"/>
      </w:rPr>
    </w:lvl>
    <w:lvl w:ilvl="5" w:tplc="0D5E10B2">
      <w:numFmt w:val="bullet"/>
      <w:lvlText w:val="•"/>
      <w:lvlJc w:val="left"/>
      <w:pPr>
        <w:ind w:left="2198" w:hanging="140"/>
      </w:pPr>
      <w:rPr>
        <w:rFonts w:hint="default"/>
        <w:lang w:val="ru-RU" w:eastAsia="en-US" w:bidi="ar-SA"/>
      </w:rPr>
    </w:lvl>
    <w:lvl w:ilvl="6" w:tplc="E2AEDC46">
      <w:numFmt w:val="bullet"/>
      <w:lvlText w:val="•"/>
      <w:lvlJc w:val="left"/>
      <w:pPr>
        <w:ind w:left="2617" w:hanging="140"/>
      </w:pPr>
      <w:rPr>
        <w:rFonts w:hint="default"/>
        <w:lang w:val="ru-RU" w:eastAsia="en-US" w:bidi="ar-SA"/>
      </w:rPr>
    </w:lvl>
    <w:lvl w:ilvl="7" w:tplc="F4DE907C">
      <w:numFmt w:val="bullet"/>
      <w:lvlText w:val="•"/>
      <w:lvlJc w:val="left"/>
      <w:pPr>
        <w:ind w:left="3037" w:hanging="140"/>
      </w:pPr>
      <w:rPr>
        <w:rFonts w:hint="default"/>
        <w:lang w:val="ru-RU" w:eastAsia="en-US" w:bidi="ar-SA"/>
      </w:rPr>
    </w:lvl>
    <w:lvl w:ilvl="8" w:tplc="8ED0422E">
      <w:numFmt w:val="bullet"/>
      <w:lvlText w:val="•"/>
      <w:lvlJc w:val="left"/>
      <w:pPr>
        <w:ind w:left="3456" w:hanging="140"/>
      </w:pPr>
      <w:rPr>
        <w:rFonts w:hint="default"/>
        <w:lang w:val="ru-RU" w:eastAsia="en-US" w:bidi="ar-SA"/>
      </w:rPr>
    </w:lvl>
  </w:abstractNum>
  <w:num w:numId="1">
    <w:abstractNumId w:val="12"/>
  </w:num>
  <w:num w:numId="2">
    <w:abstractNumId w:val="0"/>
  </w:num>
  <w:num w:numId="3">
    <w:abstractNumId w:val="11"/>
  </w:num>
  <w:num w:numId="4">
    <w:abstractNumId w:val="13"/>
  </w:num>
  <w:num w:numId="5">
    <w:abstractNumId w:val="9"/>
  </w:num>
  <w:num w:numId="6">
    <w:abstractNumId w:val="10"/>
  </w:num>
  <w:num w:numId="7">
    <w:abstractNumId w:val="15"/>
  </w:num>
  <w:num w:numId="8">
    <w:abstractNumId w:val="14"/>
  </w:num>
  <w:num w:numId="9">
    <w:abstractNumId w:val="6"/>
  </w:num>
  <w:num w:numId="10">
    <w:abstractNumId w:val="4"/>
  </w:num>
  <w:num w:numId="11">
    <w:abstractNumId w:val="3"/>
  </w:num>
  <w:num w:numId="12">
    <w:abstractNumId w:val="5"/>
  </w:num>
  <w:num w:numId="13">
    <w:abstractNumId w:val="2"/>
  </w:num>
  <w:num w:numId="14">
    <w:abstractNumId w:val="1"/>
  </w:num>
  <w:num w:numId="1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1D0"/>
    <w:rsid w:val="00075079"/>
    <w:rsid w:val="004642C5"/>
    <w:rsid w:val="009641D0"/>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50907E-E246-43EB-B84D-2250CFBD5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9641D0"/>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9641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9641D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9641D0"/>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9641D0"/>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9641D0"/>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9641D0"/>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9641D0"/>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9641D0"/>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9641D0"/>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9641D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9641D0"/>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9641D0"/>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9641D0"/>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9641D0"/>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9641D0"/>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9641D0"/>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9641D0"/>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9641D0"/>
  </w:style>
  <w:style w:type="character" w:customStyle="1" w:styleId="12">
    <w:name w:val="Заголовок 1 Знак"/>
    <w:basedOn w:val="a0"/>
    <w:link w:val="11"/>
    <w:uiPriority w:val="1"/>
    <w:rsid w:val="009641D0"/>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9641D0"/>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9641D0"/>
    <w:rPr>
      <w:rFonts w:ascii="Cambria" w:eastAsia="Times New Roman" w:hAnsi="Cambria" w:cs="Times New Roman"/>
      <w:color w:val="243F60"/>
    </w:rPr>
  </w:style>
  <w:style w:type="character" w:customStyle="1" w:styleId="60">
    <w:name w:val="Заголовок 6 Знак"/>
    <w:basedOn w:val="a0"/>
    <w:link w:val="6"/>
    <w:uiPriority w:val="9"/>
    <w:semiHidden/>
    <w:rsid w:val="009641D0"/>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9641D0"/>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9641D0"/>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9641D0"/>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9641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641D0"/>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9641D0"/>
    <w:rPr>
      <w:rFonts w:ascii="Times New Roman" w:eastAsia="Times New Roman" w:hAnsi="Times New Roman" w:cs="Times New Roman"/>
      <w:sz w:val="18"/>
      <w:szCs w:val="18"/>
    </w:rPr>
  </w:style>
  <w:style w:type="paragraph" w:styleId="a5">
    <w:name w:val="Title"/>
    <w:basedOn w:val="a"/>
    <w:link w:val="a6"/>
    <w:uiPriority w:val="10"/>
    <w:qFormat/>
    <w:rsid w:val="009641D0"/>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9641D0"/>
    <w:rPr>
      <w:rFonts w:ascii="Times New Roman" w:eastAsia="Times New Roman" w:hAnsi="Times New Roman" w:cs="Times New Roman"/>
      <w:b/>
      <w:bCs/>
      <w:sz w:val="27"/>
      <w:szCs w:val="27"/>
    </w:rPr>
  </w:style>
  <w:style w:type="paragraph" w:styleId="a7">
    <w:name w:val="List Paragraph"/>
    <w:basedOn w:val="a"/>
    <w:uiPriority w:val="99"/>
    <w:qFormat/>
    <w:rsid w:val="009641D0"/>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9641D0"/>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9641D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9641D0"/>
    <w:rPr>
      <w:rFonts w:ascii="Times New Roman" w:eastAsia="Times New Roman" w:hAnsi="Times New Roman" w:cs="Times New Roman"/>
    </w:rPr>
  </w:style>
  <w:style w:type="paragraph" w:styleId="aa">
    <w:name w:val="footer"/>
    <w:basedOn w:val="a"/>
    <w:link w:val="ab"/>
    <w:uiPriority w:val="99"/>
    <w:unhideWhenUsed/>
    <w:rsid w:val="009641D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9641D0"/>
    <w:rPr>
      <w:rFonts w:ascii="Times New Roman" w:eastAsia="Times New Roman" w:hAnsi="Times New Roman" w:cs="Times New Roman"/>
    </w:rPr>
  </w:style>
  <w:style w:type="table" w:customStyle="1" w:styleId="14">
    <w:name w:val="Сетка таблицы1"/>
    <w:basedOn w:val="a1"/>
    <w:next w:val="ac"/>
    <w:uiPriority w:val="59"/>
    <w:rsid w:val="009641D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9641D0"/>
  </w:style>
  <w:style w:type="paragraph" w:customStyle="1" w:styleId="body">
    <w:name w:val="body"/>
    <w:basedOn w:val="a"/>
    <w:uiPriority w:val="99"/>
    <w:rsid w:val="009641D0"/>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9641D0"/>
    <w:rPr>
      <w:i/>
      <w:iCs/>
    </w:rPr>
  </w:style>
  <w:style w:type="paragraph" w:customStyle="1" w:styleId="p11">
    <w:name w:val="p11"/>
    <w:basedOn w:val="a"/>
    <w:uiPriority w:val="99"/>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9641D0"/>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9641D0"/>
    <w:rPr>
      <w:rFonts w:ascii="Calibri" w:eastAsia="Calibri" w:hAnsi="Calibri" w:cs="Times New Roman"/>
      <w:sz w:val="20"/>
      <w:szCs w:val="20"/>
    </w:rPr>
  </w:style>
  <w:style w:type="character" w:styleId="af0">
    <w:name w:val="footnote reference"/>
    <w:basedOn w:val="a0"/>
    <w:uiPriority w:val="99"/>
    <w:unhideWhenUsed/>
    <w:rsid w:val="009641D0"/>
    <w:rPr>
      <w:vertAlign w:val="superscript"/>
    </w:rPr>
  </w:style>
  <w:style w:type="paragraph" w:styleId="af1">
    <w:name w:val="Balloon Text"/>
    <w:basedOn w:val="a"/>
    <w:link w:val="af2"/>
    <w:uiPriority w:val="99"/>
    <w:semiHidden/>
    <w:unhideWhenUsed/>
    <w:rsid w:val="009641D0"/>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9641D0"/>
    <w:rPr>
      <w:rFonts w:ascii="Tahoma" w:eastAsia="Times New Roman" w:hAnsi="Tahoma" w:cs="Tahoma"/>
      <w:sz w:val="16"/>
      <w:szCs w:val="16"/>
    </w:rPr>
  </w:style>
  <w:style w:type="table" w:customStyle="1" w:styleId="TableGrid">
    <w:name w:val="TableGrid"/>
    <w:rsid w:val="009641D0"/>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9641D0"/>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9641D0"/>
    <w:rPr>
      <w:rFonts w:ascii="Calibri" w:eastAsia="Calibri" w:hAnsi="Calibri" w:cs="Times New Roman"/>
    </w:rPr>
  </w:style>
  <w:style w:type="paragraph" w:customStyle="1" w:styleId="ConsPlusNormal">
    <w:name w:val="ConsPlusNormal"/>
    <w:rsid w:val="009641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9641D0"/>
    <w:rPr>
      <w:rFonts w:ascii="Times New Roman" w:hAnsi="Times New Roman"/>
      <w:b/>
      <w:bCs/>
    </w:rPr>
  </w:style>
  <w:style w:type="character" w:customStyle="1" w:styleId="CharAttribute501">
    <w:name w:val="CharAttribute501"/>
    <w:uiPriority w:val="99"/>
    <w:rsid w:val="009641D0"/>
    <w:rPr>
      <w:rFonts w:ascii="Times New Roman" w:eastAsia="Times New Roman"/>
      <w:i/>
      <w:sz w:val="28"/>
      <w:u w:val="single"/>
    </w:rPr>
  </w:style>
  <w:style w:type="paragraph" w:customStyle="1" w:styleId="af5">
    <w:name w:val="Основной"/>
    <w:basedOn w:val="a"/>
    <w:link w:val="af6"/>
    <w:rsid w:val="009641D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9641D0"/>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9641D0"/>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9641D0"/>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9641D0"/>
    <w:rPr>
      <w:color w:val="0000FF"/>
      <w:u w:val="single"/>
    </w:rPr>
  </w:style>
  <w:style w:type="paragraph" w:customStyle="1" w:styleId="af7">
    <w:name w:val="А_основной"/>
    <w:basedOn w:val="a"/>
    <w:link w:val="af8"/>
    <w:uiPriority w:val="99"/>
    <w:qFormat/>
    <w:rsid w:val="009641D0"/>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9641D0"/>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9641D0"/>
  </w:style>
  <w:style w:type="paragraph" w:styleId="22">
    <w:name w:val="toc 2"/>
    <w:basedOn w:val="a"/>
    <w:next w:val="a"/>
    <w:autoRedefine/>
    <w:uiPriority w:val="1"/>
    <w:unhideWhenUsed/>
    <w:qFormat/>
    <w:rsid w:val="009641D0"/>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9641D0"/>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9641D0"/>
    <w:rPr>
      <w:rFonts w:ascii="Times New Roman" w:hAnsi="Times New Roman"/>
      <w:sz w:val="24"/>
      <w:u w:val="none"/>
      <w:effect w:val="none"/>
    </w:rPr>
  </w:style>
  <w:style w:type="paragraph" w:customStyle="1" w:styleId="NoParagraphStyle">
    <w:name w:val="[No Paragraph Style]"/>
    <w:rsid w:val="009641D0"/>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9641D0"/>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9641D0"/>
    <w:pPr>
      <w:numPr>
        <w:numId w:val="5"/>
      </w:numPr>
      <w:ind w:left="567" w:hanging="340"/>
    </w:pPr>
  </w:style>
  <w:style w:type="paragraph" w:customStyle="1" w:styleId="table-head">
    <w:name w:val="table-head"/>
    <w:basedOn w:val="a"/>
    <w:uiPriority w:val="99"/>
    <w:rsid w:val="009641D0"/>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9641D0"/>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9641D0"/>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9641D0"/>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9641D0"/>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9641D0"/>
  </w:style>
  <w:style w:type="paragraph" w:customStyle="1" w:styleId="c4">
    <w:name w:val="c4"/>
    <w:basedOn w:val="a"/>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9641D0"/>
  </w:style>
  <w:style w:type="paragraph" w:customStyle="1" w:styleId="c1">
    <w:name w:val="c1"/>
    <w:basedOn w:val="a"/>
    <w:uiPriority w:val="99"/>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9641D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641D0"/>
  </w:style>
  <w:style w:type="table" w:customStyle="1" w:styleId="TableNormal1">
    <w:name w:val="Table Normal1"/>
    <w:uiPriority w:val="2"/>
    <w:semiHidden/>
    <w:unhideWhenUsed/>
    <w:qFormat/>
    <w:rsid w:val="009641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9641D0"/>
  </w:style>
  <w:style w:type="table" w:customStyle="1" w:styleId="TableNormal2">
    <w:name w:val="Table Normal2"/>
    <w:uiPriority w:val="2"/>
    <w:semiHidden/>
    <w:unhideWhenUsed/>
    <w:qFormat/>
    <w:rsid w:val="009641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9641D0"/>
    <w:rPr>
      <w:i/>
      <w:iCs/>
    </w:rPr>
  </w:style>
  <w:style w:type="character" w:styleId="afa">
    <w:name w:val="Strong"/>
    <w:basedOn w:val="a0"/>
    <w:uiPriority w:val="22"/>
    <w:qFormat/>
    <w:rsid w:val="009641D0"/>
    <w:rPr>
      <w:b/>
      <w:bCs/>
    </w:rPr>
  </w:style>
  <w:style w:type="paragraph" w:customStyle="1" w:styleId="msonormal0">
    <w:name w:val="msonormal"/>
    <w:basedOn w:val="a"/>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641D0"/>
  </w:style>
  <w:style w:type="paragraph" w:customStyle="1" w:styleId="18">
    <w:name w:val="Подзаголовок1"/>
    <w:basedOn w:val="a"/>
    <w:next w:val="a"/>
    <w:uiPriority w:val="11"/>
    <w:qFormat/>
    <w:rsid w:val="009641D0"/>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9641D0"/>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9641D0"/>
    <w:pPr>
      <w:spacing w:after="120" w:line="480" w:lineRule="auto"/>
    </w:pPr>
    <w:rPr>
      <w:rFonts w:eastAsia="Times New Roman"/>
    </w:rPr>
  </w:style>
  <w:style w:type="character" w:customStyle="1" w:styleId="25">
    <w:name w:val="Основной текст 2 Знак"/>
    <w:basedOn w:val="a0"/>
    <w:link w:val="212"/>
    <w:uiPriority w:val="99"/>
    <w:rsid w:val="009641D0"/>
    <w:rPr>
      <w:rFonts w:eastAsia="Times New Roman"/>
    </w:rPr>
  </w:style>
  <w:style w:type="paragraph" w:customStyle="1" w:styleId="311">
    <w:name w:val="Основной текст 31"/>
    <w:basedOn w:val="a"/>
    <w:next w:val="34"/>
    <w:link w:val="35"/>
    <w:uiPriority w:val="99"/>
    <w:unhideWhenUsed/>
    <w:rsid w:val="009641D0"/>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9641D0"/>
    <w:rPr>
      <w:rFonts w:eastAsia="Times New Roman"/>
      <w:sz w:val="16"/>
      <w:szCs w:val="16"/>
    </w:rPr>
  </w:style>
  <w:style w:type="paragraph" w:customStyle="1" w:styleId="19">
    <w:name w:val="Список1"/>
    <w:basedOn w:val="a"/>
    <w:next w:val="afd"/>
    <w:uiPriority w:val="99"/>
    <w:unhideWhenUsed/>
    <w:rsid w:val="009641D0"/>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9641D0"/>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9641D0"/>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9641D0"/>
    <w:pPr>
      <w:numPr>
        <w:numId w:val="9"/>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9641D0"/>
    <w:pPr>
      <w:numPr>
        <w:numId w:val="10"/>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9641D0"/>
    <w:pPr>
      <w:numPr>
        <w:numId w:val="11"/>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9641D0"/>
    <w:pPr>
      <w:numPr>
        <w:numId w:val="12"/>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9641D0"/>
    <w:pPr>
      <w:numPr>
        <w:numId w:val="13"/>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9641D0"/>
    <w:pPr>
      <w:numPr>
        <w:numId w:val="14"/>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9641D0"/>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9641D0"/>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9641D0"/>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9641D0"/>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9641D0"/>
    <w:rPr>
      <w:rFonts w:ascii="Courier" w:eastAsia="Times New Roman" w:hAnsi="Courier"/>
      <w:sz w:val="20"/>
      <w:szCs w:val="20"/>
    </w:rPr>
  </w:style>
  <w:style w:type="paragraph" w:customStyle="1" w:styleId="215">
    <w:name w:val="Цитата 21"/>
    <w:basedOn w:val="a"/>
    <w:next w:val="a"/>
    <w:uiPriority w:val="29"/>
    <w:qFormat/>
    <w:rsid w:val="009641D0"/>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9641D0"/>
    <w:rPr>
      <w:rFonts w:eastAsia="Times New Roman"/>
      <w:i/>
      <w:iCs/>
      <w:color w:val="000000"/>
    </w:rPr>
  </w:style>
  <w:style w:type="paragraph" w:customStyle="1" w:styleId="1c">
    <w:name w:val="Название объекта1"/>
    <w:basedOn w:val="a"/>
    <w:next w:val="a"/>
    <w:uiPriority w:val="35"/>
    <w:semiHidden/>
    <w:unhideWhenUsed/>
    <w:qFormat/>
    <w:rsid w:val="009641D0"/>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9641D0"/>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9641D0"/>
    <w:rPr>
      <w:rFonts w:eastAsia="Times New Roman"/>
      <w:b/>
      <w:bCs/>
      <w:i/>
      <w:iCs/>
      <w:color w:val="4F81BD"/>
    </w:rPr>
  </w:style>
  <w:style w:type="character" w:customStyle="1" w:styleId="1e">
    <w:name w:val="Слабое выделение1"/>
    <w:basedOn w:val="a0"/>
    <w:uiPriority w:val="19"/>
    <w:qFormat/>
    <w:rsid w:val="009641D0"/>
    <w:rPr>
      <w:i/>
      <w:iCs/>
      <w:color w:val="808080"/>
    </w:rPr>
  </w:style>
  <w:style w:type="character" w:customStyle="1" w:styleId="1f">
    <w:name w:val="Сильное выделение1"/>
    <w:basedOn w:val="a0"/>
    <w:uiPriority w:val="21"/>
    <w:qFormat/>
    <w:rsid w:val="009641D0"/>
    <w:rPr>
      <w:b/>
      <w:bCs/>
      <w:i/>
      <w:iCs/>
      <w:color w:val="4F81BD"/>
    </w:rPr>
  </w:style>
  <w:style w:type="character" w:customStyle="1" w:styleId="1f0">
    <w:name w:val="Слабая ссылка1"/>
    <w:basedOn w:val="a0"/>
    <w:uiPriority w:val="31"/>
    <w:qFormat/>
    <w:rsid w:val="009641D0"/>
    <w:rPr>
      <w:smallCaps/>
      <w:color w:val="C0504D"/>
      <w:u w:val="single"/>
    </w:rPr>
  </w:style>
  <w:style w:type="character" w:customStyle="1" w:styleId="1f1">
    <w:name w:val="Сильная ссылка1"/>
    <w:basedOn w:val="a0"/>
    <w:uiPriority w:val="32"/>
    <w:qFormat/>
    <w:rsid w:val="009641D0"/>
    <w:rPr>
      <w:b/>
      <w:bCs/>
      <w:smallCaps/>
      <w:color w:val="C0504D"/>
      <w:spacing w:val="5"/>
      <w:u w:val="single"/>
    </w:rPr>
  </w:style>
  <w:style w:type="character" w:styleId="aff5">
    <w:name w:val="Book Title"/>
    <w:basedOn w:val="a0"/>
    <w:uiPriority w:val="33"/>
    <w:qFormat/>
    <w:rsid w:val="009641D0"/>
    <w:rPr>
      <w:b/>
      <w:bCs/>
      <w:smallCaps/>
      <w:spacing w:val="5"/>
    </w:rPr>
  </w:style>
  <w:style w:type="table" w:customStyle="1" w:styleId="1f2">
    <w:name w:val="Светлая заливка1"/>
    <w:basedOn w:val="a1"/>
    <w:next w:val="aff6"/>
    <w:uiPriority w:val="60"/>
    <w:rsid w:val="009641D0"/>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9641D0"/>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9641D0"/>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9641D0"/>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9641D0"/>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9641D0"/>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9641D0"/>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9641D0"/>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9641D0"/>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9641D0"/>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9641D0"/>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9641D0"/>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9641D0"/>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9641D0"/>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9641D0"/>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9641D0"/>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9641D0"/>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9641D0"/>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9641D0"/>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9641D0"/>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9641D0"/>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9641D0"/>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9641D0"/>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9641D0"/>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9641D0"/>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9641D0"/>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9641D0"/>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9641D0"/>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9641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9641D0"/>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9641D0"/>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9641D0"/>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9641D0"/>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9641D0"/>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9641D0"/>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9641D0"/>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9641D0"/>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9641D0"/>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9641D0"/>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9641D0"/>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9641D0"/>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9641D0"/>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9641D0"/>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9641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9641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9641D0"/>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9641D0"/>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9641D0"/>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9641D0"/>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9641D0"/>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9641D0"/>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9641D0"/>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9641D0"/>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9641D0"/>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9641D0"/>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9641D0"/>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9641D0"/>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9641D0"/>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9641D0"/>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9641D0"/>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9641D0"/>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9641D0"/>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9641D0"/>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9641D0"/>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9641D0"/>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9641D0"/>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9641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9641D0"/>
    <w:rPr>
      <w:sz w:val="16"/>
      <w:szCs w:val="16"/>
    </w:rPr>
  </w:style>
  <w:style w:type="paragraph" w:customStyle="1" w:styleId="1fc">
    <w:name w:val="Текст примечания1"/>
    <w:basedOn w:val="a"/>
    <w:next w:val="affe"/>
    <w:link w:val="afff"/>
    <w:uiPriority w:val="99"/>
    <w:unhideWhenUsed/>
    <w:rsid w:val="009641D0"/>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9641D0"/>
    <w:rPr>
      <w:rFonts w:eastAsia="Times New Roman"/>
      <w:sz w:val="20"/>
      <w:szCs w:val="20"/>
    </w:rPr>
  </w:style>
  <w:style w:type="paragraph" w:customStyle="1" w:styleId="1fd">
    <w:name w:val="Тема примечания1"/>
    <w:basedOn w:val="affe"/>
    <w:next w:val="affe"/>
    <w:uiPriority w:val="99"/>
    <w:semiHidden/>
    <w:unhideWhenUsed/>
    <w:rsid w:val="009641D0"/>
    <w:pPr>
      <w:spacing w:after="200"/>
    </w:pPr>
    <w:rPr>
      <w:rFonts w:eastAsia="Times New Roman"/>
      <w:b/>
      <w:bCs/>
      <w:lang w:val="en-US"/>
    </w:rPr>
  </w:style>
  <w:style w:type="character" w:customStyle="1" w:styleId="afff0">
    <w:name w:val="Тема примечания Знак"/>
    <w:basedOn w:val="afff"/>
    <w:link w:val="afff1"/>
    <w:uiPriority w:val="99"/>
    <w:semiHidden/>
    <w:rsid w:val="009641D0"/>
    <w:rPr>
      <w:rFonts w:eastAsia="Times New Roman"/>
      <w:b/>
      <w:bCs/>
      <w:sz w:val="20"/>
      <w:szCs w:val="20"/>
    </w:rPr>
  </w:style>
  <w:style w:type="numbering" w:customStyle="1" w:styleId="42">
    <w:name w:val="Нет списка4"/>
    <w:next w:val="a2"/>
    <w:uiPriority w:val="99"/>
    <w:semiHidden/>
    <w:unhideWhenUsed/>
    <w:rsid w:val="009641D0"/>
  </w:style>
  <w:style w:type="table" w:customStyle="1" w:styleId="TableNormal3">
    <w:name w:val="Table Normal3"/>
    <w:uiPriority w:val="2"/>
    <w:semiHidden/>
    <w:unhideWhenUsed/>
    <w:qFormat/>
    <w:rsid w:val="009641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9641D0"/>
  </w:style>
  <w:style w:type="character" w:styleId="afff2">
    <w:name w:val="FollowedHyperlink"/>
    <w:basedOn w:val="a0"/>
    <w:uiPriority w:val="99"/>
    <w:semiHidden/>
    <w:unhideWhenUsed/>
    <w:rsid w:val="009641D0"/>
    <w:rPr>
      <w:color w:val="800080"/>
      <w:u w:val="single"/>
    </w:rPr>
  </w:style>
  <w:style w:type="character" w:customStyle="1" w:styleId="afff3">
    <w:name w:val="Нет"/>
    <w:rsid w:val="009641D0"/>
  </w:style>
  <w:style w:type="numbering" w:customStyle="1" w:styleId="1110">
    <w:name w:val="Нет списка111"/>
    <w:next w:val="a2"/>
    <w:uiPriority w:val="99"/>
    <w:semiHidden/>
    <w:unhideWhenUsed/>
    <w:rsid w:val="009641D0"/>
  </w:style>
  <w:style w:type="numbering" w:customStyle="1" w:styleId="1111">
    <w:name w:val="Нет списка1111"/>
    <w:next w:val="a2"/>
    <w:uiPriority w:val="99"/>
    <w:semiHidden/>
    <w:unhideWhenUsed/>
    <w:rsid w:val="009641D0"/>
  </w:style>
  <w:style w:type="character" w:customStyle="1" w:styleId="FontStyle19">
    <w:name w:val="Font Style19"/>
    <w:rsid w:val="009641D0"/>
    <w:rPr>
      <w:rFonts w:ascii="Times New Roman" w:hAnsi="Times New Roman" w:cs="Times New Roman"/>
      <w:sz w:val="22"/>
      <w:szCs w:val="22"/>
    </w:rPr>
  </w:style>
  <w:style w:type="character" w:customStyle="1" w:styleId="c12">
    <w:name w:val="c12"/>
    <w:basedOn w:val="a0"/>
    <w:uiPriority w:val="99"/>
    <w:rsid w:val="009641D0"/>
  </w:style>
  <w:style w:type="character" w:customStyle="1" w:styleId="FontStyle25">
    <w:name w:val="Font Style25"/>
    <w:uiPriority w:val="99"/>
    <w:rsid w:val="009641D0"/>
    <w:rPr>
      <w:rFonts w:ascii="Franklin Gothic Demi" w:hAnsi="Franklin Gothic Demi" w:cs="Franklin Gothic Demi"/>
      <w:b/>
      <w:bCs/>
      <w:sz w:val="30"/>
      <w:szCs w:val="30"/>
    </w:rPr>
  </w:style>
  <w:style w:type="character" w:customStyle="1" w:styleId="FontStyle22">
    <w:name w:val="Font Style22"/>
    <w:uiPriority w:val="99"/>
    <w:rsid w:val="009641D0"/>
    <w:rPr>
      <w:rFonts w:ascii="Times New Roman" w:hAnsi="Times New Roman" w:cs="Times New Roman"/>
      <w:b/>
      <w:bCs/>
      <w:sz w:val="22"/>
      <w:szCs w:val="22"/>
    </w:rPr>
  </w:style>
  <w:style w:type="paragraph" w:customStyle="1" w:styleId="1fe">
    <w:name w:val="Заголовок1"/>
    <w:basedOn w:val="a"/>
    <w:next w:val="a3"/>
    <w:rsid w:val="009641D0"/>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9641D0"/>
    <w:rPr>
      <w:rFonts w:ascii="Times New Roman" w:eastAsia="Times New Roman" w:hAnsi="Times New Roman" w:cs="Times New Roman"/>
      <w:sz w:val="24"/>
      <w:szCs w:val="24"/>
    </w:rPr>
  </w:style>
  <w:style w:type="paragraph" w:customStyle="1" w:styleId="Caption1">
    <w:name w:val="Caption1"/>
    <w:basedOn w:val="a"/>
    <w:uiPriority w:val="99"/>
    <w:rsid w:val="009641D0"/>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9641D0"/>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9641D0"/>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9641D0"/>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9641D0"/>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9641D0"/>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9641D0"/>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9641D0"/>
    <w:rPr>
      <w:rFonts w:ascii="Times New Roman" w:hAnsi="Times New Roman"/>
      <w:i/>
      <w:iCs/>
      <w:sz w:val="27"/>
      <w:szCs w:val="27"/>
      <w:shd w:val="clear" w:color="auto" w:fill="FFFFFF"/>
    </w:rPr>
  </w:style>
  <w:style w:type="character" w:customStyle="1" w:styleId="45">
    <w:name w:val="Основной текст (4) + Не курсив"/>
    <w:uiPriority w:val="99"/>
    <w:rsid w:val="009641D0"/>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9641D0"/>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9641D0"/>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9641D0"/>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9641D0"/>
  </w:style>
  <w:style w:type="paragraph" w:customStyle="1" w:styleId="u-2-msonormal">
    <w:name w:val="u-2-msonormal"/>
    <w:basedOn w:val="a"/>
    <w:uiPriority w:val="99"/>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9641D0"/>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9641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9641D0"/>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9641D0"/>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9641D0"/>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9641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9641D0"/>
    <w:rPr>
      <w:rFonts w:ascii="Times New Roman" w:hAnsi="Times New Roman" w:cs="Times New Roman"/>
      <w:sz w:val="16"/>
      <w:szCs w:val="16"/>
    </w:rPr>
  </w:style>
  <w:style w:type="character" w:customStyle="1" w:styleId="FontStyle52">
    <w:name w:val="Font Style52"/>
    <w:basedOn w:val="a0"/>
    <w:uiPriority w:val="99"/>
    <w:rsid w:val="009641D0"/>
    <w:rPr>
      <w:rFonts w:ascii="Times New Roman" w:hAnsi="Times New Roman" w:cs="Times New Roman"/>
      <w:b/>
      <w:bCs/>
      <w:sz w:val="16"/>
      <w:szCs w:val="16"/>
    </w:rPr>
  </w:style>
  <w:style w:type="character" w:customStyle="1" w:styleId="FontStyle43">
    <w:name w:val="Font Style43"/>
    <w:basedOn w:val="a0"/>
    <w:uiPriority w:val="99"/>
    <w:rsid w:val="009641D0"/>
    <w:rPr>
      <w:rFonts w:ascii="Times New Roman" w:hAnsi="Times New Roman" w:cs="Times New Roman"/>
      <w:i/>
      <w:iCs/>
      <w:sz w:val="16"/>
      <w:szCs w:val="16"/>
    </w:rPr>
  </w:style>
  <w:style w:type="character" w:customStyle="1" w:styleId="FontStyle56">
    <w:name w:val="Font Style56"/>
    <w:basedOn w:val="a0"/>
    <w:uiPriority w:val="99"/>
    <w:rsid w:val="009641D0"/>
    <w:rPr>
      <w:rFonts w:ascii="Times New Roman" w:hAnsi="Times New Roman" w:cs="Times New Roman"/>
      <w:b/>
      <w:bCs/>
      <w:sz w:val="18"/>
      <w:szCs w:val="18"/>
    </w:rPr>
  </w:style>
  <w:style w:type="paragraph" w:customStyle="1" w:styleId="Style9">
    <w:name w:val="Style9"/>
    <w:basedOn w:val="a"/>
    <w:uiPriority w:val="99"/>
    <w:rsid w:val="009641D0"/>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9641D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9641D0"/>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9641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9641D0"/>
    <w:rPr>
      <w:rFonts w:ascii="Times New Roman" w:hAnsi="Times New Roman" w:cs="Times New Roman"/>
      <w:spacing w:val="-10"/>
      <w:sz w:val="20"/>
      <w:szCs w:val="20"/>
    </w:rPr>
  </w:style>
  <w:style w:type="paragraph" w:customStyle="1" w:styleId="Style21">
    <w:name w:val="Style21"/>
    <w:basedOn w:val="a"/>
    <w:uiPriority w:val="99"/>
    <w:rsid w:val="009641D0"/>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9641D0"/>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9641D0"/>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9641D0"/>
    <w:rPr>
      <w:rFonts w:ascii="Times New Roman" w:hAnsi="Times New Roman" w:cs="Times New Roman"/>
      <w:b/>
      <w:bCs/>
      <w:i/>
      <w:iCs/>
      <w:sz w:val="18"/>
      <w:szCs w:val="18"/>
    </w:rPr>
  </w:style>
  <w:style w:type="paragraph" w:customStyle="1" w:styleId="Style20">
    <w:name w:val="Style20"/>
    <w:basedOn w:val="a"/>
    <w:uiPriority w:val="99"/>
    <w:rsid w:val="009641D0"/>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9641D0"/>
    <w:rPr>
      <w:rFonts w:ascii="Microsoft Sans Serif" w:hAnsi="Microsoft Sans Serif" w:cs="Microsoft Sans Serif"/>
      <w:b/>
      <w:bCs/>
      <w:sz w:val="14"/>
      <w:szCs w:val="14"/>
    </w:rPr>
  </w:style>
  <w:style w:type="character" w:customStyle="1" w:styleId="FontStyle58">
    <w:name w:val="Font Style58"/>
    <w:basedOn w:val="a0"/>
    <w:uiPriority w:val="99"/>
    <w:rsid w:val="009641D0"/>
    <w:rPr>
      <w:rFonts w:ascii="Constantia" w:hAnsi="Constantia" w:cs="Constantia"/>
      <w:b/>
      <w:bCs/>
      <w:smallCaps/>
      <w:spacing w:val="20"/>
      <w:sz w:val="8"/>
      <w:szCs w:val="8"/>
    </w:rPr>
  </w:style>
  <w:style w:type="paragraph" w:customStyle="1" w:styleId="Style34">
    <w:name w:val="Style34"/>
    <w:basedOn w:val="a"/>
    <w:uiPriority w:val="99"/>
    <w:rsid w:val="009641D0"/>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9641D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9641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9641D0"/>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9641D0"/>
    <w:rPr>
      <w:rFonts w:ascii="Times New Roman" w:hAnsi="Times New Roman" w:cs="Times New Roman"/>
      <w:sz w:val="16"/>
      <w:szCs w:val="16"/>
    </w:rPr>
  </w:style>
  <w:style w:type="character" w:customStyle="1" w:styleId="FontStyle71">
    <w:name w:val="Font Style71"/>
    <w:basedOn w:val="a0"/>
    <w:uiPriority w:val="99"/>
    <w:rsid w:val="009641D0"/>
    <w:rPr>
      <w:rFonts w:ascii="Times New Roman" w:hAnsi="Times New Roman" w:cs="Times New Roman"/>
      <w:b/>
      <w:bCs/>
      <w:sz w:val="16"/>
      <w:szCs w:val="16"/>
    </w:rPr>
  </w:style>
  <w:style w:type="character" w:customStyle="1" w:styleId="FontStyle36">
    <w:name w:val="Font Style36"/>
    <w:basedOn w:val="a0"/>
    <w:uiPriority w:val="99"/>
    <w:rsid w:val="009641D0"/>
    <w:rPr>
      <w:rFonts w:ascii="Bookman Old Style" w:hAnsi="Bookman Old Style" w:cs="Bookman Old Style"/>
      <w:i/>
      <w:iCs/>
      <w:sz w:val="14"/>
      <w:szCs w:val="14"/>
    </w:rPr>
  </w:style>
  <w:style w:type="character" w:customStyle="1" w:styleId="FontStyle41">
    <w:name w:val="Font Style41"/>
    <w:basedOn w:val="a0"/>
    <w:uiPriority w:val="99"/>
    <w:rsid w:val="009641D0"/>
    <w:rPr>
      <w:rFonts w:ascii="Bookman Old Style" w:hAnsi="Bookman Old Style" w:cs="Bookman Old Style"/>
      <w:i/>
      <w:iCs/>
      <w:spacing w:val="-10"/>
      <w:sz w:val="16"/>
      <w:szCs w:val="16"/>
    </w:rPr>
  </w:style>
  <w:style w:type="paragraph" w:customStyle="1" w:styleId="Style8">
    <w:name w:val="Style8"/>
    <w:basedOn w:val="a"/>
    <w:uiPriority w:val="99"/>
    <w:rsid w:val="009641D0"/>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9641D0"/>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9641D0"/>
    <w:rPr>
      <w:rFonts w:ascii="Bookman Old Style" w:hAnsi="Bookman Old Style" w:cs="Bookman Old Style"/>
      <w:sz w:val="16"/>
      <w:szCs w:val="16"/>
    </w:rPr>
  </w:style>
  <w:style w:type="paragraph" w:customStyle="1" w:styleId="Style18">
    <w:name w:val="Style18"/>
    <w:basedOn w:val="a"/>
    <w:uiPriority w:val="99"/>
    <w:rsid w:val="009641D0"/>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9641D0"/>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9641D0"/>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9641D0"/>
    <w:rPr>
      <w:rFonts w:ascii="Bookman Old Style" w:hAnsi="Bookman Old Style" w:cs="Bookman Old Style"/>
      <w:b/>
      <w:bCs/>
      <w:sz w:val="14"/>
      <w:szCs w:val="14"/>
    </w:rPr>
  </w:style>
  <w:style w:type="character" w:customStyle="1" w:styleId="FontStyle51">
    <w:name w:val="Font Style51"/>
    <w:basedOn w:val="a0"/>
    <w:rsid w:val="009641D0"/>
    <w:rPr>
      <w:rFonts w:ascii="Bookman Old Style" w:hAnsi="Bookman Old Style" w:cs="Bookman Old Style"/>
      <w:i/>
      <w:iCs/>
      <w:sz w:val="14"/>
      <w:szCs w:val="14"/>
    </w:rPr>
  </w:style>
  <w:style w:type="paragraph" w:customStyle="1" w:styleId="Style26">
    <w:name w:val="Style26"/>
    <w:basedOn w:val="a"/>
    <w:uiPriority w:val="99"/>
    <w:rsid w:val="009641D0"/>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9641D0"/>
    <w:rPr>
      <w:rFonts w:ascii="Bookman Old Style" w:hAnsi="Bookman Old Style" w:cs="Bookman Old Style"/>
      <w:smallCaps/>
      <w:spacing w:val="20"/>
      <w:sz w:val="10"/>
      <w:szCs w:val="10"/>
    </w:rPr>
  </w:style>
  <w:style w:type="paragraph" w:customStyle="1" w:styleId="Style22">
    <w:name w:val="Style22"/>
    <w:basedOn w:val="a"/>
    <w:uiPriority w:val="99"/>
    <w:rsid w:val="009641D0"/>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9641D0"/>
    <w:rPr>
      <w:rFonts w:ascii="Bookman Old Style" w:hAnsi="Bookman Old Style" w:cs="Bookman Old Style"/>
      <w:b/>
      <w:bCs/>
      <w:i/>
      <w:iCs/>
      <w:sz w:val="14"/>
      <w:szCs w:val="14"/>
    </w:rPr>
  </w:style>
  <w:style w:type="paragraph" w:customStyle="1" w:styleId="Style12">
    <w:name w:val="Style12"/>
    <w:basedOn w:val="a"/>
    <w:uiPriority w:val="99"/>
    <w:rsid w:val="009641D0"/>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9641D0"/>
    <w:rPr>
      <w:rFonts w:ascii="Bookman Old Style" w:hAnsi="Bookman Old Style" w:cs="Bookman Old Style"/>
      <w:sz w:val="16"/>
      <w:szCs w:val="16"/>
    </w:rPr>
  </w:style>
  <w:style w:type="character" w:customStyle="1" w:styleId="FontStyle63">
    <w:name w:val="Font Style63"/>
    <w:basedOn w:val="a0"/>
    <w:uiPriority w:val="99"/>
    <w:rsid w:val="009641D0"/>
    <w:rPr>
      <w:rFonts w:ascii="Bookman Old Style" w:hAnsi="Bookman Old Style" w:cs="Bookman Old Style"/>
      <w:b/>
      <w:bCs/>
      <w:spacing w:val="-20"/>
      <w:sz w:val="16"/>
      <w:szCs w:val="16"/>
    </w:rPr>
  </w:style>
  <w:style w:type="character" w:customStyle="1" w:styleId="FontStyle64">
    <w:name w:val="Font Style64"/>
    <w:basedOn w:val="a0"/>
    <w:uiPriority w:val="99"/>
    <w:rsid w:val="009641D0"/>
    <w:rPr>
      <w:rFonts w:ascii="Arial Black" w:hAnsi="Arial Black" w:cs="Arial Black"/>
      <w:smallCaps/>
      <w:sz w:val="14"/>
      <w:szCs w:val="14"/>
    </w:rPr>
  </w:style>
  <w:style w:type="character" w:customStyle="1" w:styleId="FontStyle38">
    <w:name w:val="Font Style38"/>
    <w:basedOn w:val="a0"/>
    <w:uiPriority w:val="99"/>
    <w:rsid w:val="009641D0"/>
    <w:rPr>
      <w:rFonts w:ascii="Arial Black" w:hAnsi="Arial Black" w:cs="Arial Black"/>
      <w:sz w:val="12"/>
      <w:szCs w:val="12"/>
    </w:rPr>
  </w:style>
  <w:style w:type="character" w:customStyle="1" w:styleId="FontStyle49">
    <w:name w:val="Font Style49"/>
    <w:rsid w:val="009641D0"/>
    <w:rPr>
      <w:rFonts w:ascii="Arial Black" w:hAnsi="Arial Black" w:cs="Arial Black"/>
      <w:sz w:val="12"/>
      <w:szCs w:val="12"/>
    </w:rPr>
  </w:style>
  <w:style w:type="character" w:customStyle="1" w:styleId="115">
    <w:name w:val="Заголовок 1 Знак1"/>
    <w:basedOn w:val="a0"/>
    <w:uiPriority w:val="9"/>
    <w:rsid w:val="009641D0"/>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9641D0"/>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9641D0"/>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9641D0"/>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9641D0"/>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9641D0"/>
    <w:rPr>
      <w:rFonts w:ascii="Times New Roman" w:eastAsia="Times New Roman" w:hAnsi="Times New Roman" w:cs="Times New Roman"/>
    </w:rPr>
  </w:style>
  <w:style w:type="character" w:customStyle="1" w:styleId="2f3">
    <w:name w:val="Нижний колонтитул Знак2"/>
    <w:basedOn w:val="a0"/>
    <w:uiPriority w:val="99"/>
    <w:rsid w:val="009641D0"/>
    <w:rPr>
      <w:rFonts w:ascii="Times New Roman" w:eastAsia="Times New Roman" w:hAnsi="Times New Roman" w:cs="Times New Roman"/>
    </w:rPr>
  </w:style>
  <w:style w:type="character" w:customStyle="1" w:styleId="afff6">
    <w:name w:val="пж"/>
    <w:rsid w:val="009641D0"/>
    <w:rPr>
      <w:b/>
      <w:bCs/>
      <w:i w:val="0"/>
      <w:iCs w:val="0"/>
      <w:color w:val="000000"/>
      <w14:textOutline w14:w="0" w14:cap="rnd" w14:cmpd="sng" w14:algn="ctr">
        <w14:noFill/>
        <w14:prstDash w14:val="solid"/>
        <w14:bevel/>
      </w14:textOutline>
    </w:rPr>
  </w:style>
  <w:style w:type="character" w:customStyle="1" w:styleId="afff7">
    <w:name w:val="курсив"/>
    <w:rsid w:val="009641D0"/>
    <w:rPr>
      <w:b w:val="0"/>
      <w:bCs w:val="0"/>
      <w:i/>
      <w:iCs/>
    </w:rPr>
  </w:style>
  <w:style w:type="character" w:customStyle="1" w:styleId="afff8">
    <w:name w:val="пж курсив"/>
    <w:rsid w:val="009641D0"/>
    <w:rPr>
      <w:b/>
      <w:bCs/>
      <w:i/>
      <w:iCs/>
    </w:rPr>
  </w:style>
  <w:style w:type="character" w:customStyle="1" w:styleId="afff9">
    <w:name w:val="Символ сноски"/>
    <w:rsid w:val="009641D0"/>
  </w:style>
  <w:style w:type="character" w:customStyle="1" w:styleId="afffa">
    <w:name w:val="трекинг сноски"/>
    <w:rsid w:val="009641D0"/>
  </w:style>
  <w:style w:type="character" w:customStyle="1" w:styleId="afffb">
    <w:name w:val="трекинг"/>
    <w:rsid w:val="009641D0"/>
  </w:style>
  <w:style w:type="character" w:styleId="afffc">
    <w:name w:val="endnote reference"/>
    <w:rsid w:val="009641D0"/>
    <w:rPr>
      <w:vertAlign w:val="superscript"/>
    </w:rPr>
  </w:style>
  <w:style w:type="character" w:customStyle="1" w:styleId="afffd">
    <w:name w:val="Символы концевой сноски"/>
    <w:rsid w:val="009641D0"/>
  </w:style>
  <w:style w:type="paragraph" w:customStyle="1" w:styleId="1ff6">
    <w:name w:val="Название1"/>
    <w:basedOn w:val="a"/>
    <w:uiPriority w:val="10"/>
    <w:qFormat/>
    <w:rsid w:val="009641D0"/>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9641D0"/>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9641D0"/>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9641D0"/>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9641D0"/>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9641D0"/>
    <w:pPr>
      <w:ind w:left="340" w:firstLine="0"/>
    </w:pPr>
  </w:style>
  <w:style w:type="paragraph" w:customStyle="1" w:styleId="2f4">
    <w:name w:val="заголовок 2"/>
    <w:basedOn w:val="afffe"/>
    <w:link w:val="2f5"/>
    <w:rsid w:val="009641D0"/>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9641D0"/>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9641D0"/>
    <w:pPr>
      <w:tabs>
        <w:tab w:val="left" w:pos="510"/>
      </w:tabs>
      <w:spacing w:line="194" w:lineRule="atLeast"/>
      <w:ind w:left="340" w:firstLine="0"/>
    </w:pPr>
  </w:style>
  <w:style w:type="paragraph" w:customStyle="1" w:styleId="affff4">
    <w:name w:val="сноски"/>
    <w:basedOn w:val="afffe"/>
    <w:uiPriority w:val="99"/>
    <w:rsid w:val="009641D0"/>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9641D0"/>
    <w:pPr>
      <w:spacing w:before="283" w:after="170" w:line="302" w:lineRule="atLeast"/>
      <w:jc w:val="center"/>
    </w:pPr>
    <w:rPr>
      <w:b/>
      <w:bCs/>
      <w:sz w:val="25"/>
      <w:szCs w:val="25"/>
      <w:lang w:val="ru-RU"/>
    </w:rPr>
  </w:style>
  <w:style w:type="paragraph" w:customStyle="1" w:styleId="affff5">
    <w:name w:val="[основной абзац]"/>
    <w:basedOn w:val="afffe"/>
    <w:rsid w:val="009641D0"/>
  </w:style>
  <w:style w:type="paragraph" w:customStyle="1" w:styleId="affff6">
    <w:name w:val="доп текст таблица"/>
    <w:basedOn w:val="afffe"/>
    <w:uiPriority w:val="99"/>
    <w:rsid w:val="009641D0"/>
    <w:pPr>
      <w:spacing w:line="213" w:lineRule="atLeast"/>
      <w:ind w:left="113" w:right="113"/>
      <w:jc w:val="both"/>
    </w:pPr>
    <w:rPr>
      <w:sz w:val="19"/>
      <w:szCs w:val="19"/>
      <w:lang w:val="ru-RU"/>
    </w:rPr>
  </w:style>
  <w:style w:type="paragraph" w:customStyle="1" w:styleId="affff7">
    <w:name w:val="Содержимое таблицы"/>
    <w:basedOn w:val="a"/>
    <w:rsid w:val="009641D0"/>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9641D0"/>
    <w:pPr>
      <w:jc w:val="center"/>
    </w:pPr>
    <w:rPr>
      <w:b/>
      <w:bCs/>
    </w:rPr>
  </w:style>
  <w:style w:type="paragraph" w:customStyle="1" w:styleId="52">
    <w:name w:val="заголовок 5"/>
    <w:basedOn w:val="afffe"/>
    <w:uiPriority w:val="99"/>
    <w:rsid w:val="009641D0"/>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9641D0"/>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9641D0"/>
    <w:pPr>
      <w:spacing w:before="283"/>
    </w:pPr>
    <w:rPr>
      <w:spacing w:val="-4"/>
    </w:rPr>
  </w:style>
  <w:style w:type="paragraph" w:customStyle="1" w:styleId="affff9">
    <w:name w:val="галка мелкий кегель"/>
    <w:basedOn w:val="affff3"/>
    <w:uiPriority w:val="99"/>
    <w:rsid w:val="009641D0"/>
    <w:pPr>
      <w:ind w:left="737"/>
    </w:pPr>
  </w:style>
  <w:style w:type="paragraph" w:customStyle="1" w:styleId="PreformattedText">
    <w:name w:val="Preformatted Text"/>
    <w:basedOn w:val="a"/>
    <w:rsid w:val="009641D0"/>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9641D0"/>
  </w:style>
  <w:style w:type="character" w:customStyle="1" w:styleId="Snoska">
    <w:name w:val="Snoska"/>
    <w:rsid w:val="009641D0"/>
    <w:rPr>
      <w:rFonts w:ascii="SchoolBookCSanPin" w:eastAsia="SchoolBookCSanPin" w:hAnsi="SchoolBookCSanPin" w:cs="SchoolBookCSanPin"/>
      <w:sz w:val="17"/>
      <w:szCs w:val="17"/>
      <w:lang w:val="ru-RU"/>
    </w:rPr>
  </w:style>
  <w:style w:type="character" w:customStyle="1" w:styleId="TABLZAG">
    <w:name w:val="TABL_ZAG"/>
    <w:rsid w:val="009641D0"/>
  </w:style>
  <w:style w:type="paragraph" w:customStyle="1" w:styleId="03">
    <w:name w:val="Стиль03"/>
    <w:basedOn w:val="a5"/>
    <w:link w:val="030"/>
    <w:qFormat/>
    <w:rsid w:val="009641D0"/>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9641D0"/>
    <w:pPr>
      <w:spacing w:after="0" w:line="360" w:lineRule="auto"/>
    </w:pPr>
    <w:rPr>
      <w:rFonts w:ascii="Calibri" w:hAnsi="Calibri" w:cs="Calibri"/>
      <w:color w:val="auto"/>
      <w:sz w:val="32"/>
      <w:szCs w:val="32"/>
    </w:rPr>
  </w:style>
  <w:style w:type="character" w:customStyle="1" w:styleId="030">
    <w:name w:val="Стиль03 Знак"/>
    <w:link w:val="03"/>
    <w:rsid w:val="009641D0"/>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9641D0"/>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9641D0"/>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9641D0"/>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9641D0"/>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9641D0"/>
    <w:pPr>
      <w:spacing w:before="0" w:after="0" w:line="360" w:lineRule="auto"/>
    </w:pPr>
    <w:rPr>
      <w:rFonts w:ascii="Calibri" w:hAnsi="Calibri" w:cs="Calibri"/>
      <w:color w:val="auto"/>
      <w:sz w:val="28"/>
      <w:szCs w:val="28"/>
    </w:rPr>
  </w:style>
  <w:style w:type="character" w:customStyle="1" w:styleId="2f5">
    <w:name w:val="заголовок 2 Знак"/>
    <w:link w:val="2f4"/>
    <w:rsid w:val="009641D0"/>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9641D0"/>
    <w:rPr>
      <w:rFonts w:ascii="Calibri" w:eastAsia="FreeSetC" w:hAnsi="Calibri" w:cs="Calibri"/>
      <w:b/>
      <w:bCs/>
      <w:color w:val="595959"/>
      <w:kern w:val="1"/>
      <w:sz w:val="28"/>
      <w:szCs w:val="28"/>
      <w:lang w:eastAsia="hi-IN" w:bidi="hi-IN"/>
    </w:rPr>
  </w:style>
  <w:style w:type="character" w:customStyle="1" w:styleId="3d">
    <w:name w:val="Стиль3 Знак"/>
    <w:link w:val="3c"/>
    <w:rsid w:val="009641D0"/>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9641D0"/>
    <w:rPr>
      <w:color w:val="800080"/>
      <w:u w:val="single"/>
    </w:rPr>
  </w:style>
  <w:style w:type="paragraph" w:customStyle="1" w:styleId="218">
    <w:name w:val="Заголовок 21"/>
    <w:basedOn w:val="a"/>
    <w:uiPriority w:val="9"/>
    <w:qFormat/>
    <w:rsid w:val="009641D0"/>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9641D0"/>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9641D0"/>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9641D0"/>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9641D0"/>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9641D0"/>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9641D0"/>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9641D0"/>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9641D0"/>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9641D0"/>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9641D0"/>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9641D0"/>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9641D0"/>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9641D0"/>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9641D0"/>
    <w:pPr>
      <w:spacing w:line="213" w:lineRule="atLeast"/>
      <w:ind w:left="113" w:right="113"/>
      <w:jc w:val="both"/>
      <w:textAlignment w:val="auto"/>
    </w:pPr>
    <w:rPr>
      <w:kern w:val="2"/>
      <w:sz w:val="19"/>
      <w:szCs w:val="19"/>
      <w:lang w:val="ru-RU"/>
    </w:rPr>
  </w:style>
  <w:style w:type="character" w:customStyle="1" w:styleId="Hyperlink0">
    <w:name w:val="Hyperlink.0"/>
    <w:basedOn w:val="a0"/>
    <w:rsid w:val="009641D0"/>
    <w:rPr>
      <w:color w:val="0070C0"/>
      <w:u w:val="single" w:color="0070C0"/>
      <w:lang w:val="en-US"/>
    </w:rPr>
  </w:style>
  <w:style w:type="character" w:customStyle="1" w:styleId="FontStyle46">
    <w:name w:val="Font Style46"/>
    <w:uiPriority w:val="99"/>
    <w:rsid w:val="009641D0"/>
    <w:rPr>
      <w:rFonts w:ascii="Times New Roman" w:hAnsi="Times New Roman" w:cs="Times New Roman" w:hint="default"/>
      <w:color w:val="000000"/>
      <w:sz w:val="22"/>
      <w:szCs w:val="22"/>
    </w:rPr>
  </w:style>
  <w:style w:type="character" w:customStyle="1" w:styleId="snoskazifra">
    <w:name w:val="snoska zifra"/>
    <w:rsid w:val="009641D0"/>
    <w:rPr>
      <w:position w:val="1"/>
      <w:sz w:val="22"/>
      <w:szCs w:val="22"/>
    </w:rPr>
  </w:style>
  <w:style w:type="character" w:customStyle="1" w:styleId="affffb">
    <w:name w:val="ч"/>
    <w:rsid w:val="009641D0"/>
    <w:rPr>
      <w:caps w:val="0"/>
      <w:smallCaps w:val="0"/>
    </w:rPr>
  </w:style>
  <w:style w:type="paragraph" w:customStyle="1" w:styleId="315">
    <w:name w:val="Заголовок 31"/>
    <w:basedOn w:val="a"/>
    <w:next w:val="a"/>
    <w:uiPriority w:val="9"/>
    <w:qFormat/>
    <w:rsid w:val="009641D0"/>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9641D0"/>
    <w:rPr>
      <w:sz w:val="28"/>
      <w:shd w:val="clear" w:color="auto" w:fill="FFFFFF"/>
    </w:rPr>
  </w:style>
  <w:style w:type="paragraph" w:customStyle="1" w:styleId="2f9">
    <w:name w:val="Основной текст (2)"/>
    <w:basedOn w:val="a"/>
    <w:link w:val="2f8"/>
    <w:uiPriority w:val="99"/>
    <w:rsid w:val="009641D0"/>
    <w:pPr>
      <w:widowControl w:val="0"/>
      <w:shd w:val="clear" w:color="auto" w:fill="FFFFFF"/>
      <w:spacing w:after="240" w:line="322" w:lineRule="exact"/>
    </w:pPr>
    <w:rPr>
      <w:sz w:val="28"/>
    </w:rPr>
  </w:style>
  <w:style w:type="character" w:customStyle="1" w:styleId="snippet-info">
    <w:name w:val="snippet-info"/>
    <w:basedOn w:val="a0"/>
    <w:rsid w:val="009641D0"/>
  </w:style>
  <w:style w:type="character" w:customStyle="1" w:styleId="fontstyle01">
    <w:name w:val="fontstyle01"/>
    <w:basedOn w:val="a0"/>
    <w:rsid w:val="009641D0"/>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9641D0"/>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9641D0"/>
    <w:rPr>
      <w:rFonts w:ascii="Cambria" w:eastAsia="Times New Roman" w:hAnsi="Cambria" w:cs="Times New Roman" w:hint="default"/>
      <w:b/>
      <w:bCs/>
      <w:color w:val="4F81BD"/>
    </w:rPr>
  </w:style>
  <w:style w:type="character" w:customStyle="1" w:styleId="1ffd">
    <w:name w:val="Название Знак1"/>
    <w:basedOn w:val="a0"/>
    <w:uiPriority w:val="10"/>
    <w:rsid w:val="009641D0"/>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9641D0"/>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9641D0"/>
    <w:rPr>
      <w:i/>
      <w:iCs/>
      <w:color w:val="000000"/>
    </w:rPr>
  </w:style>
  <w:style w:type="character" w:customStyle="1" w:styleId="410">
    <w:name w:val="Заголовок 4 Знак1"/>
    <w:basedOn w:val="a0"/>
    <w:uiPriority w:val="9"/>
    <w:semiHidden/>
    <w:rsid w:val="009641D0"/>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9641D0"/>
    <w:rPr>
      <w:rFonts w:ascii="Cambria" w:eastAsia="Times New Roman" w:hAnsi="Cambria" w:cs="Times New Roman" w:hint="default"/>
      <w:color w:val="243F60"/>
    </w:rPr>
  </w:style>
  <w:style w:type="character" w:customStyle="1" w:styleId="610">
    <w:name w:val="Заголовок 6 Знак1"/>
    <w:basedOn w:val="a0"/>
    <w:uiPriority w:val="9"/>
    <w:semiHidden/>
    <w:rsid w:val="009641D0"/>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9641D0"/>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9641D0"/>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9641D0"/>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9641D0"/>
    <w:rPr>
      <w:b/>
      <w:bCs/>
      <w:i/>
      <w:iCs/>
      <w:color w:val="4F81BD"/>
    </w:rPr>
  </w:style>
  <w:style w:type="table" w:customStyle="1" w:styleId="116">
    <w:name w:val="Светлая заливка11"/>
    <w:basedOn w:val="a1"/>
    <w:uiPriority w:val="60"/>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9641D0"/>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9641D0"/>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9641D0"/>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9641D0"/>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9641D0"/>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9641D0"/>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9641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9641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9641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9641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9641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9641D0"/>
  </w:style>
  <w:style w:type="table" w:customStyle="1" w:styleId="TableNormal4">
    <w:name w:val="Table Normal4"/>
    <w:uiPriority w:val="2"/>
    <w:semiHidden/>
    <w:unhideWhenUsed/>
    <w:qFormat/>
    <w:rsid w:val="009641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9641D0"/>
  </w:style>
  <w:style w:type="table" w:customStyle="1" w:styleId="TableNormal5">
    <w:name w:val="Table Normal5"/>
    <w:uiPriority w:val="2"/>
    <w:semiHidden/>
    <w:unhideWhenUsed/>
    <w:qFormat/>
    <w:rsid w:val="009641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9641D0"/>
  </w:style>
  <w:style w:type="table" w:customStyle="1" w:styleId="11d">
    <w:name w:val="Сетка таблицы11"/>
    <w:basedOn w:val="a1"/>
    <w:next w:val="ac"/>
    <w:uiPriority w:val="99"/>
    <w:rsid w:val="009641D0"/>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9641D0"/>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9641D0"/>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9641D0"/>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9641D0"/>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9641D0"/>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9641D0"/>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9641D0"/>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9641D0"/>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9641D0"/>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964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9641D0"/>
    <w:rPr>
      <w:color w:val="0563C1" w:themeColor="hyperlink"/>
      <w:u w:val="single"/>
    </w:rPr>
  </w:style>
  <w:style w:type="paragraph" w:styleId="afc">
    <w:name w:val="Subtitle"/>
    <w:basedOn w:val="a"/>
    <w:next w:val="a"/>
    <w:link w:val="afb"/>
    <w:uiPriority w:val="11"/>
    <w:qFormat/>
    <w:rsid w:val="009641D0"/>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9641D0"/>
    <w:rPr>
      <w:rFonts w:eastAsiaTheme="minorEastAsia"/>
      <w:color w:val="5A5A5A" w:themeColor="text1" w:themeTint="A5"/>
      <w:spacing w:val="15"/>
    </w:rPr>
  </w:style>
  <w:style w:type="paragraph" w:styleId="24">
    <w:name w:val="Body Text 2"/>
    <w:basedOn w:val="a"/>
    <w:link w:val="21b"/>
    <w:uiPriority w:val="99"/>
    <w:semiHidden/>
    <w:unhideWhenUsed/>
    <w:rsid w:val="009641D0"/>
    <w:pPr>
      <w:spacing w:after="120" w:line="480" w:lineRule="auto"/>
    </w:pPr>
  </w:style>
  <w:style w:type="character" w:customStyle="1" w:styleId="21b">
    <w:name w:val="Основной текст 2 Знак1"/>
    <w:basedOn w:val="a0"/>
    <w:link w:val="24"/>
    <w:uiPriority w:val="99"/>
    <w:semiHidden/>
    <w:rsid w:val="009641D0"/>
  </w:style>
  <w:style w:type="paragraph" w:styleId="34">
    <w:name w:val="Body Text 3"/>
    <w:basedOn w:val="a"/>
    <w:link w:val="317"/>
    <w:uiPriority w:val="99"/>
    <w:semiHidden/>
    <w:unhideWhenUsed/>
    <w:rsid w:val="009641D0"/>
    <w:pPr>
      <w:spacing w:after="120"/>
    </w:pPr>
    <w:rPr>
      <w:sz w:val="16"/>
      <w:szCs w:val="16"/>
    </w:rPr>
  </w:style>
  <w:style w:type="character" w:customStyle="1" w:styleId="317">
    <w:name w:val="Основной текст 3 Знак1"/>
    <w:basedOn w:val="a0"/>
    <w:link w:val="34"/>
    <w:uiPriority w:val="99"/>
    <w:semiHidden/>
    <w:rsid w:val="009641D0"/>
    <w:rPr>
      <w:sz w:val="16"/>
      <w:szCs w:val="16"/>
    </w:rPr>
  </w:style>
  <w:style w:type="paragraph" w:styleId="afd">
    <w:name w:val="List"/>
    <w:basedOn w:val="a"/>
    <w:uiPriority w:val="99"/>
    <w:semiHidden/>
    <w:unhideWhenUsed/>
    <w:rsid w:val="009641D0"/>
    <w:pPr>
      <w:ind w:left="283" w:hanging="283"/>
      <w:contextualSpacing/>
    </w:pPr>
  </w:style>
  <w:style w:type="paragraph" w:styleId="26">
    <w:name w:val="List 2"/>
    <w:basedOn w:val="a"/>
    <w:uiPriority w:val="99"/>
    <w:semiHidden/>
    <w:unhideWhenUsed/>
    <w:rsid w:val="009641D0"/>
    <w:pPr>
      <w:ind w:left="566" w:hanging="283"/>
      <w:contextualSpacing/>
    </w:pPr>
  </w:style>
  <w:style w:type="paragraph" w:styleId="36">
    <w:name w:val="List 3"/>
    <w:basedOn w:val="a"/>
    <w:uiPriority w:val="99"/>
    <w:semiHidden/>
    <w:unhideWhenUsed/>
    <w:rsid w:val="009641D0"/>
    <w:pPr>
      <w:ind w:left="849" w:hanging="283"/>
      <w:contextualSpacing/>
    </w:pPr>
  </w:style>
  <w:style w:type="paragraph" w:styleId="afe">
    <w:name w:val="List Bullet"/>
    <w:basedOn w:val="a"/>
    <w:uiPriority w:val="99"/>
    <w:semiHidden/>
    <w:unhideWhenUsed/>
    <w:rsid w:val="009641D0"/>
    <w:pPr>
      <w:numPr>
        <w:numId w:val="1"/>
      </w:numPr>
      <w:contextualSpacing/>
    </w:pPr>
  </w:style>
  <w:style w:type="paragraph" w:styleId="27">
    <w:name w:val="List Bullet 2"/>
    <w:basedOn w:val="a"/>
    <w:uiPriority w:val="99"/>
    <w:semiHidden/>
    <w:unhideWhenUsed/>
    <w:rsid w:val="009641D0"/>
    <w:pPr>
      <w:numPr>
        <w:numId w:val="2"/>
      </w:numPr>
      <w:contextualSpacing/>
    </w:pPr>
  </w:style>
  <w:style w:type="paragraph" w:styleId="37">
    <w:name w:val="List Bullet 3"/>
    <w:basedOn w:val="a"/>
    <w:uiPriority w:val="99"/>
    <w:semiHidden/>
    <w:unhideWhenUsed/>
    <w:rsid w:val="009641D0"/>
    <w:pPr>
      <w:numPr>
        <w:numId w:val="3"/>
      </w:numPr>
      <w:contextualSpacing/>
    </w:pPr>
  </w:style>
  <w:style w:type="paragraph" w:styleId="aff">
    <w:name w:val="List Number"/>
    <w:basedOn w:val="a"/>
    <w:uiPriority w:val="99"/>
    <w:semiHidden/>
    <w:unhideWhenUsed/>
    <w:rsid w:val="009641D0"/>
    <w:pPr>
      <w:numPr>
        <w:numId w:val="4"/>
      </w:numPr>
      <w:contextualSpacing/>
    </w:pPr>
  </w:style>
  <w:style w:type="paragraph" w:styleId="28">
    <w:name w:val="List Number 2"/>
    <w:basedOn w:val="a"/>
    <w:uiPriority w:val="99"/>
    <w:semiHidden/>
    <w:unhideWhenUsed/>
    <w:rsid w:val="009641D0"/>
    <w:pPr>
      <w:numPr>
        <w:numId w:val="5"/>
      </w:numPr>
      <w:contextualSpacing/>
    </w:pPr>
  </w:style>
  <w:style w:type="paragraph" w:styleId="38">
    <w:name w:val="List Number 3"/>
    <w:basedOn w:val="a"/>
    <w:uiPriority w:val="99"/>
    <w:semiHidden/>
    <w:unhideWhenUsed/>
    <w:rsid w:val="009641D0"/>
    <w:pPr>
      <w:numPr>
        <w:numId w:val="6"/>
      </w:numPr>
      <w:contextualSpacing/>
    </w:pPr>
  </w:style>
  <w:style w:type="paragraph" w:styleId="aff0">
    <w:name w:val="List Continue"/>
    <w:basedOn w:val="a"/>
    <w:uiPriority w:val="99"/>
    <w:semiHidden/>
    <w:unhideWhenUsed/>
    <w:rsid w:val="009641D0"/>
    <w:pPr>
      <w:spacing w:after="120"/>
      <w:ind w:left="283"/>
      <w:contextualSpacing/>
    </w:pPr>
  </w:style>
  <w:style w:type="paragraph" w:styleId="29">
    <w:name w:val="List Continue 2"/>
    <w:basedOn w:val="a"/>
    <w:uiPriority w:val="99"/>
    <w:semiHidden/>
    <w:unhideWhenUsed/>
    <w:rsid w:val="009641D0"/>
    <w:pPr>
      <w:spacing w:after="120"/>
      <w:ind w:left="566"/>
      <w:contextualSpacing/>
    </w:pPr>
  </w:style>
  <w:style w:type="paragraph" w:styleId="39">
    <w:name w:val="List Continue 3"/>
    <w:basedOn w:val="a"/>
    <w:uiPriority w:val="99"/>
    <w:semiHidden/>
    <w:unhideWhenUsed/>
    <w:rsid w:val="009641D0"/>
    <w:pPr>
      <w:spacing w:after="120"/>
      <w:ind w:left="849"/>
      <w:contextualSpacing/>
    </w:pPr>
  </w:style>
  <w:style w:type="paragraph" w:styleId="aff1">
    <w:name w:val="macro"/>
    <w:link w:val="1fff0"/>
    <w:uiPriority w:val="99"/>
    <w:semiHidden/>
    <w:unhideWhenUsed/>
    <w:rsid w:val="009641D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9641D0"/>
    <w:rPr>
      <w:rFonts w:ascii="Consolas" w:hAnsi="Consolas"/>
      <w:sz w:val="20"/>
      <w:szCs w:val="20"/>
    </w:rPr>
  </w:style>
  <w:style w:type="paragraph" w:styleId="2b">
    <w:name w:val="Quote"/>
    <w:basedOn w:val="a"/>
    <w:next w:val="a"/>
    <w:link w:val="2a"/>
    <w:uiPriority w:val="29"/>
    <w:qFormat/>
    <w:rsid w:val="009641D0"/>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9641D0"/>
    <w:rPr>
      <w:i/>
      <w:iCs/>
      <w:color w:val="404040" w:themeColor="text1" w:themeTint="BF"/>
    </w:rPr>
  </w:style>
  <w:style w:type="paragraph" w:styleId="aff4">
    <w:name w:val="Intense Quote"/>
    <w:basedOn w:val="a"/>
    <w:next w:val="a"/>
    <w:link w:val="aff3"/>
    <w:uiPriority w:val="30"/>
    <w:qFormat/>
    <w:rsid w:val="009641D0"/>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9641D0"/>
    <w:rPr>
      <w:i/>
      <w:iCs/>
      <w:color w:val="5B9BD5" w:themeColor="accent1"/>
    </w:rPr>
  </w:style>
  <w:style w:type="character" w:styleId="afffff">
    <w:name w:val="Subtle Emphasis"/>
    <w:basedOn w:val="a0"/>
    <w:uiPriority w:val="19"/>
    <w:qFormat/>
    <w:rsid w:val="009641D0"/>
    <w:rPr>
      <w:i/>
      <w:iCs/>
      <w:color w:val="404040" w:themeColor="text1" w:themeTint="BF"/>
    </w:rPr>
  </w:style>
  <w:style w:type="character" w:styleId="afffff0">
    <w:name w:val="Intense Emphasis"/>
    <w:basedOn w:val="a0"/>
    <w:uiPriority w:val="21"/>
    <w:qFormat/>
    <w:rsid w:val="009641D0"/>
    <w:rPr>
      <w:i/>
      <w:iCs/>
      <w:color w:val="5B9BD5" w:themeColor="accent1"/>
    </w:rPr>
  </w:style>
  <w:style w:type="character" w:styleId="afffff1">
    <w:name w:val="Subtle Reference"/>
    <w:basedOn w:val="a0"/>
    <w:uiPriority w:val="31"/>
    <w:qFormat/>
    <w:rsid w:val="009641D0"/>
    <w:rPr>
      <w:smallCaps/>
      <w:color w:val="5A5A5A" w:themeColor="text1" w:themeTint="A5"/>
    </w:rPr>
  </w:style>
  <w:style w:type="character" w:styleId="afffff2">
    <w:name w:val="Intense Reference"/>
    <w:basedOn w:val="a0"/>
    <w:uiPriority w:val="32"/>
    <w:qFormat/>
    <w:rsid w:val="009641D0"/>
    <w:rPr>
      <w:b/>
      <w:bCs/>
      <w:smallCaps/>
      <w:color w:val="5B9BD5" w:themeColor="accent1"/>
      <w:spacing w:val="5"/>
    </w:rPr>
  </w:style>
  <w:style w:type="table" w:styleId="aff6">
    <w:name w:val="Light Shading"/>
    <w:basedOn w:val="a1"/>
    <w:uiPriority w:val="60"/>
    <w:semiHidden/>
    <w:unhideWhenUsed/>
    <w:rsid w:val="009641D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9641D0"/>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9641D0"/>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9641D0"/>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9641D0"/>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9641D0"/>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9641D0"/>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9641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9641D0"/>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9641D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9641D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9641D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9641D0"/>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9641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9641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9641D0"/>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9641D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9641D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9641D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9641D0"/>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9641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9641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9641D0"/>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9641D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9641D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9641D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9641D0"/>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9641D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9641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9641D0"/>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9641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9641D0"/>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9641D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9641D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9641D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9641D0"/>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9641D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9641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9641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9641D0"/>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9641D0"/>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9641D0"/>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9641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9641D0"/>
    <w:pPr>
      <w:spacing w:line="240" w:lineRule="auto"/>
    </w:pPr>
    <w:rPr>
      <w:sz w:val="20"/>
      <w:szCs w:val="20"/>
    </w:rPr>
  </w:style>
  <w:style w:type="character" w:customStyle="1" w:styleId="1fff1">
    <w:name w:val="Текст примечания Знак1"/>
    <w:basedOn w:val="a0"/>
    <w:link w:val="affe"/>
    <w:uiPriority w:val="99"/>
    <w:semiHidden/>
    <w:rsid w:val="009641D0"/>
    <w:rPr>
      <w:sz w:val="20"/>
      <w:szCs w:val="20"/>
    </w:rPr>
  </w:style>
  <w:style w:type="paragraph" w:styleId="afff1">
    <w:name w:val="annotation subject"/>
    <w:basedOn w:val="affe"/>
    <w:next w:val="affe"/>
    <w:link w:val="afff0"/>
    <w:uiPriority w:val="99"/>
    <w:semiHidden/>
    <w:unhideWhenUsed/>
    <w:rsid w:val="009641D0"/>
    <w:rPr>
      <w:rFonts w:eastAsia="Times New Roman"/>
      <w:b/>
      <w:bCs/>
    </w:rPr>
  </w:style>
  <w:style w:type="character" w:customStyle="1" w:styleId="1fff2">
    <w:name w:val="Тема примечания Знак1"/>
    <w:basedOn w:val="1fff1"/>
    <w:link w:val="afff1"/>
    <w:uiPriority w:val="99"/>
    <w:semiHidden/>
    <w:rsid w:val="009641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hool-collection.edu.ru/catalog/" TargetMode="External"/><Relationship Id="rId21" Type="http://schemas.openxmlformats.org/officeDocument/2006/relationships/hyperlink" Target="http://school-collection.edu.ru/catalog/" TargetMode="External"/><Relationship Id="rId42" Type="http://schemas.openxmlformats.org/officeDocument/2006/relationships/hyperlink" Target="http://school-collection.edu.ru/catalog/" TargetMode="External"/><Relationship Id="rId63" Type="http://schemas.openxmlformats.org/officeDocument/2006/relationships/hyperlink" Target="http://www.edu.ru/" TargetMode="External"/><Relationship Id="rId84" Type="http://schemas.openxmlformats.org/officeDocument/2006/relationships/hyperlink" Target="https://pedsovet.su/load/" TargetMode="External"/><Relationship Id="rId138" Type="http://schemas.openxmlformats.org/officeDocument/2006/relationships/hyperlink" Target="http://school-collection.edu.ru/catalog/" TargetMode="External"/><Relationship Id="rId159" Type="http://schemas.openxmlformats.org/officeDocument/2006/relationships/hyperlink" Target="http://www.edu.ru/" TargetMode="External"/><Relationship Id="rId170" Type="http://schemas.openxmlformats.org/officeDocument/2006/relationships/hyperlink" Target="http://school-collection.edu.ru/catalog/" TargetMode="External"/><Relationship Id="rId191" Type="http://schemas.openxmlformats.org/officeDocument/2006/relationships/hyperlink" Target="http://www.edu.ru/" TargetMode="External"/><Relationship Id="rId205" Type="http://schemas.openxmlformats.org/officeDocument/2006/relationships/hyperlink" Target="http://school-collection.edu.ru/catalog/" TargetMode="External"/><Relationship Id="rId226" Type="http://schemas.openxmlformats.org/officeDocument/2006/relationships/hyperlink" Target="http://school-collection.edu.ru/catalog/" TargetMode="External"/><Relationship Id="rId247" Type="http://schemas.openxmlformats.org/officeDocument/2006/relationships/hyperlink" Target="http://www.edu.ru/" TargetMode="External"/><Relationship Id="rId107" Type="http://schemas.openxmlformats.org/officeDocument/2006/relationships/hyperlink" Target="http://www.edu.ru/" TargetMode="External"/><Relationship Id="rId268" Type="http://schemas.openxmlformats.org/officeDocument/2006/relationships/hyperlink" Target="https://pedsovet.su/load/" TargetMode="External"/><Relationship Id="rId11" Type="http://schemas.openxmlformats.org/officeDocument/2006/relationships/hyperlink" Target="http://school-collection.edu.ru/catalog/" TargetMode="External"/><Relationship Id="rId32" Type="http://schemas.openxmlformats.org/officeDocument/2006/relationships/hyperlink" Target="http://www.edu.ru/" TargetMode="External"/><Relationship Id="rId53" Type="http://schemas.openxmlformats.org/officeDocument/2006/relationships/hyperlink" Target="http://school-collection.edu.ru/catalog/" TargetMode="External"/><Relationship Id="rId74" Type="http://schemas.openxmlformats.org/officeDocument/2006/relationships/hyperlink" Target="http://school-collection.edu.ru/catalog/" TargetMode="External"/><Relationship Id="rId128" Type="http://schemas.openxmlformats.org/officeDocument/2006/relationships/hyperlink" Target="https://pedsovet.su/load/" TargetMode="External"/><Relationship Id="rId149" Type="http://schemas.openxmlformats.org/officeDocument/2006/relationships/hyperlink" Target="http://school-collection.edu.ru/catalog/" TargetMode="External"/><Relationship Id="rId5" Type="http://schemas.openxmlformats.org/officeDocument/2006/relationships/footer" Target="footer1.xml"/><Relationship Id="rId95" Type="http://schemas.openxmlformats.org/officeDocument/2006/relationships/hyperlink" Target="http://www.edu.ru/" TargetMode="External"/><Relationship Id="rId160" Type="http://schemas.openxmlformats.org/officeDocument/2006/relationships/hyperlink" Target="https://pedsovet.su/load/" TargetMode="External"/><Relationship Id="rId181" Type="http://schemas.openxmlformats.org/officeDocument/2006/relationships/hyperlink" Target="http://school-collection.edu.ru/catalog/" TargetMode="External"/><Relationship Id="rId216" Type="http://schemas.openxmlformats.org/officeDocument/2006/relationships/hyperlink" Target="https://pedsovet.su/load/" TargetMode="External"/><Relationship Id="rId237" Type="http://schemas.openxmlformats.org/officeDocument/2006/relationships/hyperlink" Target="http://school-collection.edu.ru/catalog/" TargetMode="External"/><Relationship Id="rId258" Type="http://schemas.openxmlformats.org/officeDocument/2006/relationships/hyperlink" Target="http://school-collection.edu.ru/catalog/" TargetMode="External"/><Relationship Id="rId279" Type="http://schemas.openxmlformats.org/officeDocument/2006/relationships/hyperlink" Target="http://www.edu.ru/" TargetMode="External"/><Relationship Id="rId22" Type="http://schemas.openxmlformats.org/officeDocument/2006/relationships/hyperlink" Target="http://school-collection.edu.ru/catalog/" TargetMode="External"/><Relationship Id="rId43" Type="http://schemas.openxmlformats.org/officeDocument/2006/relationships/hyperlink" Target="http://www.edu.ru/" TargetMode="External"/><Relationship Id="rId64" Type="http://schemas.openxmlformats.org/officeDocument/2006/relationships/hyperlink" Target="https://pedsovet.su/load/" TargetMode="External"/><Relationship Id="rId118" Type="http://schemas.openxmlformats.org/officeDocument/2006/relationships/hyperlink" Target="http://school-collection.edu.ru/catalog/" TargetMode="External"/><Relationship Id="rId139" Type="http://schemas.openxmlformats.org/officeDocument/2006/relationships/hyperlink" Target="http://www.edu.ru/" TargetMode="External"/><Relationship Id="rId85" Type="http://schemas.openxmlformats.org/officeDocument/2006/relationships/hyperlink" Target="http://school-collection.edu.ru/catalog/" TargetMode="External"/><Relationship Id="rId150" Type="http://schemas.openxmlformats.org/officeDocument/2006/relationships/hyperlink" Target="http://school-collection.edu.ru/catalog/" TargetMode="External"/><Relationship Id="rId171" Type="http://schemas.openxmlformats.org/officeDocument/2006/relationships/hyperlink" Target="http://www.edu.ru/" TargetMode="External"/><Relationship Id="rId192" Type="http://schemas.openxmlformats.org/officeDocument/2006/relationships/hyperlink" Target="https://pedsovet.su/load/" TargetMode="External"/><Relationship Id="rId206" Type="http://schemas.openxmlformats.org/officeDocument/2006/relationships/hyperlink" Target="http://school-collection.edu.ru/catalog/" TargetMode="External"/><Relationship Id="rId227" Type="http://schemas.openxmlformats.org/officeDocument/2006/relationships/hyperlink" Target="http://www.edu.ru/" TargetMode="External"/><Relationship Id="rId248" Type="http://schemas.openxmlformats.org/officeDocument/2006/relationships/hyperlink" Target="https://pedsovet.su/load/" TargetMode="External"/><Relationship Id="rId269" Type="http://schemas.openxmlformats.org/officeDocument/2006/relationships/hyperlink" Target="http://school-collection.edu.ru/catalog/" TargetMode="External"/><Relationship Id="rId12" Type="http://schemas.openxmlformats.org/officeDocument/2006/relationships/hyperlink" Target="http://www.edu.ru/" TargetMode="External"/><Relationship Id="rId33" Type="http://schemas.openxmlformats.org/officeDocument/2006/relationships/hyperlink" Target="http://school-collection.edu.ru/catalog/" TargetMode="External"/><Relationship Id="rId108" Type="http://schemas.openxmlformats.org/officeDocument/2006/relationships/hyperlink" Target="https://pedsovet.su/load/" TargetMode="External"/><Relationship Id="rId129" Type="http://schemas.openxmlformats.org/officeDocument/2006/relationships/hyperlink" Target="http://school-collection.edu.ru/catalog/" TargetMode="External"/><Relationship Id="rId280" Type="http://schemas.openxmlformats.org/officeDocument/2006/relationships/hyperlink" Target="https://pedsovet.su/load/" TargetMode="External"/><Relationship Id="rId54" Type="http://schemas.openxmlformats.org/officeDocument/2006/relationships/hyperlink" Target="http://school-collection.edu.ru/catalog/" TargetMode="External"/><Relationship Id="rId75" Type="http://schemas.openxmlformats.org/officeDocument/2006/relationships/hyperlink" Target="http://www.edu.ru/" TargetMode="External"/><Relationship Id="rId96" Type="http://schemas.openxmlformats.org/officeDocument/2006/relationships/hyperlink" Target="https://pedsovet.su/load/" TargetMode="External"/><Relationship Id="rId140" Type="http://schemas.openxmlformats.org/officeDocument/2006/relationships/hyperlink" Target="https://pedsovet.su/load/" TargetMode="External"/><Relationship Id="rId161" Type="http://schemas.openxmlformats.org/officeDocument/2006/relationships/hyperlink" Target="http://school-collection.edu.ru/catalog/" TargetMode="External"/><Relationship Id="rId182" Type="http://schemas.openxmlformats.org/officeDocument/2006/relationships/hyperlink" Target="http://school-collection.edu.ru/catalog/" TargetMode="External"/><Relationship Id="rId217" Type="http://schemas.openxmlformats.org/officeDocument/2006/relationships/hyperlink" Target="http://school-collection.edu.ru/catalog/" TargetMode="External"/><Relationship Id="rId6" Type="http://schemas.openxmlformats.org/officeDocument/2006/relationships/footer" Target="footer2.xml"/><Relationship Id="rId238" Type="http://schemas.openxmlformats.org/officeDocument/2006/relationships/hyperlink" Target="http://school-collection.edu.ru/catalog/" TargetMode="External"/><Relationship Id="rId259" Type="http://schemas.openxmlformats.org/officeDocument/2006/relationships/hyperlink" Target="http://www.edu.ru/" TargetMode="External"/><Relationship Id="rId23" Type="http://schemas.openxmlformats.org/officeDocument/2006/relationships/hyperlink" Target="http://www.edu.ru/" TargetMode="External"/><Relationship Id="rId119" Type="http://schemas.openxmlformats.org/officeDocument/2006/relationships/hyperlink" Target="http://www.edu.ru/" TargetMode="External"/><Relationship Id="rId270" Type="http://schemas.openxmlformats.org/officeDocument/2006/relationships/hyperlink" Target="http://school-collection.edu.ru/catalog/" TargetMode="External"/><Relationship Id="rId44" Type="http://schemas.openxmlformats.org/officeDocument/2006/relationships/hyperlink" Target="https://pedsovet.su/load/" TargetMode="External"/><Relationship Id="rId65" Type="http://schemas.openxmlformats.org/officeDocument/2006/relationships/hyperlink" Target="http://school-collection.edu.ru/catalog/" TargetMode="External"/><Relationship Id="rId86" Type="http://schemas.openxmlformats.org/officeDocument/2006/relationships/hyperlink" Target="http://school-collection.edu.ru/catalog/" TargetMode="External"/><Relationship Id="rId130" Type="http://schemas.openxmlformats.org/officeDocument/2006/relationships/hyperlink" Target="http://school-collection.edu.ru/catalog/" TargetMode="External"/><Relationship Id="rId151" Type="http://schemas.openxmlformats.org/officeDocument/2006/relationships/hyperlink" Target="http://www.edu.ru/" TargetMode="External"/><Relationship Id="rId172" Type="http://schemas.openxmlformats.org/officeDocument/2006/relationships/hyperlink" Target="https://pedsovet.su/load/" TargetMode="External"/><Relationship Id="rId193" Type="http://schemas.openxmlformats.org/officeDocument/2006/relationships/hyperlink" Target="http://school-collection.edu.ru/catalog/" TargetMode="External"/><Relationship Id="rId202" Type="http://schemas.openxmlformats.org/officeDocument/2006/relationships/hyperlink" Target="http://school-collection.edu.ru/catalog/" TargetMode="External"/><Relationship Id="rId207" Type="http://schemas.openxmlformats.org/officeDocument/2006/relationships/hyperlink" Target="http://www.edu.ru/" TargetMode="External"/><Relationship Id="rId223" Type="http://schemas.openxmlformats.org/officeDocument/2006/relationships/hyperlink" Target="http://www.edu.ru/" TargetMode="External"/><Relationship Id="rId228" Type="http://schemas.openxmlformats.org/officeDocument/2006/relationships/hyperlink" Target="https://pedsovet.su/load/" TargetMode="External"/><Relationship Id="rId244" Type="http://schemas.openxmlformats.org/officeDocument/2006/relationships/hyperlink" Target="https://pedsovet.su/load/" TargetMode="External"/><Relationship Id="rId249" Type="http://schemas.openxmlformats.org/officeDocument/2006/relationships/hyperlink" Target="http://school-collection.edu.ru/catalog/" TargetMode="External"/><Relationship Id="rId13" Type="http://schemas.openxmlformats.org/officeDocument/2006/relationships/footer" Target="footer3.xml"/><Relationship Id="rId18" Type="http://schemas.openxmlformats.org/officeDocument/2006/relationships/hyperlink" Target="http://school-collection.edu.ru/catalog/" TargetMode="External"/><Relationship Id="rId39" Type="http://schemas.openxmlformats.org/officeDocument/2006/relationships/hyperlink" Target="http://www.edu.ru/" TargetMode="External"/><Relationship Id="rId109" Type="http://schemas.openxmlformats.org/officeDocument/2006/relationships/hyperlink" Target="http://school-collection.edu.ru/catalog/" TargetMode="External"/><Relationship Id="rId260" Type="http://schemas.openxmlformats.org/officeDocument/2006/relationships/hyperlink" Target="https://pedsovet.su/load/" TargetMode="External"/><Relationship Id="rId265" Type="http://schemas.openxmlformats.org/officeDocument/2006/relationships/hyperlink" Target="http://school-collection.edu.ru/catalog/" TargetMode="External"/><Relationship Id="rId281" Type="http://schemas.openxmlformats.org/officeDocument/2006/relationships/fontTable" Target="fontTable.xml"/><Relationship Id="rId34" Type="http://schemas.openxmlformats.org/officeDocument/2006/relationships/hyperlink" Target="http://school-collection.edu.ru/catalog/" TargetMode="External"/><Relationship Id="rId50" Type="http://schemas.openxmlformats.org/officeDocument/2006/relationships/hyperlink" Target="http://school-collection.edu.ru/catalog/" TargetMode="External"/><Relationship Id="rId55" Type="http://schemas.openxmlformats.org/officeDocument/2006/relationships/hyperlink" Target="http://www.edu.ru/" TargetMode="External"/><Relationship Id="rId76" Type="http://schemas.openxmlformats.org/officeDocument/2006/relationships/hyperlink" Target="https://pedsovet.su/load/" TargetMode="External"/><Relationship Id="rId97" Type="http://schemas.openxmlformats.org/officeDocument/2006/relationships/hyperlink" Target="http://school-collection.edu.ru/catalog/" TargetMode="External"/><Relationship Id="rId104" Type="http://schemas.openxmlformats.org/officeDocument/2006/relationships/hyperlink" Target="https://pedsovet.su/load/" TargetMode="External"/><Relationship Id="rId120" Type="http://schemas.openxmlformats.org/officeDocument/2006/relationships/hyperlink" Target="https://pedsovet.su/load/" TargetMode="External"/><Relationship Id="rId125" Type="http://schemas.openxmlformats.org/officeDocument/2006/relationships/hyperlink" Target="http://school-collection.edu.ru/catalog/" TargetMode="External"/><Relationship Id="rId141" Type="http://schemas.openxmlformats.org/officeDocument/2006/relationships/hyperlink" Target="http://school-collection.edu.ru/catalog/" TargetMode="External"/><Relationship Id="rId146" Type="http://schemas.openxmlformats.org/officeDocument/2006/relationships/hyperlink" Target="http://school-collection.edu.ru/catalog/" TargetMode="External"/><Relationship Id="rId167" Type="http://schemas.openxmlformats.org/officeDocument/2006/relationships/hyperlink" Target="http://www.edu.ru/" TargetMode="External"/><Relationship Id="rId188" Type="http://schemas.openxmlformats.org/officeDocument/2006/relationships/hyperlink" Target="https://pedsovet.su/load/" TargetMode="External"/><Relationship Id="rId7" Type="http://schemas.openxmlformats.org/officeDocument/2006/relationships/hyperlink" Target="http://school-collection.edu.ru/catalog/" TargetMode="External"/><Relationship Id="rId71" Type="http://schemas.openxmlformats.org/officeDocument/2006/relationships/hyperlink" Target="http://www.edu.ru/" TargetMode="External"/><Relationship Id="rId92" Type="http://schemas.openxmlformats.org/officeDocument/2006/relationships/hyperlink" Target="https://pedsovet.su/load/" TargetMode="External"/><Relationship Id="rId162" Type="http://schemas.openxmlformats.org/officeDocument/2006/relationships/hyperlink" Target="http://school-collection.edu.ru/catalog/" TargetMode="External"/><Relationship Id="rId183" Type="http://schemas.openxmlformats.org/officeDocument/2006/relationships/hyperlink" Target="http://www.edu.ru/" TargetMode="External"/><Relationship Id="rId213" Type="http://schemas.openxmlformats.org/officeDocument/2006/relationships/hyperlink" Target="http://school-collection.edu.ru/catalog/" TargetMode="External"/><Relationship Id="rId218" Type="http://schemas.openxmlformats.org/officeDocument/2006/relationships/hyperlink" Target="http://school-collection.edu.ru/catalog/" TargetMode="External"/><Relationship Id="rId234" Type="http://schemas.openxmlformats.org/officeDocument/2006/relationships/hyperlink" Target="http://school-collection.edu.ru/catalog/" TargetMode="External"/><Relationship Id="rId239" Type="http://schemas.openxmlformats.org/officeDocument/2006/relationships/hyperlink" Target="http://www.edu.ru/" TargetMode="External"/><Relationship Id="rId2" Type="http://schemas.openxmlformats.org/officeDocument/2006/relationships/styles" Target="styles.xml"/><Relationship Id="rId29" Type="http://schemas.openxmlformats.org/officeDocument/2006/relationships/hyperlink" Target="http://www.edu.ru/" TargetMode="External"/><Relationship Id="rId250" Type="http://schemas.openxmlformats.org/officeDocument/2006/relationships/hyperlink" Target="http://school-collection.edu.ru/catalog/" TargetMode="External"/><Relationship Id="rId255" Type="http://schemas.openxmlformats.org/officeDocument/2006/relationships/hyperlink" Target="http://www.edu.ru/" TargetMode="External"/><Relationship Id="rId271" Type="http://schemas.openxmlformats.org/officeDocument/2006/relationships/hyperlink" Target="http://www.edu.ru/" TargetMode="External"/><Relationship Id="rId276" Type="http://schemas.openxmlformats.org/officeDocument/2006/relationships/hyperlink" Target="https://pedsovet.su/load/" TargetMode="External"/><Relationship Id="rId24" Type="http://schemas.openxmlformats.org/officeDocument/2006/relationships/hyperlink" Target="http://school-collection.edu.ru/catalog/" TargetMode="External"/><Relationship Id="rId40" Type="http://schemas.openxmlformats.org/officeDocument/2006/relationships/hyperlink" Target="https://pedsovet.su/load/" TargetMode="External"/><Relationship Id="rId45" Type="http://schemas.openxmlformats.org/officeDocument/2006/relationships/hyperlink" Target="http://school-collection.edu.ru/catalog/" TargetMode="External"/><Relationship Id="rId66" Type="http://schemas.openxmlformats.org/officeDocument/2006/relationships/hyperlink" Target="http://school-collection.edu.ru/catalog/" TargetMode="External"/><Relationship Id="rId87" Type="http://schemas.openxmlformats.org/officeDocument/2006/relationships/hyperlink" Target="http://www.edu.ru/" TargetMode="External"/><Relationship Id="rId110" Type="http://schemas.openxmlformats.org/officeDocument/2006/relationships/hyperlink" Target="http://school-collection.edu.ru/catalog/" TargetMode="External"/><Relationship Id="rId115" Type="http://schemas.openxmlformats.org/officeDocument/2006/relationships/hyperlink" Target="http://www.edu.ru/" TargetMode="External"/><Relationship Id="rId131" Type="http://schemas.openxmlformats.org/officeDocument/2006/relationships/hyperlink" Target="http://www.edu.ru/" TargetMode="External"/><Relationship Id="rId136" Type="http://schemas.openxmlformats.org/officeDocument/2006/relationships/hyperlink" Target="https://pedsovet.su/load/" TargetMode="External"/><Relationship Id="rId157" Type="http://schemas.openxmlformats.org/officeDocument/2006/relationships/hyperlink" Target="http://school-collection.edu.ru/catalog/" TargetMode="External"/><Relationship Id="rId178" Type="http://schemas.openxmlformats.org/officeDocument/2006/relationships/hyperlink" Target="http://school-collection.edu.ru/catalog/" TargetMode="External"/><Relationship Id="rId61" Type="http://schemas.openxmlformats.org/officeDocument/2006/relationships/hyperlink" Target="http://school-collection.edu.ru/catalog/" TargetMode="External"/><Relationship Id="rId82" Type="http://schemas.openxmlformats.org/officeDocument/2006/relationships/hyperlink" Target="http://school-collection.edu.ru/catalog/" TargetMode="External"/><Relationship Id="rId152" Type="http://schemas.openxmlformats.org/officeDocument/2006/relationships/hyperlink" Target="https://pedsovet.su/load/" TargetMode="External"/><Relationship Id="rId173" Type="http://schemas.openxmlformats.org/officeDocument/2006/relationships/hyperlink" Target="http://school-collection.edu.ru/catalog/" TargetMode="External"/><Relationship Id="rId194" Type="http://schemas.openxmlformats.org/officeDocument/2006/relationships/hyperlink" Target="http://school-collection.edu.ru/catalog/" TargetMode="External"/><Relationship Id="rId199" Type="http://schemas.openxmlformats.org/officeDocument/2006/relationships/hyperlink" Target="http://www.edu.ru/" TargetMode="External"/><Relationship Id="rId203" Type="http://schemas.openxmlformats.org/officeDocument/2006/relationships/hyperlink" Target="http://www.edu.ru/" TargetMode="External"/><Relationship Id="rId208" Type="http://schemas.openxmlformats.org/officeDocument/2006/relationships/hyperlink" Target="https://pedsovet.su/load/" TargetMode="External"/><Relationship Id="rId229" Type="http://schemas.openxmlformats.org/officeDocument/2006/relationships/hyperlink" Target="http://school-collection.edu.ru/catalog/" TargetMode="External"/><Relationship Id="rId19" Type="http://schemas.openxmlformats.org/officeDocument/2006/relationships/hyperlink" Target="http://www.edu.ru/" TargetMode="External"/><Relationship Id="rId224" Type="http://schemas.openxmlformats.org/officeDocument/2006/relationships/hyperlink" Target="https://pedsovet.su/load/" TargetMode="External"/><Relationship Id="rId240" Type="http://schemas.openxmlformats.org/officeDocument/2006/relationships/hyperlink" Target="https://pedsovet.su/load/" TargetMode="External"/><Relationship Id="rId245" Type="http://schemas.openxmlformats.org/officeDocument/2006/relationships/hyperlink" Target="http://school-collection.edu.ru/catalog/" TargetMode="External"/><Relationship Id="rId261" Type="http://schemas.openxmlformats.org/officeDocument/2006/relationships/hyperlink" Target="http://school-collection.edu.ru/catalog/" TargetMode="External"/><Relationship Id="rId266" Type="http://schemas.openxmlformats.org/officeDocument/2006/relationships/hyperlink" Target="http://school-collection.edu.ru/catalog/" TargetMode="External"/><Relationship Id="rId14" Type="http://schemas.openxmlformats.org/officeDocument/2006/relationships/hyperlink" Target="http://school-collection.edu.ru/catalog/" TargetMode="External"/><Relationship Id="rId30" Type="http://schemas.openxmlformats.org/officeDocument/2006/relationships/hyperlink" Target="http://school-collection.edu.ru/catalog/" TargetMode="External"/><Relationship Id="rId35" Type="http://schemas.openxmlformats.org/officeDocument/2006/relationships/hyperlink" Target="http://www.edu.ru/" TargetMode="External"/><Relationship Id="rId56" Type="http://schemas.openxmlformats.org/officeDocument/2006/relationships/hyperlink" Target="https://pedsovet.su/load/" TargetMode="External"/><Relationship Id="rId77" Type="http://schemas.openxmlformats.org/officeDocument/2006/relationships/hyperlink" Target="http://school-collection.edu.ru/catalog/" TargetMode="External"/><Relationship Id="rId100" Type="http://schemas.openxmlformats.org/officeDocument/2006/relationships/hyperlink" Target="https://pedsovet.su/load/" TargetMode="External"/><Relationship Id="rId105" Type="http://schemas.openxmlformats.org/officeDocument/2006/relationships/hyperlink" Target="http://school-collection.edu.ru/catalog/" TargetMode="External"/><Relationship Id="rId126" Type="http://schemas.openxmlformats.org/officeDocument/2006/relationships/hyperlink" Target="http://school-collection.edu.ru/catalog/" TargetMode="External"/><Relationship Id="rId147" Type="http://schemas.openxmlformats.org/officeDocument/2006/relationships/hyperlink" Target="http://www.edu.ru/" TargetMode="External"/><Relationship Id="rId168" Type="http://schemas.openxmlformats.org/officeDocument/2006/relationships/hyperlink" Target="https://pedsovet.su/load/" TargetMode="External"/><Relationship Id="rId282" Type="http://schemas.openxmlformats.org/officeDocument/2006/relationships/theme" Target="theme/theme1.xml"/><Relationship Id="rId8" Type="http://schemas.openxmlformats.org/officeDocument/2006/relationships/hyperlink" Target="http://school-collection.edu.ru/catalog/" TargetMode="External"/><Relationship Id="rId51" Type="http://schemas.openxmlformats.org/officeDocument/2006/relationships/hyperlink" Target="http://www.edu.ru/" TargetMode="External"/><Relationship Id="rId72" Type="http://schemas.openxmlformats.org/officeDocument/2006/relationships/hyperlink" Target="https://pedsovet.su/load/" TargetMode="External"/><Relationship Id="rId93" Type="http://schemas.openxmlformats.org/officeDocument/2006/relationships/hyperlink" Target="http://school-collection.edu.ru/catalog/" TargetMode="External"/><Relationship Id="rId98" Type="http://schemas.openxmlformats.org/officeDocument/2006/relationships/hyperlink" Target="http://school-collection.edu.ru/catalog/" TargetMode="External"/><Relationship Id="rId121" Type="http://schemas.openxmlformats.org/officeDocument/2006/relationships/hyperlink" Target="http://school-collection.edu.ru/catalog/" TargetMode="External"/><Relationship Id="rId142" Type="http://schemas.openxmlformats.org/officeDocument/2006/relationships/hyperlink" Target="http://school-collection.edu.ru/catalog/" TargetMode="External"/><Relationship Id="rId163" Type="http://schemas.openxmlformats.org/officeDocument/2006/relationships/hyperlink" Target="http://www.edu.ru/" TargetMode="External"/><Relationship Id="rId184" Type="http://schemas.openxmlformats.org/officeDocument/2006/relationships/hyperlink" Target="https://pedsovet.su/load/" TargetMode="External"/><Relationship Id="rId189" Type="http://schemas.openxmlformats.org/officeDocument/2006/relationships/hyperlink" Target="http://school-collection.edu.ru/catalog/" TargetMode="External"/><Relationship Id="rId219" Type="http://schemas.openxmlformats.org/officeDocument/2006/relationships/hyperlink" Target="http://www.edu.ru/" TargetMode="External"/><Relationship Id="rId3" Type="http://schemas.openxmlformats.org/officeDocument/2006/relationships/settings" Target="settings.xml"/><Relationship Id="rId214" Type="http://schemas.openxmlformats.org/officeDocument/2006/relationships/hyperlink" Target="http://school-collection.edu.ru/catalog/" TargetMode="External"/><Relationship Id="rId230" Type="http://schemas.openxmlformats.org/officeDocument/2006/relationships/hyperlink" Target="http://school-collection.edu.ru/catalog/" TargetMode="External"/><Relationship Id="rId235" Type="http://schemas.openxmlformats.org/officeDocument/2006/relationships/hyperlink" Target="http://www.edu.ru/" TargetMode="External"/><Relationship Id="rId251" Type="http://schemas.openxmlformats.org/officeDocument/2006/relationships/hyperlink" Target="http://www.edu.ru/" TargetMode="External"/><Relationship Id="rId256" Type="http://schemas.openxmlformats.org/officeDocument/2006/relationships/hyperlink" Target="https://pedsovet.su/load/" TargetMode="External"/><Relationship Id="rId277" Type="http://schemas.openxmlformats.org/officeDocument/2006/relationships/hyperlink" Target="http://school-collection.edu.ru/catalog/" TargetMode="External"/><Relationship Id="rId25" Type="http://schemas.openxmlformats.org/officeDocument/2006/relationships/hyperlink" Target="http://school-collection.edu.ru/catalog/" TargetMode="External"/><Relationship Id="rId46" Type="http://schemas.openxmlformats.org/officeDocument/2006/relationships/hyperlink" Target="http://school-collection.edu.ru/catalog/" TargetMode="External"/><Relationship Id="rId67" Type="http://schemas.openxmlformats.org/officeDocument/2006/relationships/hyperlink" Target="http://www.edu.ru/" TargetMode="External"/><Relationship Id="rId116" Type="http://schemas.openxmlformats.org/officeDocument/2006/relationships/hyperlink" Target="https://pedsovet.su/load/" TargetMode="External"/><Relationship Id="rId137" Type="http://schemas.openxmlformats.org/officeDocument/2006/relationships/hyperlink" Target="http://school-collection.edu.ru/catalog/" TargetMode="External"/><Relationship Id="rId158" Type="http://schemas.openxmlformats.org/officeDocument/2006/relationships/hyperlink" Target="http://school-collection.edu.ru/catalog/" TargetMode="External"/><Relationship Id="rId272" Type="http://schemas.openxmlformats.org/officeDocument/2006/relationships/hyperlink" Target="https://pedsovet.su/load/" TargetMode="External"/><Relationship Id="rId20" Type="http://schemas.openxmlformats.org/officeDocument/2006/relationships/footer" Target="footer4.xml"/><Relationship Id="rId41" Type="http://schemas.openxmlformats.org/officeDocument/2006/relationships/hyperlink" Target="http://school-collection.edu.ru/catalog/" TargetMode="External"/><Relationship Id="rId62" Type="http://schemas.openxmlformats.org/officeDocument/2006/relationships/hyperlink" Target="http://school-collection.edu.ru/catalog/" TargetMode="External"/><Relationship Id="rId83" Type="http://schemas.openxmlformats.org/officeDocument/2006/relationships/hyperlink" Target="http://www.edu.ru/" TargetMode="External"/><Relationship Id="rId88" Type="http://schemas.openxmlformats.org/officeDocument/2006/relationships/hyperlink" Target="https://pedsovet.su/load/" TargetMode="External"/><Relationship Id="rId111" Type="http://schemas.openxmlformats.org/officeDocument/2006/relationships/hyperlink" Target="http://www.edu.ru/" TargetMode="External"/><Relationship Id="rId132" Type="http://schemas.openxmlformats.org/officeDocument/2006/relationships/hyperlink" Target="https://pedsovet.su/load/" TargetMode="External"/><Relationship Id="rId153" Type="http://schemas.openxmlformats.org/officeDocument/2006/relationships/hyperlink" Target="http://school-collection.edu.ru/catalog/" TargetMode="External"/><Relationship Id="rId174" Type="http://schemas.openxmlformats.org/officeDocument/2006/relationships/hyperlink" Target="http://school-collection.edu.ru/catalog/" TargetMode="External"/><Relationship Id="rId179" Type="http://schemas.openxmlformats.org/officeDocument/2006/relationships/hyperlink" Target="http://www.edu.ru/" TargetMode="External"/><Relationship Id="rId195" Type="http://schemas.openxmlformats.org/officeDocument/2006/relationships/hyperlink" Target="http://www.edu.ru/" TargetMode="External"/><Relationship Id="rId209" Type="http://schemas.openxmlformats.org/officeDocument/2006/relationships/hyperlink" Target="http://school-collection.edu.ru/catalog/" TargetMode="External"/><Relationship Id="rId190" Type="http://schemas.openxmlformats.org/officeDocument/2006/relationships/hyperlink" Target="http://school-collection.edu.ru/catalog/" TargetMode="External"/><Relationship Id="rId204" Type="http://schemas.openxmlformats.org/officeDocument/2006/relationships/hyperlink" Target="https://pedsovet.su/load/" TargetMode="External"/><Relationship Id="rId220" Type="http://schemas.openxmlformats.org/officeDocument/2006/relationships/hyperlink" Target="https://pedsovet.su/load/" TargetMode="External"/><Relationship Id="rId225" Type="http://schemas.openxmlformats.org/officeDocument/2006/relationships/hyperlink" Target="http://school-collection.edu.ru/catalog/" TargetMode="External"/><Relationship Id="rId241" Type="http://schemas.openxmlformats.org/officeDocument/2006/relationships/hyperlink" Target="http://school-collection.edu.ru/catalog/" TargetMode="External"/><Relationship Id="rId246" Type="http://schemas.openxmlformats.org/officeDocument/2006/relationships/hyperlink" Target="http://school-collection.edu.ru/catalog/" TargetMode="External"/><Relationship Id="rId267" Type="http://schemas.openxmlformats.org/officeDocument/2006/relationships/hyperlink" Target="http://www.edu.ru/" TargetMode="External"/><Relationship Id="rId15" Type="http://schemas.openxmlformats.org/officeDocument/2006/relationships/hyperlink" Target="http://school-collection.edu.ru/catalog/" TargetMode="External"/><Relationship Id="rId36" Type="http://schemas.openxmlformats.org/officeDocument/2006/relationships/hyperlink" Target="https://pedsovet.su/load/" TargetMode="External"/><Relationship Id="rId57" Type="http://schemas.openxmlformats.org/officeDocument/2006/relationships/hyperlink" Target="http://school-collection.edu.ru/catalog/" TargetMode="External"/><Relationship Id="rId106" Type="http://schemas.openxmlformats.org/officeDocument/2006/relationships/hyperlink" Target="http://school-collection.edu.ru/catalog/" TargetMode="External"/><Relationship Id="rId127" Type="http://schemas.openxmlformats.org/officeDocument/2006/relationships/hyperlink" Target="http://www.edu.ru/" TargetMode="External"/><Relationship Id="rId262" Type="http://schemas.openxmlformats.org/officeDocument/2006/relationships/hyperlink" Target="http://school-collection.edu.ru/catalog/" TargetMode="External"/><Relationship Id="rId10" Type="http://schemas.openxmlformats.org/officeDocument/2006/relationships/hyperlink" Target="http://school-collection.edu.ru/catalog/" TargetMode="External"/><Relationship Id="rId31" Type="http://schemas.openxmlformats.org/officeDocument/2006/relationships/hyperlink" Target="http://school-collection.edu.ru/catalog/" TargetMode="External"/><Relationship Id="rId52" Type="http://schemas.openxmlformats.org/officeDocument/2006/relationships/hyperlink" Target="https://pedsovet.su/load/" TargetMode="External"/><Relationship Id="rId73" Type="http://schemas.openxmlformats.org/officeDocument/2006/relationships/hyperlink" Target="http://school-collection.edu.ru/catalog/" TargetMode="External"/><Relationship Id="rId78" Type="http://schemas.openxmlformats.org/officeDocument/2006/relationships/hyperlink" Target="http://school-collection.edu.ru/catalog/" TargetMode="External"/><Relationship Id="rId94" Type="http://schemas.openxmlformats.org/officeDocument/2006/relationships/hyperlink" Target="http://school-collection.edu.ru/catalog/" TargetMode="External"/><Relationship Id="rId99" Type="http://schemas.openxmlformats.org/officeDocument/2006/relationships/hyperlink" Target="http://www.edu.ru/" TargetMode="External"/><Relationship Id="rId101" Type="http://schemas.openxmlformats.org/officeDocument/2006/relationships/hyperlink" Target="http://school-collection.edu.ru/catalog/" TargetMode="External"/><Relationship Id="rId122" Type="http://schemas.openxmlformats.org/officeDocument/2006/relationships/hyperlink" Target="http://school-collection.edu.ru/catalog/" TargetMode="External"/><Relationship Id="rId143" Type="http://schemas.openxmlformats.org/officeDocument/2006/relationships/hyperlink" Target="http://www.edu.ru/" TargetMode="External"/><Relationship Id="rId148" Type="http://schemas.openxmlformats.org/officeDocument/2006/relationships/hyperlink" Target="https://pedsovet.su/load/" TargetMode="External"/><Relationship Id="rId164" Type="http://schemas.openxmlformats.org/officeDocument/2006/relationships/hyperlink" Target="https://pedsovet.su/load/" TargetMode="External"/><Relationship Id="rId169" Type="http://schemas.openxmlformats.org/officeDocument/2006/relationships/hyperlink" Target="http://school-collection.edu.ru/catalog/" TargetMode="External"/><Relationship Id="rId185" Type="http://schemas.openxmlformats.org/officeDocument/2006/relationships/hyperlink" Target="http://school-collection.edu.ru/catalog/"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80" Type="http://schemas.openxmlformats.org/officeDocument/2006/relationships/hyperlink" Target="https://pedsovet.su/load/" TargetMode="External"/><Relationship Id="rId210" Type="http://schemas.openxmlformats.org/officeDocument/2006/relationships/hyperlink" Target="http://school-collection.edu.ru/catalog/" TargetMode="External"/><Relationship Id="rId215" Type="http://schemas.openxmlformats.org/officeDocument/2006/relationships/hyperlink" Target="http://www.edu.ru/" TargetMode="External"/><Relationship Id="rId236" Type="http://schemas.openxmlformats.org/officeDocument/2006/relationships/hyperlink" Target="https://pedsovet.su/load/" TargetMode="External"/><Relationship Id="rId257" Type="http://schemas.openxmlformats.org/officeDocument/2006/relationships/hyperlink" Target="http://school-collection.edu.ru/catalog/" TargetMode="External"/><Relationship Id="rId278" Type="http://schemas.openxmlformats.org/officeDocument/2006/relationships/hyperlink" Target="http://school-collection.edu.ru/catalog/" TargetMode="External"/><Relationship Id="rId26" Type="http://schemas.openxmlformats.org/officeDocument/2006/relationships/hyperlink" Target="http://www.edu.ru/" TargetMode="External"/><Relationship Id="rId231" Type="http://schemas.openxmlformats.org/officeDocument/2006/relationships/hyperlink" Target="http://www.edu.ru/" TargetMode="External"/><Relationship Id="rId252" Type="http://schemas.openxmlformats.org/officeDocument/2006/relationships/hyperlink" Target="https://pedsovet.su/load/" TargetMode="External"/><Relationship Id="rId273" Type="http://schemas.openxmlformats.org/officeDocument/2006/relationships/hyperlink" Target="http://school-collection.edu.ru/catalog/" TargetMode="External"/><Relationship Id="rId47" Type="http://schemas.openxmlformats.org/officeDocument/2006/relationships/hyperlink" Target="http://www.edu.ru/" TargetMode="External"/><Relationship Id="rId68" Type="http://schemas.openxmlformats.org/officeDocument/2006/relationships/hyperlink" Target="https://pedsovet.su/load/" TargetMode="External"/><Relationship Id="rId89" Type="http://schemas.openxmlformats.org/officeDocument/2006/relationships/hyperlink" Target="http://school-collection.edu.ru/catalog/" TargetMode="External"/><Relationship Id="rId112" Type="http://schemas.openxmlformats.org/officeDocument/2006/relationships/hyperlink" Target="https://pedsovet.su/load/" TargetMode="External"/><Relationship Id="rId133" Type="http://schemas.openxmlformats.org/officeDocument/2006/relationships/hyperlink" Target="http://school-collection.edu.ru/catalog/" TargetMode="External"/><Relationship Id="rId154" Type="http://schemas.openxmlformats.org/officeDocument/2006/relationships/hyperlink" Target="http://school-collection.edu.ru/catalog/" TargetMode="External"/><Relationship Id="rId175" Type="http://schemas.openxmlformats.org/officeDocument/2006/relationships/hyperlink" Target="http://www.edu.ru/" TargetMode="External"/><Relationship Id="rId196" Type="http://schemas.openxmlformats.org/officeDocument/2006/relationships/hyperlink" Target="https://pedsovet.su/load/" TargetMode="External"/><Relationship Id="rId200" Type="http://schemas.openxmlformats.org/officeDocument/2006/relationships/hyperlink" Target="https://pedsovet.su/load/" TargetMode="External"/><Relationship Id="rId16" Type="http://schemas.openxmlformats.org/officeDocument/2006/relationships/hyperlink" Target="http://www.edu.ru/" TargetMode="External"/><Relationship Id="rId221" Type="http://schemas.openxmlformats.org/officeDocument/2006/relationships/hyperlink" Target="http://school-collection.edu.ru/catalog/" TargetMode="External"/><Relationship Id="rId242" Type="http://schemas.openxmlformats.org/officeDocument/2006/relationships/hyperlink" Target="http://school-collection.edu.ru/catalog/" TargetMode="External"/><Relationship Id="rId263" Type="http://schemas.openxmlformats.org/officeDocument/2006/relationships/hyperlink" Target="http://www.edu.ru/" TargetMode="External"/><Relationship Id="rId37" Type="http://schemas.openxmlformats.org/officeDocument/2006/relationships/hyperlink" Target="http://school-collection.edu.ru/catalog/" TargetMode="External"/><Relationship Id="rId58" Type="http://schemas.openxmlformats.org/officeDocument/2006/relationships/hyperlink" Target="http://school-collection.edu.ru/catalog/" TargetMode="External"/><Relationship Id="rId79" Type="http://schemas.openxmlformats.org/officeDocument/2006/relationships/hyperlink" Target="http://www.edu.ru/" TargetMode="External"/><Relationship Id="rId102" Type="http://schemas.openxmlformats.org/officeDocument/2006/relationships/hyperlink" Target="http://school-collection.edu.ru/catalog/" TargetMode="External"/><Relationship Id="rId123" Type="http://schemas.openxmlformats.org/officeDocument/2006/relationships/hyperlink" Target="http://www.edu.ru/" TargetMode="External"/><Relationship Id="rId144" Type="http://schemas.openxmlformats.org/officeDocument/2006/relationships/hyperlink" Target="https://pedsovet.su/load/" TargetMode="External"/><Relationship Id="rId90" Type="http://schemas.openxmlformats.org/officeDocument/2006/relationships/hyperlink" Target="http://school-collection.edu.ru/catalog/" TargetMode="External"/><Relationship Id="rId165" Type="http://schemas.openxmlformats.org/officeDocument/2006/relationships/hyperlink" Target="http://school-collection.edu.ru/catalog/" TargetMode="External"/><Relationship Id="rId186" Type="http://schemas.openxmlformats.org/officeDocument/2006/relationships/hyperlink" Target="http://school-collection.edu.ru/catalog/" TargetMode="External"/><Relationship Id="rId211" Type="http://schemas.openxmlformats.org/officeDocument/2006/relationships/hyperlink" Target="http://www.edu.ru/" TargetMode="External"/><Relationship Id="rId232" Type="http://schemas.openxmlformats.org/officeDocument/2006/relationships/hyperlink" Target="https://pedsovet.su/load/" TargetMode="External"/><Relationship Id="rId253" Type="http://schemas.openxmlformats.org/officeDocument/2006/relationships/hyperlink" Target="http://school-collection.edu.ru/catalog/" TargetMode="External"/><Relationship Id="rId274" Type="http://schemas.openxmlformats.org/officeDocument/2006/relationships/hyperlink" Target="http://school-collection.edu.ru/catalog/" TargetMode="External"/><Relationship Id="rId27" Type="http://schemas.openxmlformats.org/officeDocument/2006/relationships/hyperlink" Target="http://school-collection.edu.ru/catalog/" TargetMode="External"/><Relationship Id="rId48" Type="http://schemas.openxmlformats.org/officeDocument/2006/relationships/hyperlink" Target="https://pedsovet.su/load/" TargetMode="External"/><Relationship Id="rId69" Type="http://schemas.openxmlformats.org/officeDocument/2006/relationships/hyperlink" Target="http://school-collection.edu.ru/catalog/" TargetMode="External"/><Relationship Id="rId113" Type="http://schemas.openxmlformats.org/officeDocument/2006/relationships/hyperlink" Target="http://school-collection.edu.ru/catalog/" TargetMode="External"/><Relationship Id="rId134" Type="http://schemas.openxmlformats.org/officeDocument/2006/relationships/hyperlink" Target="http://school-collection.edu.ru/catalog/" TargetMode="External"/><Relationship Id="rId80" Type="http://schemas.openxmlformats.org/officeDocument/2006/relationships/hyperlink" Target="https://pedsovet.su/load/" TargetMode="External"/><Relationship Id="rId155" Type="http://schemas.openxmlformats.org/officeDocument/2006/relationships/hyperlink" Target="http://www.edu.ru/" TargetMode="External"/><Relationship Id="rId176" Type="http://schemas.openxmlformats.org/officeDocument/2006/relationships/hyperlink" Target="https://pedsovet.su/load/" TargetMode="External"/><Relationship Id="rId197" Type="http://schemas.openxmlformats.org/officeDocument/2006/relationships/hyperlink" Target="http://school-collection.edu.ru/catalog/" TargetMode="External"/><Relationship Id="rId201" Type="http://schemas.openxmlformats.org/officeDocument/2006/relationships/hyperlink" Target="http://school-collection.edu.ru/catalog/" TargetMode="External"/><Relationship Id="rId222" Type="http://schemas.openxmlformats.org/officeDocument/2006/relationships/hyperlink" Target="http://school-collection.edu.ru/catalog/" TargetMode="External"/><Relationship Id="rId243" Type="http://schemas.openxmlformats.org/officeDocument/2006/relationships/hyperlink" Target="http://www.edu.ru/" TargetMode="External"/><Relationship Id="rId264" Type="http://schemas.openxmlformats.org/officeDocument/2006/relationships/hyperlink" Target="https://pedsovet.su/load/" TargetMode="External"/><Relationship Id="rId17" Type="http://schemas.openxmlformats.org/officeDocument/2006/relationships/hyperlink" Target="http://school-collection.edu.ru/catalog/" TargetMode="External"/><Relationship Id="rId38" Type="http://schemas.openxmlformats.org/officeDocument/2006/relationships/hyperlink" Target="http://school-collection.edu.ru/catalog/" TargetMode="External"/><Relationship Id="rId59" Type="http://schemas.openxmlformats.org/officeDocument/2006/relationships/hyperlink" Target="http://www.edu.ru/" TargetMode="External"/><Relationship Id="rId103" Type="http://schemas.openxmlformats.org/officeDocument/2006/relationships/hyperlink" Target="http://www.edu.ru/" TargetMode="External"/><Relationship Id="rId124" Type="http://schemas.openxmlformats.org/officeDocument/2006/relationships/hyperlink" Target="https://pedsovet.su/load/" TargetMode="External"/><Relationship Id="rId70" Type="http://schemas.openxmlformats.org/officeDocument/2006/relationships/hyperlink" Target="http://school-collection.edu.ru/catalog/" TargetMode="External"/><Relationship Id="rId91" Type="http://schemas.openxmlformats.org/officeDocument/2006/relationships/hyperlink" Target="http://www.edu.ru/" TargetMode="External"/><Relationship Id="rId145" Type="http://schemas.openxmlformats.org/officeDocument/2006/relationships/hyperlink" Target="http://school-collection.edu.ru/catalog/" TargetMode="External"/><Relationship Id="rId166" Type="http://schemas.openxmlformats.org/officeDocument/2006/relationships/hyperlink" Target="http://school-collection.edu.ru/catalog/" TargetMode="External"/><Relationship Id="rId187" Type="http://schemas.openxmlformats.org/officeDocument/2006/relationships/hyperlink" Target="http://www.edu.ru/" TargetMode="External"/><Relationship Id="rId1" Type="http://schemas.openxmlformats.org/officeDocument/2006/relationships/numbering" Target="numbering.xml"/><Relationship Id="rId212" Type="http://schemas.openxmlformats.org/officeDocument/2006/relationships/hyperlink" Target="https://pedsovet.su/load/" TargetMode="External"/><Relationship Id="rId233" Type="http://schemas.openxmlformats.org/officeDocument/2006/relationships/hyperlink" Target="http://school-collection.edu.ru/catalog/" TargetMode="External"/><Relationship Id="rId254" Type="http://schemas.openxmlformats.org/officeDocument/2006/relationships/hyperlink" Target="http://school-collection.edu.ru/catalog/" TargetMode="External"/><Relationship Id="rId28" Type="http://schemas.openxmlformats.org/officeDocument/2006/relationships/hyperlink" Target="http://school-collection.edu.ru/catalog/" TargetMode="External"/><Relationship Id="rId49" Type="http://schemas.openxmlformats.org/officeDocument/2006/relationships/hyperlink" Target="http://school-collection.edu.ru/catalog/" TargetMode="External"/><Relationship Id="rId114" Type="http://schemas.openxmlformats.org/officeDocument/2006/relationships/hyperlink" Target="http://school-collection.edu.ru/catalog/" TargetMode="External"/><Relationship Id="rId275" Type="http://schemas.openxmlformats.org/officeDocument/2006/relationships/hyperlink" Target="http://www.edu.ru/" TargetMode="External"/><Relationship Id="rId60" Type="http://schemas.openxmlformats.org/officeDocument/2006/relationships/hyperlink" Target="https://pedsovet.su/load/" TargetMode="External"/><Relationship Id="rId81" Type="http://schemas.openxmlformats.org/officeDocument/2006/relationships/hyperlink" Target="http://school-collection.edu.ru/catalog/" TargetMode="External"/><Relationship Id="rId135" Type="http://schemas.openxmlformats.org/officeDocument/2006/relationships/hyperlink" Target="http://www.edu.ru/" TargetMode="External"/><Relationship Id="rId156" Type="http://schemas.openxmlformats.org/officeDocument/2006/relationships/hyperlink" Target="https://pedsovet.su/load/" TargetMode="External"/><Relationship Id="rId177" Type="http://schemas.openxmlformats.org/officeDocument/2006/relationships/hyperlink" Target="http://school-collection.edu.ru/catalog/" TargetMode="External"/><Relationship Id="rId198" Type="http://schemas.openxmlformats.org/officeDocument/2006/relationships/hyperlink" Target="http://school-collection.edu.ru/catalo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59</Pages>
  <Words>21403</Words>
  <Characters>122002</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2023-03-30T22:44:00Z</dcterms:created>
  <dcterms:modified xsi:type="dcterms:W3CDTF">2023-03-30T22:47:00Z</dcterms:modified>
</cp:coreProperties>
</file>